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626763" w:rsidRDefault="00030968" w:rsidP="00030968">
      <w:pPr>
        <w:jc w:val="center"/>
        <w:rPr>
          <w:color w:val="000000" w:themeColor="text1"/>
          <w:sz w:val="28"/>
          <w:szCs w:val="28"/>
        </w:rPr>
      </w:pPr>
      <w:r w:rsidRPr="00626763">
        <w:rPr>
          <w:color w:val="000000" w:themeColor="text1"/>
          <w:sz w:val="28"/>
          <w:szCs w:val="28"/>
        </w:rPr>
        <w:t>МИНОБРНАУКИ РОССИИ</w:t>
      </w:r>
    </w:p>
    <w:p w:rsidR="00030968" w:rsidRPr="00626763" w:rsidRDefault="00030968" w:rsidP="00030968">
      <w:pPr>
        <w:jc w:val="center"/>
        <w:rPr>
          <w:color w:val="000000" w:themeColor="text1"/>
          <w:sz w:val="28"/>
          <w:szCs w:val="28"/>
        </w:rPr>
      </w:pPr>
      <w:r w:rsidRPr="00626763">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626763" w:rsidRDefault="00030968" w:rsidP="00030968">
      <w:pPr>
        <w:jc w:val="center"/>
        <w:rPr>
          <w:b/>
          <w:color w:val="000000" w:themeColor="text1"/>
          <w:sz w:val="28"/>
          <w:szCs w:val="28"/>
        </w:rPr>
      </w:pPr>
      <w:r w:rsidRPr="00626763">
        <w:rPr>
          <w:b/>
          <w:color w:val="000000" w:themeColor="text1"/>
          <w:sz w:val="28"/>
          <w:szCs w:val="28"/>
        </w:rPr>
        <w:t>«Гжельский государственный университет»</w:t>
      </w:r>
    </w:p>
    <w:p w:rsidR="00030968" w:rsidRPr="00626763" w:rsidRDefault="00030968" w:rsidP="00030968">
      <w:pPr>
        <w:jc w:val="center"/>
        <w:rPr>
          <w:color w:val="000000" w:themeColor="text1"/>
          <w:sz w:val="28"/>
          <w:szCs w:val="28"/>
        </w:rPr>
      </w:pPr>
      <w:r w:rsidRPr="00626763">
        <w:rPr>
          <w:color w:val="000000" w:themeColor="text1"/>
          <w:sz w:val="28"/>
          <w:szCs w:val="28"/>
        </w:rPr>
        <w:t>(ГГУ)</w:t>
      </w:r>
    </w:p>
    <w:p w:rsidR="00030968" w:rsidRPr="00626763" w:rsidRDefault="00030968" w:rsidP="00030968">
      <w:pPr>
        <w:rPr>
          <w:color w:val="000000" w:themeColor="text1"/>
          <w:sz w:val="28"/>
          <w:szCs w:val="28"/>
        </w:rPr>
      </w:pPr>
    </w:p>
    <w:p w:rsidR="00030968" w:rsidRPr="00626763" w:rsidRDefault="00030968" w:rsidP="00030968">
      <w:pPr>
        <w:pStyle w:val="Style15"/>
        <w:tabs>
          <w:tab w:val="left" w:leader="underscore" w:pos="9760"/>
        </w:tabs>
        <w:spacing w:line="360" w:lineRule="auto"/>
        <w:rPr>
          <w:rStyle w:val="FontStyle53"/>
          <w:color w:val="000000" w:themeColor="text1"/>
          <w:sz w:val="28"/>
          <w:szCs w:val="28"/>
        </w:rPr>
      </w:pPr>
    </w:p>
    <w:p w:rsidR="00030968" w:rsidRPr="00626763" w:rsidRDefault="00030968" w:rsidP="00030968">
      <w:pPr>
        <w:pStyle w:val="Style15"/>
        <w:tabs>
          <w:tab w:val="left" w:leader="underscore" w:pos="9760"/>
        </w:tabs>
        <w:spacing w:line="360" w:lineRule="auto"/>
        <w:rPr>
          <w:rStyle w:val="FontStyle53"/>
          <w:color w:val="000000" w:themeColor="text1"/>
          <w:sz w:val="28"/>
          <w:szCs w:val="28"/>
        </w:rPr>
      </w:pPr>
    </w:p>
    <w:p w:rsidR="00030968" w:rsidRPr="00626763" w:rsidRDefault="00030968" w:rsidP="00030968">
      <w:pPr>
        <w:pStyle w:val="Style15"/>
        <w:tabs>
          <w:tab w:val="left" w:leader="underscore" w:pos="9760"/>
        </w:tabs>
        <w:spacing w:line="360" w:lineRule="auto"/>
        <w:rPr>
          <w:rStyle w:val="FontStyle53"/>
          <w:color w:val="000000" w:themeColor="text1"/>
          <w:sz w:val="28"/>
          <w:szCs w:val="28"/>
        </w:rPr>
      </w:pPr>
    </w:p>
    <w:p w:rsidR="00030968" w:rsidRPr="00626763" w:rsidRDefault="00030968" w:rsidP="00030968">
      <w:pPr>
        <w:pStyle w:val="Style15"/>
        <w:tabs>
          <w:tab w:val="left" w:leader="underscore" w:pos="9760"/>
        </w:tabs>
        <w:spacing w:line="360" w:lineRule="auto"/>
        <w:rPr>
          <w:rStyle w:val="FontStyle53"/>
          <w:color w:val="000000" w:themeColor="text1"/>
          <w:sz w:val="28"/>
          <w:szCs w:val="28"/>
        </w:rPr>
      </w:pPr>
    </w:p>
    <w:p w:rsidR="00030968" w:rsidRPr="00626763"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626763">
        <w:rPr>
          <w:rStyle w:val="FontStyle53"/>
          <w:b w:val="0"/>
          <w:i/>
          <w:color w:val="000000" w:themeColor="text1"/>
          <w:sz w:val="28"/>
          <w:szCs w:val="28"/>
        </w:rPr>
        <w:t xml:space="preserve">Кафедра </w:t>
      </w:r>
      <w:r w:rsidR="003A7D8B" w:rsidRPr="00626763">
        <w:rPr>
          <w:rStyle w:val="FontStyle53"/>
          <w:b w:val="0"/>
          <w:i/>
          <w:color w:val="000000" w:themeColor="text1"/>
          <w:sz w:val="28"/>
          <w:szCs w:val="28"/>
        </w:rPr>
        <w:t>теории и организации управления</w:t>
      </w:r>
    </w:p>
    <w:p w:rsidR="00030968" w:rsidRPr="00626763" w:rsidRDefault="00030968" w:rsidP="00030968">
      <w:pPr>
        <w:tabs>
          <w:tab w:val="left" w:pos="680"/>
          <w:tab w:val="left" w:pos="851"/>
          <w:tab w:val="left" w:pos="6240"/>
        </w:tabs>
        <w:rPr>
          <w:noProof/>
          <w:color w:val="000000" w:themeColor="text1"/>
          <w:sz w:val="28"/>
          <w:szCs w:val="28"/>
        </w:rPr>
      </w:pPr>
      <w:r w:rsidRPr="00626763">
        <w:rPr>
          <w:noProof/>
          <w:color w:val="000000" w:themeColor="text1"/>
          <w:sz w:val="28"/>
          <w:szCs w:val="28"/>
        </w:rPr>
        <w:tab/>
      </w:r>
    </w:p>
    <w:p w:rsidR="00030968" w:rsidRPr="00626763" w:rsidRDefault="00030968" w:rsidP="00030968">
      <w:pPr>
        <w:tabs>
          <w:tab w:val="left" w:pos="680"/>
          <w:tab w:val="left" w:pos="851"/>
          <w:tab w:val="left" w:pos="6240"/>
        </w:tabs>
        <w:rPr>
          <w:noProof/>
          <w:color w:val="000000" w:themeColor="text1"/>
          <w:sz w:val="28"/>
          <w:szCs w:val="28"/>
        </w:rPr>
      </w:pPr>
    </w:p>
    <w:p w:rsidR="00030968" w:rsidRPr="00626763" w:rsidRDefault="00030968" w:rsidP="00030968">
      <w:pPr>
        <w:tabs>
          <w:tab w:val="left" w:pos="680"/>
          <w:tab w:val="left" w:pos="851"/>
          <w:tab w:val="left" w:pos="6240"/>
        </w:tabs>
        <w:rPr>
          <w:color w:val="000000" w:themeColor="text1"/>
          <w:sz w:val="28"/>
          <w:szCs w:val="28"/>
        </w:rPr>
      </w:pPr>
    </w:p>
    <w:p w:rsidR="00030968" w:rsidRPr="00626763" w:rsidRDefault="00030968" w:rsidP="00030968">
      <w:pPr>
        <w:pStyle w:val="Style11"/>
        <w:widowControl/>
        <w:rPr>
          <w:bCs/>
          <w:color w:val="000000" w:themeColor="text1"/>
          <w:sz w:val="28"/>
          <w:szCs w:val="28"/>
          <w:u w:val="single"/>
        </w:rPr>
      </w:pPr>
      <w:r w:rsidRPr="00626763">
        <w:rPr>
          <w:bCs/>
          <w:color w:val="000000" w:themeColor="text1"/>
          <w:sz w:val="28"/>
          <w:szCs w:val="28"/>
          <w:u w:val="single"/>
        </w:rPr>
        <w:t>Рабочая программа дисциплины</w:t>
      </w:r>
    </w:p>
    <w:p w:rsidR="00030968" w:rsidRPr="00626763" w:rsidRDefault="00030968" w:rsidP="00030968">
      <w:pPr>
        <w:tabs>
          <w:tab w:val="left" w:pos="680"/>
          <w:tab w:val="left" w:pos="851"/>
        </w:tabs>
        <w:jc w:val="center"/>
        <w:rPr>
          <w:color w:val="000000" w:themeColor="text1"/>
          <w:sz w:val="28"/>
          <w:szCs w:val="28"/>
        </w:rPr>
      </w:pPr>
    </w:p>
    <w:p w:rsidR="00030968" w:rsidRPr="00626763" w:rsidRDefault="000E175B" w:rsidP="00030968">
      <w:pPr>
        <w:tabs>
          <w:tab w:val="left" w:pos="680"/>
          <w:tab w:val="left" w:pos="851"/>
        </w:tabs>
        <w:jc w:val="center"/>
        <w:rPr>
          <w:b/>
          <w:color w:val="000000" w:themeColor="text1"/>
          <w:sz w:val="28"/>
          <w:szCs w:val="28"/>
        </w:rPr>
      </w:pPr>
      <w:r w:rsidRPr="00626763">
        <w:rPr>
          <w:b/>
          <w:color w:val="000000" w:themeColor="text1"/>
          <w:sz w:val="28"/>
          <w:szCs w:val="28"/>
        </w:rPr>
        <w:t>Основы государственного и муниципального управления</w:t>
      </w:r>
    </w:p>
    <w:p w:rsidR="00030968" w:rsidRPr="00626763" w:rsidRDefault="00030968" w:rsidP="00030968">
      <w:pPr>
        <w:pStyle w:val="Style15"/>
        <w:tabs>
          <w:tab w:val="left" w:leader="underscore" w:pos="9856"/>
        </w:tabs>
        <w:ind w:firstLine="720"/>
        <w:rPr>
          <w:rStyle w:val="FontStyle53"/>
          <w:color w:val="000000" w:themeColor="text1"/>
          <w:sz w:val="28"/>
          <w:szCs w:val="28"/>
        </w:rPr>
      </w:pPr>
    </w:p>
    <w:p w:rsidR="00030968" w:rsidRPr="00626763" w:rsidRDefault="00030968" w:rsidP="00030968">
      <w:pPr>
        <w:pStyle w:val="Style15"/>
        <w:tabs>
          <w:tab w:val="left" w:leader="underscore" w:pos="9856"/>
        </w:tabs>
        <w:ind w:firstLine="720"/>
        <w:jc w:val="center"/>
        <w:rPr>
          <w:rStyle w:val="FontStyle53"/>
          <w:color w:val="000000" w:themeColor="text1"/>
          <w:sz w:val="28"/>
          <w:szCs w:val="28"/>
        </w:rPr>
      </w:pPr>
    </w:p>
    <w:p w:rsidR="00030968" w:rsidRPr="00626763" w:rsidRDefault="00030968" w:rsidP="00030968">
      <w:pPr>
        <w:pStyle w:val="Style12"/>
        <w:spacing w:line="240" w:lineRule="auto"/>
        <w:ind w:firstLine="720"/>
        <w:jc w:val="center"/>
        <w:rPr>
          <w:rStyle w:val="FontStyle60"/>
          <w:color w:val="000000" w:themeColor="text1"/>
          <w:sz w:val="28"/>
          <w:szCs w:val="28"/>
          <w:vertAlign w:val="superscript"/>
        </w:rPr>
      </w:pPr>
    </w:p>
    <w:p w:rsidR="00784F70" w:rsidRPr="00626763" w:rsidRDefault="00784F70" w:rsidP="00784F70">
      <w:pPr>
        <w:pStyle w:val="Style12"/>
        <w:spacing w:line="240" w:lineRule="auto"/>
        <w:ind w:firstLine="720"/>
        <w:jc w:val="center"/>
        <w:rPr>
          <w:rStyle w:val="FontStyle60"/>
          <w:color w:val="000000" w:themeColor="text1"/>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5967"/>
      </w:tblGrid>
      <w:tr w:rsidR="00784F70" w:rsidRPr="00626763" w:rsidTr="00EC6A67">
        <w:trPr>
          <w:trHeight w:val="409"/>
        </w:trPr>
        <w:tc>
          <w:tcPr>
            <w:tcW w:w="3747" w:type="dxa"/>
            <w:hideMark/>
          </w:tcPr>
          <w:p w:rsidR="00784F70" w:rsidRPr="00626763" w:rsidRDefault="00784F70" w:rsidP="00784F70">
            <w:pPr>
              <w:pStyle w:val="Style15"/>
              <w:tabs>
                <w:tab w:val="left" w:leader="underscore" w:pos="9524"/>
              </w:tabs>
              <w:jc w:val="left"/>
              <w:rPr>
                <w:rStyle w:val="FontStyle53"/>
                <w:color w:val="000000" w:themeColor="text1"/>
                <w:sz w:val="28"/>
                <w:szCs w:val="28"/>
              </w:rPr>
            </w:pPr>
            <w:r w:rsidRPr="00626763">
              <w:rPr>
                <w:rStyle w:val="FontStyle53"/>
                <w:b w:val="0"/>
                <w:i/>
                <w:color w:val="000000" w:themeColor="text1"/>
                <w:sz w:val="28"/>
                <w:szCs w:val="28"/>
              </w:rPr>
              <w:t>Направление подготовки</w:t>
            </w:r>
          </w:p>
        </w:tc>
        <w:tc>
          <w:tcPr>
            <w:tcW w:w="5967" w:type="dxa"/>
            <w:tcBorders>
              <w:bottom w:val="single" w:sz="4" w:space="0" w:color="auto"/>
            </w:tcBorders>
            <w:hideMark/>
          </w:tcPr>
          <w:p w:rsidR="00784F70" w:rsidRPr="00626763" w:rsidRDefault="00784F70" w:rsidP="00784F70">
            <w:pPr>
              <w:rPr>
                <w:rStyle w:val="FontStyle53"/>
                <w:b w:val="0"/>
                <w:color w:val="000000" w:themeColor="text1"/>
                <w:sz w:val="28"/>
                <w:szCs w:val="28"/>
              </w:rPr>
            </w:pPr>
            <w:r w:rsidRPr="00626763">
              <w:rPr>
                <w:color w:val="000000" w:themeColor="text1"/>
                <w:sz w:val="28"/>
                <w:szCs w:val="28"/>
              </w:rPr>
              <w:t>Государственное и муниципальное управление</w:t>
            </w:r>
          </w:p>
        </w:tc>
      </w:tr>
      <w:tr w:rsidR="00784F70" w:rsidRPr="00626763" w:rsidTr="00EC6A67">
        <w:tc>
          <w:tcPr>
            <w:tcW w:w="3747" w:type="dxa"/>
            <w:hideMark/>
          </w:tcPr>
          <w:p w:rsidR="00784F70" w:rsidRPr="00626763" w:rsidRDefault="00784F70" w:rsidP="00784F70">
            <w:pPr>
              <w:pStyle w:val="Style12"/>
              <w:spacing w:line="240" w:lineRule="auto"/>
              <w:rPr>
                <w:rStyle w:val="FontStyle60"/>
                <w:i/>
                <w:color w:val="000000" w:themeColor="text1"/>
                <w:sz w:val="28"/>
                <w:szCs w:val="28"/>
              </w:rPr>
            </w:pPr>
            <w:r w:rsidRPr="00626763">
              <w:rPr>
                <w:rStyle w:val="FontStyle60"/>
                <w:i/>
                <w:color w:val="000000" w:themeColor="text1"/>
                <w:sz w:val="28"/>
                <w:szCs w:val="28"/>
              </w:rPr>
              <w:t xml:space="preserve">Код  </w:t>
            </w:r>
          </w:p>
        </w:tc>
        <w:tc>
          <w:tcPr>
            <w:tcW w:w="5967" w:type="dxa"/>
            <w:tcBorders>
              <w:top w:val="single" w:sz="4" w:space="0" w:color="auto"/>
              <w:bottom w:val="single" w:sz="4" w:space="0" w:color="auto"/>
            </w:tcBorders>
            <w:hideMark/>
          </w:tcPr>
          <w:p w:rsidR="00784F70" w:rsidRPr="00626763" w:rsidRDefault="00784F70" w:rsidP="00784F70">
            <w:pPr>
              <w:pStyle w:val="Style12"/>
              <w:spacing w:line="240" w:lineRule="auto"/>
              <w:rPr>
                <w:rStyle w:val="FontStyle60"/>
                <w:color w:val="000000" w:themeColor="text1"/>
                <w:sz w:val="28"/>
                <w:szCs w:val="28"/>
              </w:rPr>
            </w:pPr>
            <w:r w:rsidRPr="00626763">
              <w:rPr>
                <w:color w:val="000000" w:themeColor="text1"/>
                <w:sz w:val="28"/>
                <w:szCs w:val="28"/>
              </w:rPr>
              <w:t>38.03.04</w:t>
            </w:r>
          </w:p>
        </w:tc>
      </w:tr>
      <w:tr w:rsidR="00784F70" w:rsidRPr="00626763" w:rsidTr="00EC6A67">
        <w:trPr>
          <w:trHeight w:val="367"/>
        </w:trPr>
        <w:tc>
          <w:tcPr>
            <w:tcW w:w="3747" w:type="dxa"/>
            <w:hideMark/>
          </w:tcPr>
          <w:p w:rsidR="00784F70" w:rsidRPr="00626763" w:rsidRDefault="00784F70" w:rsidP="00784F70">
            <w:pPr>
              <w:tabs>
                <w:tab w:val="left" w:pos="680"/>
                <w:tab w:val="left" w:pos="851"/>
              </w:tabs>
              <w:rPr>
                <w:i/>
                <w:color w:val="000000" w:themeColor="text1"/>
                <w:sz w:val="28"/>
                <w:szCs w:val="28"/>
              </w:rPr>
            </w:pPr>
            <w:r w:rsidRPr="00626763">
              <w:rPr>
                <w:i/>
                <w:color w:val="000000" w:themeColor="text1"/>
                <w:sz w:val="28"/>
                <w:szCs w:val="28"/>
              </w:rPr>
              <w:t xml:space="preserve">Профиль подготовки                                           </w:t>
            </w:r>
          </w:p>
        </w:tc>
        <w:tc>
          <w:tcPr>
            <w:tcW w:w="5967" w:type="dxa"/>
            <w:tcBorders>
              <w:top w:val="single" w:sz="4" w:space="0" w:color="auto"/>
              <w:bottom w:val="single" w:sz="4" w:space="0" w:color="auto"/>
            </w:tcBorders>
            <w:hideMark/>
          </w:tcPr>
          <w:p w:rsidR="00784F70" w:rsidRPr="00626763" w:rsidRDefault="00784F70" w:rsidP="00784F70">
            <w:pPr>
              <w:tabs>
                <w:tab w:val="left" w:pos="680"/>
                <w:tab w:val="left" w:pos="851"/>
              </w:tabs>
              <w:rPr>
                <w:color w:val="000000" w:themeColor="text1"/>
                <w:sz w:val="28"/>
                <w:szCs w:val="28"/>
              </w:rPr>
            </w:pPr>
          </w:p>
        </w:tc>
      </w:tr>
      <w:tr w:rsidR="00EC6A67" w:rsidRPr="00626763" w:rsidTr="00EC6A67">
        <w:trPr>
          <w:trHeight w:val="402"/>
        </w:trPr>
        <w:tc>
          <w:tcPr>
            <w:tcW w:w="3747" w:type="dxa"/>
            <w:hideMark/>
          </w:tcPr>
          <w:p w:rsidR="00EC6A67" w:rsidRPr="00626763" w:rsidRDefault="00EC6A67" w:rsidP="00EC6A67">
            <w:pPr>
              <w:tabs>
                <w:tab w:val="left" w:leader="underscore" w:pos="9768"/>
              </w:tabs>
              <w:rPr>
                <w:i/>
                <w:color w:val="000000" w:themeColor="text1"/>
                <w:sz w:val="28"/>
                <w:szCs w:val="28"/>
              </w:rPr>
            </w:pPr>
            <w:r w:rsidRPr="00626763">
              <w:rPr>
                <w:i/>
                <w:color w:val="000000" w:themeColor="text1"/>
                <w:sz w:val="28"/>
                <w:szCs w:val="28"/>
              </w:rPr>
              <w:t xml:space="preserve">Наименование ОПОП </w:t>
            </w:r>
          </w:p>
        </w:tc>
        <w:tc>
          <w:tcPr>
            <w:tcW w:w="5967" w:type="dxa"/>
            <w:tcBorders>
              <w:top w:val="single" w:sz="4" w:space="0" w:color="auto"/>
              <w:bottom w:val="single" w:sz="4" w:space="0" w:color="auto"/>
            </w:tcBorders>
          </w:tcPr>
          <w:p w:rsidR="00EC6A67" w:rsidRPr="00626763" w:rsidRDefault="00EC6A67" w:rsidP="00EC6A67">
            <w:pPr>
              <w:pStyle w:val="Style5"/>
              <w:widowControl/>
              <w:spacing w:line="240" w:lineRule="auto"/>
              <w:ind w:right="-1"/>
              <w:jc w:val="both"/>
              <w:rPr>
                <w:color w:val="000000" w:themeColor="text1"/>
                <w:sz w:val="28"/>
                <w:szCs w:val="28"/>
                <w:lang w:eastAsia="en-US"/>
              </w:rPr>
            </w:pPr>
            <w:r w:rsidRPr="00626763">
              <w:rPr>
                <w:color w:val="000000" w:themeColor="text1"/>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784F70" w:rsidRPr="00626763" w:rsidTr="00EC6A67">
        <w:tc>
          <w:tcPr>
            <w:tcW w:w="3747" w:type="dxa"/>
          </w:tcPr>
          <w:p w:rsidR="00784F70" w:rsidRPr="00626763" w:rsidRDefault="00784F70" w:rsidP="00784F70">
            <w:pPr>
              <w:pStyle w:val="Style15"/>
              <w:tabs>
                <w:tab w:val="left" w:leader="underscore" w:pos="9768"/>
              </w:tabs>
              <w:jc w:val="left"/>
              <w:rPr>
                <w:rStyle w:val="FontStyle53"/>
                <w:b w:val="0"/>
                <w:i/>
                <w:color w:val="000000" w:themeColor="text1"/>
                <w:sz w:val="28"/>
                <w:szCs w:val="28"/>
              </w:rPr>
            </w:pPr>
          </w:p>
        </w:tc>
        <w:tc>
          <w:tcPr>
            <w:tcW w:w="5967" w:type="dxa"/>
            <w:tcBorders>
              <w:top w:val="single" w:sz="4" w:space="0" w:color="auto"/>
            </w:tcBorders>
          </w:tcPr>
          <w:p w:rsidR="00784F70" w:rsidRPr="00626763" w:rsidRDefault="00784F70" w:rsidP="00784F70">
            <w:pPr>
              <w:pStyle w:val="Style15"/>
              <w:tabs>
                <w:tab w:val="left" w:leader="underscore" w:pos="9768"/>
              </w:tabs>
              <w:jc w:val="center"/>
              <w:rPr>
                <w:rStyle w:val="FontStyle53"/>
                <w:color w:val="000000" w:themeColor="text1"/>
                <w:sz w:val="28"/>
                <w:szCs w:val="28"/>
              </w:rPr>
            </w:pPr>
          </w:p>
        </w:tc>
      </w:tr>
      <w:tr w:rsidR="00784F70" w:rsidRPr="00626763" w:rsidTr="00EC6A67">
        <w:tc>
          <w:tcPr>
            <w:tcW w:w="3747" w:type="dxa"/>
          </w:tcPr>
          <w:p w:rsidR="00784F70" w:rsidRPr="00626763" w:rsidRDefault="00784F70" w:rsidP="00784F70">
            <w:pPr>
              <w:pStyle w:val="Style15"/>
              <w:tabs>
                <w:tab w:val="left" w:leader="underscore" w:pos="9768"/>
              </w:tabs>
              <w:jc w:val="left"/>
              <w:rPr>
                <w:rStyle w:val="FontStyle53"/>
                <w:b w:val="0"/>
                <w:i/>
                <w:color w:val="000000" w:themeColor="text1"/>
                <w:sz w:val="28"/>
                <w:szCs w:val="28"/>
              </w:rPr>
            </w:pPr>
          </w:p>
          <w:p w:rsidR="00784F70" w:rsidRPr="00626763" w:rsidRDefault="00784F70" w:rsidP="00784F70">
            <w:pPr>
              <w:pStyle w:val="Style15"/>
              <w:tabs>
                <w:tab w:val="left" w:leader="underscore" w:pos="9768"/>
              </w:tabs>
              <w:jc w:val="left"/>
              <w:rPr>
                <w:rStyle w:val="FontStyle53"/>
                <w:b w:val="0"/>
                <w:i/>
                <w:color w:val="000000" w:themeColor="text1"/>
                <w:sz w:val="28"/>
                <w:szCs w:val="28"/>
              </w:rPr>
            </w:pPr>
          </w:p>
          <w:p w:rsidR="00784F70" w:rsidRPr="00626763" w:rsidRDefault="00784F70" w:rsidP="00784F70">
            <w:pPr>
              <w:pStyle w:val="Style15"/>
              <w:tabs>
                <w:tab w:val="left" w:leader="underscore" w:pos="9768"/>
              </w:tabs>
              <w:jc w:val="left"/>
              <w:rPr>
                <w:rStyle w:val="FontStyle53"/>
                <w:color w:val="000000" w:themeColor="text1"/>
                <w:sz w:val="28"/>
                <w:szCs w:val="28"/>
              </w:rPr>
            </w:pPr>
            <w:r w:rsidRPr="00626763">
              <w:rPr>
                <w:rStyle w:val="FontStyle53"/>
                <w:b w:val="0"/>
                <w:i/>
                <w:color w:val="000000" w:themeColor="text1"/>
                <w:sz w:val="28"/>
                <w:szCs w:val="28"/>
              </w:rPr>
              <w:t>Квалификация  выпускника</w:t>
            </w:r>
          </w:p>
        </w:tc>
        <w:tc>
          <w:tcPr>
            <w:tcW w:w="5967" w:type="dxa"/>
            <w:tcBorders>
              <w:bottom w:val="single" w:sz="4" w:space="0" w:color="auto"/>
            </w:tcBorders>
          </w:tcPr>
          <w:p w:rsidR="00784F70" w:rsidRPr="00626763" w:rsidRDefault="00784F70" w:rsidP="00784F70">
            <w:pPr>
              <w:pStyle w:val="Style15"/>
              <w:tabs>
                <w:tab w:val="left" w:leader="underscore" w:pos="9768"/>
              </w:tabs>
              <w:rPr>
                <w:rStyle w:val="FontStyle53"/>
                <w:b w:val="0"/>
                <w:color w:val="000000" w:themeColor="text1"/>
                <w:sz w:val="28"/>
                <w:szCs w:val="28"/>
              </w:rPr>
            </w:pPr>
          </w:p>
          <w:p w:rsidR="00784F70" w:rsidRPr="00626763" w:rsidRDefault="00784F70" w:rsidP="00784F70">
            <w:pPr>
              <w:pStyle w:val="Style15"/>
              <w:tabs>
                <w:tab w:val="left" w:leader="underscore" w:pos="9768"/>
              </w:tabs>
              <w:rPr>
                <w:rStyle w:val="FontStyle53"/>
                <w:b w:val="0"/>
                <w:color w:val="000000" w:themeColor="text1"/>
                <w:sz w:val="28"/>
                <w:szCs w:val="28"/>
              </w:rPr>
            </w:pPr>
          </w:p>
          <w:p w:rsidR="00784F70" w:rsidRPr="00626763" w:rsidRDefault="00784F70" w:rsidP="00784F70">
            <w:pPr>
              <w:pStyle w:val="Style15"/>
              <w:tabs>
                <w:tab w:val="left" w:leader="underscore" w:pos="9768"/>
              </w:tabs>
              <w:rPr>
                <w:rStyle w:val="FontStyle53"/>
                <w:b w:val="0"/>
                <w:color w:val="000000" w:themeColor="text1"/>
                <w:sz w:val="28"/>
                <w:szCs w:val="28"/>
              </w:rPr>
            </w:pPr>
            <w:r w:rsidRPr="00626763">
              <w:rPr>
                <w:rStyle w:val="FontStyle53"/>
                <w:b w:val="0"/>
                <w:color w:val="000000" w:themeColor="text1"/>
                <w:sz w:val="28"/>
                <w:szCs w:val="28"/>
              </w:rPr>
              <w:t>бакалавр</w:t>
            </w:r>
          </w:p>
        </w:tc>
      </w:tr>
    </w:tbl>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784F70" w:rsidP="00784F70">
      <w:pPr>
        <w:pStyle w:val="Style15"/>
        <w:tabs>
          <w:tab w:val="left" w:leader="underscore" w:pos="9768"/>
        </w:tabs>
        <w:rPr>
          <w:rStyle w:val="FontStyle53"/>
          <w:color w:val="000000" w:themeColor="text1"/>
          <w:sz w:val="28"/>
          <w:szCs w:val="28"/>
        </w:rPr>
      </w:pPr>
    </w:p>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784F70" w:rsidP="00784F70">
      <w:pPr>
        <w:pStyle w:val="Style15"/>
        <w:tabs>
          <w:tab w:val="left" w:leader="underscore" w:pos="9768"/>
        </w:tabs>
        <w:jc w:val="center"/>
        <w:rPr>
          <w:rStyle w:val="FontStyle53"/>
          <w:color w:val="000000" w:themeColor="text1"/>
          <w:sz w:val="28"/>
          <w:szCs w:val="28"/>
        </w:rPr>
      </w:pPr>
    </w:p>
    <w:p w:rsidR="00784F70" w:rsidRPr="00626763" w:rsidRDefault="00B71DA5" w:rsidP="00784F70">
      <w:pPr>
        <w:pStyle w:val="Style15"/>
        <w:tabs>
          <w:tab w:val="left" w:leader="underscore" w:pos="9768"/>
        </w:tabs>
        <w:jc w:val="center"/>
        <w:rPr>
          <w:rStyle w:val="FontStyle53"/>
          <w:b w:val="0"/>
          <w:color w:val="000000" w:themeColor="text1"/>
          <w:sz w:val="28"/>
          <w:szCs w:val="28"/>
        </w:rPr>
      </w:pPr>
      <w:r>
        <w:rPr>
          <w:rStyle w:val="FontStyle53"/>
          <w:b w:val="0"/>
          <w:color w:val="000000" w:themeColor="text1"/>
          <w:sz w:val="28"/>
          <w:szCs w:val="28"/>
        </w:rPr>
        <w:t>п</w:t>
      </w:r>
      <w:r w:rsidR="00784F70" w:rsidRPr="00626763">
        <w:rPr>
          <w:rStyle w:val="FontStyle53"/>
          <w:b w:val="0"/>
          <w:color w:val="000000" w:themeColor="text1"/>
          <w:sz w:val="28"/>
          <w:szCs w:val="28"/>
        </w:rPr>
        <w:t>ос. Электроизолятор</w:t>
      </w:r>
    </w:p>
    <w:p w:rsidR="00784F70" w:rsidRPr="00626763" w:rsidRDefault="00784F70" w:rsidP="00784F70">
      <w:pPr>
        <w:pStyle w:val="Style15"/>
        <w:tabs>
          <w:tab w:val="left" w:leader="underscore" w:pos="9768"/>
        </w:tabs>
        <w:jc w:val="center"/>
        <w:rPr>
          <w:rStyle w:val="FontStyle53"/>
          <w:b w:val="0"/>
          <w:color w:val="000000" w:themeColor="text1"/>
          <w:sz w:val="28"/>
          <w:szCs w:val="28"/>
        </w:rPr>
      </w:pPr>
      <w:bookmarkStart w:id="0" w:name="_GoBack"/>
      <w:bookmarkEnd w:id="0"/>
    </w:p>
    <w:p w:rsidR="00784F70" w:rsidRPr="00626763" w:rsidRDefault="00784F70" w:rsidP="00784F70">
      <w:pPr>
        <w:pStyle w:val="Style15"/>
        <w:tabs>
          <w:tab w:val="left" w:leader="underscore" w:pos="9768"/>
        </w:tabs>
        <w:rPr>
          <w:color w:val="000000" w:themeColor="text1"/>
        </w:rPr>
      </w:pPr>
      <w:r w:rsidRPr="00626763">
        <w:rPr>
          <w:rStyle w:val="FontStyle53"/>
          <w:b w:val="0"/>
          <w:color w:val="000000" w:themeColor="text1"/>
          <w:sz w:val="28"/>
          <w:szCs w:val="28"/>
        </w:rPr>
        <w:br w:type="page"/>
      </w:r>
      <w:r w:rsidRPr="00626763">
        <w:rPr>
          <w:color w:val="000000" w:themeColor="text1"/>
        </w:rPr>
        <w:lastRenderedPageBreak/>
        <w:t>Рабочая программа дисциплины «Основы государственного и муниципального управления» составлена в соответствии с требованиями федерального государственного образовательного стандарта высшего образования по направлению «Государственное и муниципальное управление».</w:t>
      </w:r>
    </w:p>
    <w:p w:rsidR="00784F70" w:rsidRPr="00626763" w:rsidRDefault="00784F70" w:rsidP="00784F70">
      <w:pPr>
        <w:jc w:val="both"/>
        <w:rPr>
          <w:color w:val="000000" w:themeColor="text1"/>
        </w:rPr>
      </w:pPr>
      <w:r w:rsidRPr="00626763">
        <w:rPr>
          <w:color w:val="000000" w:themeColor="text1"/>
        </w:rPr>
        <w:t xml:space="preserve">Дисциплина относится к вариативной части учебного плана. </w:t>
      </w:r>
    </w:p>
    <w:p w:rsidR="00494F10" w:rsidRPr="00494F10" w:rsidRDefault="00494F10" w:rsidP="00494F10">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494F10">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94F10">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94F10" w:rsidRPr="00494F10" w:rsidRDefault="00494F10" w:rsidP="00DD6E36">
      <w:pPr>
        <w:widowControl/>
        <w:shd w:val="clear" w:color="auto" w:fill="FFFFFF"/>
        <w:autoSpaceDE/>
        <w:autoSpaceDN/>
        <w:adjustRightInd/>
        <w:ind w:firstLine="374"/>
        <w:jc w:val="both"/>
        <w:outlineLvl w:val="0"/>
        <w:rPr>
          <w:bCs/>
          <w:color w:val="22272F"/>
          <w:kern w:val="36"/>
        </w:rPr>
      </w:pPr>
      <w:r w:rsidRPr="00494F1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4F70" w:rsidRPr="00626763" w:rsidRDefault="00784F70" w:rsidP="00655615">
      <w:pPr>
        <w:jc w:val="both"/>
        <w:rPr>
          <w:color w:val="000000" w:themeColor="text1"/>
        </w:rPr>
      </w:pPr>
    </w:p>
    <w:p w:rsidR="00784F70" w:rsidRDefault="00784F70" w:rsidP="00784F70">
      <w:pPr>
        <w:jc w:val="both"/>
        <w:rPr>
          <w:color w:val="000000" w:themeColor="text1"/>
        </w:rPr>
      </w:pPr>
    </w:p>
    <w:p w:rsidR="00200F2A" w:rsidRDefault="00200F2A" w:rsidP="00784F70">
      <w:pPr>
        <w:jc w:val="both"/>
        <w:rPr>
          <w:color w:val="000000" w:themeColor="text1"/>
        </w:rPr>
      </w:pPr>
    </w:p>
    <w:p w:rsidR="00200F2A" w:rsidRPr="00626763" w:rsidRDefault="00200F2A" w:rsidP="00784F70">
      <w:pPr>
        <w:jc w:val="both"/>
        <w:rPr>
          <w:color w:val="000000" w:themeColor="text1"/>
        </w:rPr>
      </w:pPr>
    </w:p>
    <w:p w:rsidR="00784F70" w:rsidRPr="00626763" w:rsidRDefault="00784F70" w:rsidP="00784F70">
      <w:pPr>
        <w:jc w:val="both"/>
        <w:rPr>
          <w:color w:val="000000" w:themeColor="text1"/>
        </w:rPr>
      </w:pPr>
    </w:p>
    <w:p w:rsidR="001016D7" w:rsidRPr="00DD6E36" w:rsidRDefault="00784F70" w:rsidP="00DD6E36">
      <w:pPr>
        <w:widowControl/>
        <w:autoSpaceDE/>
        <w:autoSpaceDN/>
        <w:adjustRightInd/>
        <w:rPr>
          <w:b/>
          <w:i/>
          <w:color w:val="000000" w:themeColor="text1"/>
        </w:rPr>
      </w:pPr>
      <w:r w:rsidRPr="00626763">
        <w:rPr>
          <w:b/>
          <w:i/>
          <w:color w:val="000000" w:themeColor="text1"/>
        </w:rPr>
        <w:br w:type="page"/>
      </w:r>
    </w:p>
    <w:p w:rsidR="001016D7" w:rsidRPr="00626763" w:rsidRDefault="001016D7" w:rsidP="005F461E">
      <w:pPr>
        <w:pStyle w:val="aa"/>
        <w:numPr>
          <w:ilvl w:val="0"/>
          <w:numId w:val="45"/>
        </w:numPr>
        <w:rPr>
          <w:b/>
          <w:i/>
          <w:color w:val="000000" w:themeColor="text1"/>
        </w:rPr>
      </w:pPr>
      <w:r w:rsidRPr="00626763">
        <w:rPr>
          <w:b/>
          <w:i/>
          <w:color w:val="000000" w:themeColor="text1"/>
        </w:rPr>
        <w:lastRenderedPageBreak/>
        <w:t>П</w:t>
      </w:r>
      <w:r w:rsidR="0015090A" w:rsidRPr="00626763">
        <w:rPr>
          <w:b/>
          <w:i/>
          <w:color w:val="000000" w:themeColor="text1"/>
        </w:rPr>
        <w:t>еречень планируем</w:t>
      </w:r>
      <w:r w:rsidR="008D1601" w:rsidRPr="00626763">
        <w:rPr>
          <w:b/>
          <w:i/>
          <w:color w:val="000000" w:themeColor="text1"/>
        </w:rPr>
        <w:t>ых результатов</w:t>
      </w:r>
      <w:r w:rsidRPr="00626763">
        <w:rPr>
          <w:b/>
          <w:i/>
          <w:color w:val="000000" w:themeColor="text1"/>
        </w:rPr>
        <w:t xml:space="preserve"> обучения по дисциплине (модулю)</w:t>
      </w:r>
      <w:r w:rsidR="00386403" w:rsidRPr="00626763">
        <w:rPr>
          <w:b/>
          <w:i/>
          <w:color w:val="000000" w:themeColor="text1"/>
        </w:rPr>
        <w:t>, соотнесенных с планируемыми результатами освоения образовательной программы</w:t>
      </w:r>
    </w:p>
    <w:p w:rsidR="001016D7" w:rsidRPr="00626763" w:rsidRDefault="001016D7" w:rsidP="00233F87">
      <w:pPr>
        <w:pStyle w:val="aa"/>
        <w:ind w:left="720"/>
        <w:rPr>
          <w:color w:val="000000" w:themeColor="text1"/>
        </w:rPr>
      </w:pPr>
    </w:p>
    <w:tbl>
      <w:tblPr>
        <w:tblStyle w:val="a9"/>
        <w:tblW w:w="9246" w:type="dxa"/>
        <w:tblInd w:w="360" w:type="dxa"/>
        <w:tblLayout w:type="fixed"/>
        <w:tblLook w:val="04A0" w:firstRow="1" w:lastRow="0" w:firstColumn="1" w:lastColumn="0" w:noHBand="0" w:noVBand="1"/>
      </w:tblPr>
      <w:tblGrid>
        <w:gridCol w:w="2158"/>
        <w:gridCol w:w="2126"/>
        <w:gridCol w:w="4962"/>
      </w:tblGrid>
      <w:tr w:rsidR="00386403" w:rsidRPr="00626763" w:rsidTr="00B936C1">
        <w:tc>
          <w:tcPr>
            <w:tcW w:w="2158" w:type="dxa"/>
          </w:tcPr>
          <w:p w:rsidR="00386403" w:rsidRPr="00626763" w:rsidRDefault="00386403" w:rsidP="001016D7">
            <w:pPr>
              <w:jc w:val="center"/>
              <w:rPr>
                <w:color w:val="000000" w:themeColor="text1"/>
              </w:rPr>
            </w:pPr>
            <w:r w:rsidRPr="00626763">
              <w:rPr>
                <w:color w:val="000000" w:themeColor="text1"/>
              </w:rPr>
              <w:t>Компетенция</w:t>
            </w:r>
          </w:p>
        </w:tc>
        <w:tc>
          <w:tcPr>
            <w:tcW w:w="2126" w:type="dxa"/>
          </w:tcPr>
          <w:p w:rsidR="00386403" w:rsidRPr="00626763" w:rsidRDefault="00386403" w:rsidP="001016D7">
            <w:pPr>
              <w:jc w:val="both"/>
              <w:rPr>
                <w:color w:val="000000" w:themeColor="text1"/>
              </w:rPr>
            </w:pPr>
            <w:r w:rsidRPr="00626763">
              <w:rPr>
                <w:color w:val="000000" w:themeColor="text1"/>
              </w:rPr>
              <w:t>Вклад дисциплины в формирование компетенции</w:t>
            </w:r>
          </w:p>
        </w:tc>
        <w:tc>
          <w:tcPr>
            <w:tcW w:w="4962" w:type="dxa"/>
          </w:tcPr>
          <w:p w:rsidR="00386403" w:rsidRPr="00626763" w:rsidRDefault="00386403" w:rsidP="001016D7">
            <w:pPr>
              <w:jc w:val="both"/>
              <w:rPr>
                <w:color w:val="000000" w:themeColor="text1"/>
              </w:rPr>
            </w:pPr>
            <w:r w:rsidRPr="00626763">
              <w:rPr>
                <w:color w:val="000000" w:themeColor="text1"/>
              </w:rPr>
              <w:t>Планируемые результаты обучения по дисциплине</w:t>
            </w:r>
          </w:p>
        </w:tc>
      </w:tr>
      <w:tr w:rsidR="008B64D2" w:rsidRPr="00626763" w:rsidTr="00B936C1">
        <w:tc>
          <w:tcPr>
            <w:tcW w:w="2158" w:type="dxa"/>
          </w:tcPr>
          <w:p w:rsidR="008B64D2" w:rsidRPr="00626763" w:rsidRDefault="008B64D2" w:rsidP="00942724">
            <w:pPr>
              <w:jc w:val="both"/>
              <w:rPr>
                <w:color w:val="000000" w:themeColor="text1"/>
              </w:rPr>
            </w:pPr>
            <w:r w:rsidRPr="00626763">
              <w:rPr>
                <w:color w:val="000000" w:themeColor="text1"/>
              </w:rPr>
              <w:t>ОПК-2</w:t>
            </w:r>
          </w:p>
          <w:p w:rsidR="008B64D2" w:rsidRPr="00626763" w:rsidRDefault="008B64D2" w:rsidP="008B64D2">
            <w:pPr>
              <w:rPr>
                <w:color w:val="000000" w:themeColor="text1"/>
              </w:rPr>
            </w:pPr>
            <w:r w:rsidRPr="00626763">
              <w:rPr>
                <w:color w:val="000000" w:themeColor="text1"/>
              </w:rPr>
              <w:t>способность находить организационно-управленческие решения,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w:t>
            </w:r>
          </w:p>
          <w:p w:rsidR="008B64D2" w:rsidRPr="00626763" w:rsidRDefault="008B64D2" w:rsidP="008B64D2">
            <w:pPr>
              <w:rPr>
                <w:color w:val="000000" w:themeColor="text1"/>
              </w:rPr>
            </w:pPr>
          </w:p>
        </w:tc>
        <w:tc>
          <w:tcPr>
            <w:tcW w:w="2126" w:type="dxa"/>
          </w:tcPr>
          <w:p w:rsidR="008B64D2" w:rsidRPr="00626763" w:rsidRDefault="008B64D2" w:rsidP="008B64D2">
            <w:pPr>
              <w:rPr>
                <w:color w:val="000000" w:themeColor="text1"/>
              </w:rPr>
            </w:pPr>
            <w:r w:rsidRPr="00626763">
              <w:rPr>
                <w:color w:val="000000" w:themeColor="text1"/>
              </w:rPr>
              <w:t>Дисциплина формирует способность находить организационно-управленческие решения,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w:t>
            </w:r>
          </w:p>
          <w:p w:rsidR="008B64D2" w:rsidRPr="00626763" w:rsidRDefault="008B64D2" w:rsidP="00876E89">
            <w:pPr>
              <w:widowControl/>
              <w:rPr>
                <w:color w:val="000000" w:themeColor="text1"/>
              </w:rPr>
            </w:pPr>
          </w:p>
        </w:tc>
        <w:tc>
          <w:tcPr>
            <w:tcW w:w="4962" w:type="dxa"/>
          </w:tcPr>
          <w:p w:rsidR="00756008" w:rsidRPr="00626763" w:rsidRDefault="00756008" w:rsidP="00756008">
            <w:pPr>
              <w:rPr>
                <w:b/>
                <w:color w:val="000000" w:themeColor="text1"/>
              </w:rPr>
            </w:pPr>
            <w:r w:rsidRPr="00626763">
              <w:rPr>
                <w:b/>
                <w:color w:val="000000" w:themeColor="text1"/>
              </w:rPr>
              <w:t>Знать:</w:t>
            </w:r>
          </w:p>
          <w:p w:rsidR="00756008" w:rsidRPr="00626763" w:rsidRDefault="00756008" w:rsidP="00756008">
            <w:pPr>
              <w:rPr>
                <w:color w:val="000000" w:themeColor="text1"/>
              </w:rPr>
            </w:pPr>
            <w:r w:rsidRPr="00626763">
              <w:rPr>
                <w:color w:val="000000" w:themeColor="text1"/>
              </w:rPr>
              <w:t>- содержание основных понятий, категорий теории и практики государственного и муниципального управления;</w:t>
            </w:r>
          </w:p>
          <w:p w:rsidR="00756008" w:rsidRPr="00626763" w:rsidRDefault="00756008" w:rsidP="00756008">
            <w:pPr>
              <w:rPr>
                <w:color w:val="000000" w:themeColor="text1"/>
              </w:rPr>
            </w:pPr>
            <w:r w:rsidRPr="00626763">
              <w:rPr>
                <w:color w:val="000000" w:themeColor="text1"/>
              </w:rPr>
              <w:t>-методы принятия управленческих решений</w:t>
            </w:r>
          </w:p>
          <w:p w:rsidR="00756008" w:rsidRPr="00626763" w:rsidRDefault="00756008" w:rsidP="00756008">
            <w:pPr>
              <w:jc w:val="both"/>
              <w:rPr>
                <w:b/>
                <w:color w:val="000000" w:themeColor="text1"/>
              </w:rPr>
            </w:pPr>
            <w:r w:rsidRPr="00626763">
              <w:rPr>
                <w:b/>
                <w:color w:val="000000" w:themeColor="text1"/>
              </w:rPr>
              <w:t>Уметь:</w:t>
            </w:r>
          </w:p>
          <w:p w:rsidR="00756008" w:rsidRPr="00626763" w:rsidRDefault="00756008" w:rsidP="00756008">
            <w:pPr>
              <w:pStyle w:val="aa"/>
              <w:ind w:left="33"/>
              <w:rPr>
                <w:color w:val="000000" w:themeColor="text1"/>
              </w:rPr>
            </w:pPr>
            <w:r w:rsidRPr="00626763">
              <w:rPr>
                <w:color w:val="000000" w:themeColor="text1"/>
              </w:rPr>
              <w:t>-свободно оперировать понятиями и категориями в сфере управленческих отношений в области государственного и муниципального управления;</w:t>
            </w:r>
          </w:p>
          <w:p w:rsidR="00756008" w:rsidRPr="00626763" w:rsidRDefault="00756008" w:rsidP="00756008">
            <w:pPr>
              <w:pStyle w:val="aa"/>
              <w:ind w:left="33"/>
              <w:rPr>
                <w:color w:val="000000" w:themeColor="text1"/>
              </w:rPr>
            </w:pPr>
            <w:r w:rsidRPr="00626763">
              <w:rPr>
                <w:color w:val="000000" w:themeColor="text1"/>
              </w:rPr>
              <w:t>- логически грамотно выражать свою точку зрения в сфере теории и практики государственного и муниципального управления;</w:t>
            </w:r>
          </w:p>
          <w:p w:rsidR="00756008" w:rsidRPr="00626763" w:rsidRDefault="00756008" w:rsidP="00756008">
            <w:pPr>
              <w:widowControl/>
              <w:rPr>
                <w:color w:val="000000" w:themeColor="text1"/>
              </w:rPr>
            </w:pPr>
            <w:r w:rsidRPr="00626763">
              <w:rPr>
                <w:color w:val="000000" w:themeColor="text1"/>
              </w:rPr>
              <w:t xml:space="preserve">- находить организационно-управленческие решения, </w:t>
            </w:r>
          </w:p>
          <w:p w:rsidR="00756008" w:rsidRPr="00626763" w:rsidRDefault="00756008" w:rsidP="00756008">
            <w:pPr>
              <w:widowControl/>
              <w:rPr>
                <w:color w:val="000000" w:themeColor="text1"/>
              </w:rPr>
            </w:pPr>
            <w:r w:rsidRPr="00626763">
              <w:rPr>
                <w:color w:val="000000" w:themeColor="text1"/>
              </w:rPr>
              <w:t xml:space="preserve">-оценивать результаты и последствия принятого управленческого решения </w:t>
            </w:r>
          </w:p>
          <w:p w:rsidR="00756008" w:rsidRPr="00626763" w:rsidRDefault="00756008" w:rsidP="00756008">
            <w:pPr>
              <w:jc w:val="both"/>
              <w:rPr>
                <w:b/>
                <w:color w:val="000000" w:themeColor="text1"/>
              </w:rPr>
            </w:pPr>
            <w:r w:rsidRPr="00626763">
              <w:rPr>
                <w:b/>
                <w:color w:val="000000" w:themeColor="text1"/>
              </w:rPr>
              <w:t>Владеть:</w:t>
            </w:r>
          </w:p>
          <w:p w:rsidR="00756008" w:rsidRPr="00626763" w:rsidRDefault="00756008" w:rsidP="00756008">
            <w:pPr>
              <w:pStyle w:val="aa"/>
              <w:ind w:left="33"/>
              <w:rPr>
                <w:color w:val="000000" w:themeColor="text1"/>
              </w:rPr>
            </w:pPr>
            <w:r w:rsidRPr="00626763">
              <w:rPr>
                <w:color w:val="000000" w:themeColor="text1"/>
              </w:rPr>
              <w:t>-понятийно-категориальным аппаратом теории управления;</w:t>
            </w:r>
          </w:p>
          <w:p w:rsidR="00756008" w:rsidRPr="00626763" w:rsidRDefault="00756008" w:rsidP="00756008">
            <w:pPr>
              <w:widowControl/>
              <w:rPr>
                <w:color w:val="000000" w:themeColor="text1"/>
              </w:rPr>
            </w:pPr>
            <w:r w:rsidRPr="00626763">
              <w:rPr>
                <w:color w:val="000000" w:themeColor="text1"/>
              </w:rPr>
              <w:t xml:space="preserve">- навыками нахождения организационно-управленческих решений, </w:t>
            </w:r>
          </w:p>
          <w:p w:rsidR="00756008" w:rsidRPr="00626763" w:rsidRDefault="00756008" w:rsidP="00756008">
            <w:pPr>
              <w:jc w:val="both"/>
              <w:rPr>
                <w:color w:val="000000" w:themeColor="text1"/>
              </w:rPr>
            </w:pPr>
            <w:r w:rsidRPr="00626763">
              <w:rPr>
                <w:color w:val="000000" w:themeColor="text1"/>
              </w:rPr>
              <w:t>-навыками решения управленческих задач</w:t>
            </w:r>
          </w:p>
          <w:p w:rsidR="00756008" w:rsidRPr="00626763" w:rsidRDefault="00756008" w:rsidP="00756008">
            <w:pPr>
              <w:widowControl/>
              <w:rPr>
                <w:color w:val="000000" w:themeColor="text1"/>
              </w:rPr>
            </w:pPr>
            <w:r w:rsidRPr="00626763">
              <w:rPr>
                <w:color w:val="000000" w:themeColor="text1"/>
              </w:rPr>
              <w:t>-</w:t>
            </w:r>
            <w:r w:rsidRPr="00626763">
              <w:rPr>
                <w:i/>
                <w:color w:val="000000" w:themeColor="text1"/>
              </w:rPr>
              <w:t xml:space="preserve">- </w:t>
            </w:r>
            <w:r w:rsidRPr="00626763">
              <w:rPr>
                <w:color w:val="000000" w:themeColor="text1"/>
              </w:rPr>
              <w:t>навыками оценки результатов и последствий принятого управленческого решения;</w:t>
            </w:r>
          </w:p>
          <w:p w:rsidR="008B64D2" w:rsidRPr="00626763" w:rsidRDefault="008B64D2" w:rsidP="00B60AB1">
            <w:pPr>
              <w:rPr>
                <w:b/>
                <w:color w:val="000000" w:themeColor="text1"/>
              </w:rPr>
            </w:pPr>
          </w:p>
        </w:tc>
      </w:tr>
      <w:tr w:rsidR="008B64D2" w:rsidRPr="00626763" w:rsidTr="00B936C1">
        <w:tc>
          <w:tcPr>
            <w:tcW w:w="2158" w:type="dxa"/>
          </w:tcPr>
          <w:p w:rsidR="008B64D2" w:rsidRPr="00626763" w:rsidRDefault="008B64D2" w:rsidP="00942724">
            <w:pPr>
              <w:jc w:val="both"/>
              <w:rPr>
                <w:color w:val="000000" w:themeColor="text1"/>
              </w:rPr>
            </w:pPr>
            <w:r w:rsidRPr="00626763">
              <w:rPr>
                <w:color w:val="000000" w:themeColor="text1"/>
              </w:rPr>
              <w:t>ОПК-4</w:t>
            </w:r>
          </w:p>
          <w:p w:rsidR="00756008" w:rsidRPr="00626763" w:rsidRDefault="00756008" w:rsidP="00756008">
            <w:pPr>
              <w:rPr>
                <w:color w:val="000000" w:themeColor="text1"/>
              </w:rPr>
            </w:pPr>
            <w:r w:rsidRPr="00626763">
              <w:rPr>
                <w:color w:val="000000" w:themeColor="text1"/>
              </w:rPr>
              <w:t>способность осуществлять деловое общение и публичные выступления, вести переговоры, совещания, осуществлять деловую переписку и поддерживать электронные коммуникации</w:t>
            </w:r>
          </w:p>
          <w:p w:rsidR="00756008" w:rsidRPr="00626763" w:rsidRDefault="00756008" w:rsidP="00942724">
            <w:pPr>
              <w:jc w:val="both"/>
              <w:rPr>
                <w:color w:val="000000" w:themeColor="text1"/>
              </w:rPr>
            </w:pPr>
          </w:p>
        </w:tc>
        <w:tc>
          <w:tcPr>
            <w:tcW w:w="2126" w:type="dxa"/>
          </w:tcPr>
          <w:p w:rsidR="008B64D2" w:rsidRPr="00626763" w:rsidRDefault="00756008" w:rsidP="008B64D2">
            <w:pPr>
              <w:rPr>
                <w:color w:val="000000" w:themeColor="text1"/>
              </w:rPr>
            </w:pPr>
            <w:r w:rsidRPr="00626763">
              <w:rPr>
                <w:color w:val="000000" w:themeColor="text1"/>
              </w:rPr>
              <w:t xml:space="preserve">Дисциплина формирует </w:t>
            </w:r>
            <w:r w:rsidR="008B64D2" w:rsidRPr="00626763">
              <w:rPr>
                <w:color w:val="000000" w:themeColor="text1"/>
              </w:rPr>
              <w:t>способность осуществлять деловое общение и публичные выступления, вести переговоры, совещания, осуществлять деловую переписку и поддерживать электронные коммуникации</w:t>
            </w:r>
          </w:p>
          <w:p w:rsidR="008B64D2" w:rsidRPr="00626763" w:rsidRDefault="008B64D2" w:rsidP="00876E89">
            <w:pPr>
              <w:widowControl/>
              <w:rPr>
                <w:color w:val="000000" w:themeColor="text1"/>
              </w:rPr>
            </w:pPr>
          </w:p>
        </w:tc>
        <w:tc>
          <w:tcPr>
            <w:tcW w:w="4962" w:type="dxa"/>
          </w:tcPr>
          <w:p w:rsidR="00756008" w:rsidRPr="00626763" w:rsidRDefault="00756008" w:rsidP="00756008">
            <w:pPr>
              <w:rPr>
                <w:b/>
                <w:color w:val="000000" w:themeColor="text1"/>
              </w:rPr>
            </w:pPr>
            <w:r w:rsidRPr="00626763">
              <w:rPr>
                <w:b/>
                <w:color w:val="000000" w:themeColor="text1"/>
              </w:rPr>
              <w:t>Знать:</w:t>
            </w:r>
          </w:p>
          <w:p w:rsidR="00756008" w:rsidRPr="00626763" w:rsidRDefault="00756008" w:rsidP="00756008">
            <w:pPr>
              <w:rPr>
                <w:color w:val="000000" w:themeColor="text1"/>
              </w:rPr>
            </w:pPr>
            <w:r w:rsidRPr="00626763">
              <w:rPr>
                <w:color w:val="000000" w:themeColor="text1"/>
              </w:rPr>
              <w:t>- содержание основных понятий, категорий теории и практики государственного и муниципального управления;</w:t>
            </w:r>
          </w:p>
          <w:p w:rsidR="00756008" w:rsidRPr="00626763" w:rsidRDefault="00756008" w:rsidP="00756008">
            <w:pPr>
              <w:rPr>
                <w:color w:val="000000" w:themeColor="text1"/>
              </w:rPr>
            </w:pPr>
            <w:r w:rsidRPr="00626763">
              <w:rPr>
                <w:color w:val="000000" w:themeColor="text1"/>
              </w:rPr>
              <w:t>-методы принятия управленческих решений</w:t>
            </w:r>
          </w:p>
          <w:p w:rsidR="00DC6F94" w:rsidRPr="00626763" w:rsidRDefault="00DC6F94" w:rsidP="00756008">
            <w:pPr>
              <w:rPr>
                <w:color w:val="000000" w:themeColor="text1"/>
              </w:rPr>
            </w:pPr>
            <w:r w:rsidRPr="00626763">
              <w:rPr>
                <w:color w:val="000000" w:themeColor="text1"/>
              </w:rPr>
              <w:t>- основы делового общения</w:t>
            </w:r>
          </w:p>
          <w:p w:rsidR="00756008" w:rsidRPr="00626763" w:rsidRDefault="00756008" w:rsidP="00756008">
            <w:pPr>
              <w:jc w:val="both"/>
              <w:rPr>
                <w:b/>
                <w:color w:val="000000" w:themeColor="text1"/>
              </w:rPr>
            </w:pPr>
            <w:r w:rsidRPr="00626763">
              <w:rPr>
                <w:b/>
                <w:color w:val="000000" w:themeColor="text1"/>
              </w:rPr>
              <w:t>Уметь:</w:t>
            </w:r>
          </w:p>
          <w:p w:rsidR="00756008" w:rsidRPr="00626763" w:rsidRDefault="00756008" w:rsidP="00756008">
            <w:pPr>
              <w:pStyle w:val="aa"/>
              <w:ind w:left="33"/>
              <w:rPr>
                <w:color w:val="000000" w:themeColor="text1"/>
              </w:rPr>
            </w:pPr>
            <w:r w:rsidRPr="00626763">
              <w:rPr>
                <w:color w:val="000000" w:themeColor="text1"/>
              </w:rPr>
              <w:t>-свободно оперировать понятиями и категориями в сфере управленческих отношений в области государственного и муниципального управления;</w:t>
            </w:r>
          </w:p>
          <w:p w:rsidR="00756008" w:rsidRPr="00626763" w:rsidRDefault="00756008" w:rsidP="00756008">
            <w:pPr>
              <w:pStyle w:val="aa"/>
              <w:ind w:left="33"/>
              <w:rPr>
                <w:color w:val="000000" w:themeColor="text1"/>
              </w:rPr>
            </w:pPr>
            <w:r w:rsidRPr="00626763">
              <w:rPr>
                <w:color w:val="000000" w:themeColor="text1"/>
              </w:rPr>
              <w:t>- логически грамотно выражать свою точку зрения в сфере теории и практики государственного и муниципального управления;</w:t>
            </w:r>
          </w:p>
          <w:p w:rsidR="00756008" w:rsidRPr="00626763" w:rsidRDefault="00756008" w:rsidP="00756008">
            <w:pPr>
              <w:widowControl/>
              <w:rPr>
                <w:color w:val="000000" w:themeColor="text1"/>
              </w:rPr>
            </w:pPr>
            <w:r w:rsidRPr="00626763">
              <w:rPr>
                <w:color w:val="000000" w:themeColor="text1"/>
              </w:rPr>
              <w:t xml:space="preserve">- находить организационно-управленческие </w:t>
            </w:r>
            <w:r w:rsidRPr="00626763">
              <w:rPr>
                <w:color w:val="000000" w:themeColor="text1"/>
              </w:rPr>
              <w:lastRenderedPageBreak/>
              <w:t xml:space="preserve">решения, </w:t>
            </w:r>
            <w:r w:rsidR="00DC6F94" w:rsidRPr="00626763">
              <w:rPr>
                <w:color w:val="000000" w:themeColor="text1"/>
              </w:rPr>
              <w:t>осуществлять деловое общение</w:t>
            </w:r>
          </w:p>
          <w:p w:rsidR="00756008" w:rsidRPr="00626763" w:rsidRDefault="00756008" w:rsidP="00756008">
            <w:pPr>
              <w:widowControl/>
              <w:rPr>
                <w:color w:val="000000" w:themeColor="text1"/>
              </w:rPr>
            </w:pPr>
            <w:r w:rsidRPr="00626763">
              <w:rPr>
                <w:color w:val="000000" w:themeColor="text1"/>
              </w:rPr>
              <w:t xml:space="preserve">-оценивать результаты и последствия принятого управленческого решения </w:t>
            </w:r>
          </w:p>
          <w:p w:rsidR="00756008" w:rsidRPr="00626763" w:rsidRDefault="00756008" w:rsidP="00756008">
            <w:pPr>
              <w:jc w:val="both"/>
              <w:rPr>
                <w:b/>
                <w:color w:val="000000" w:themeColor="text1"/>
              </w:rPr>
            </w:pPr>
            <w:r w:rsidRPr="00626763">
              <w:rPr>
                <w:b/>
                <w:color w:val="000000" w:themeColor="text1"/>
              </w:rPr>
              <w:t>Владеть:</w:t>
            </w:r>
          </w:p>
          <w:p w:rsidR="00756008" w:rsidRPr="00626763" w:rsidRDefault="00756008" w:rsidP="00756008">
            <w:pPr>
              <w:pStyle w:val="aa"/>
              <w:ind w:left="33"/>
              <w:rPr>
                <w:color w:val="000000" w:themeColor="text1"/>
              </w:rPr>
            </w:pPr>
            <w:r w:rsidRPr="00626763">
              <w:rPr>
                <w:color w:val="000000" w:themeColor="text1"/>
              </w:rPr>
              <w:t>-понятийно-категориальным аппаратом теории управления;</w:t>
            </w:r>
          </w:p>
          <w:p w:rsidR="00756008" w:rsidRPr="00626763" w:rsidRDefault="00756008" w:rsidP="00756008">
            <w:pPr>
              <w:widowControl/>
              <w:rPr>
                <w:color w:val="000000" w:themeColor="text1"/>
              </w:rPr>
            </w:pPr>
            <w:r w:rsidRPr="00626763">
              <w:rPr>
                <w:color w:val="000000" w:themeColor="text1"/>
              </w:rPr>
              <w:t xml:space="preserve">- навыками нахождения организационно-управленческих решений, </w:t>
            </w:r>
          </w:p>
          <w:p w:rsidR="00756008" w:rsidRPr="00626763" w:rsidRDefault="00756008" w:rsidP="00756008">
            <w:pPr>
              <w:jc w:val="both"/>
              <w:rPr>
                <w:color w:val="000000" w:themeColor="text1"/>
              </w:rPr>
            </w:pPr>
            <w:r w:rsidRPr="00626763">
              <w:rPr>
                <w:color w:val="000000" w:themeColor="text1"/>
              </w:rPr>
              <w:t>-навыками решения управленческих задач</w:t>
            </w:r>
            <w:r w:rsidR="00DC6F94" w:rsidRPr="00626763">
              <w:rPr>
                <w:color w:val="000000" w:themeColor="text1"/>
              </w:rPr>
              <w:t>, навыками делового общений</w:t>
            </w:r>
          </w:p>
          <w:p w:rsidR="008B64D2" w:rsidRPr="00626763" w:rsidRDefault="00756008" w:rsidP="00D07CAF">
            <w:pPr>
              <w:widowControl/>
              <w:rPr>
                <w:b/>
                <w:color w:val="000000" w:themeColor="text1"/>
              </w:rPr>
            </w:pPr>
            <w:r w:rsidRPr="00626763">
              <w:rPr>
                <w:color w:val="000000" w:themeColor="text1"/>
              </w:rPr>
              <w:t>-</w:t>
            </w:r>
            <w:r w:rsidRPr="00626763">
              <w:rPr>
                <w:i/>
                <w:color w:val="000000" w:themeColor="text1"/>
              </w:rPr>
              <w:t xml:space="preserve">- </w:t>
            </w:r>
            <w:r w:rsidRPr="00626763">
              <w:rPr>
                <w:color w:val="000000" w:themeColor="text1"/>
              </w:rPr>
              <w:t>навыками оценки результатов и последствий принятого управленческого решения</w:t>
            </w:r>
            <w:r w:rsidR="00D07CAF" w:rsidRPr="00626763">
              <w:rPr>
                <w:color w:val="000000" w:themeColor="text1"/>
              </w:rPr>
              <w:t>.</w:t>
            </w:r>
          </w:p>
        </w:tc>
      </w:tr>
      <w:tr w:rsidR="00386403" w:rsidRPr="00626763" w:rsidTr="00B936C1">
        <w:tc>
          <w:tcPr>
            <w:tcW w:w="2158" w:type="dxa"/>
          </w:tcPr>
          <w:p w:rsidR="00454A2D" w:rsidRPr="00626763" w:rsidRDefault="00942724" w:rsidP="00942724">
            <w:pPr>
              <w:jc w:val="both"/>
              <w:rPr>
                <w:color w:val="000000" w:themeColor="text1"/>
              </w:rPr>
            </w:pPr>
            <w:r w:rsidRPr="00626763">
              <w:rPr>
                <w:color w:val="000000" w:themeColor="text1"/>
              </w:rPr>
              <w:lastRenderedPageBreak/>
              <w:t>ПК-1</w:t>
            </w:r>
          </w:p>
          <w:p w:rsidR="00BB4B7E" w:rsidRPr="00626763" w:rsidRDefault="00BB4B7E" w:rsidP="00BB4B7E">
            <w:pPr>
              <w:widowControl/>
              <w:rPr>
                <w:color w:val="000000" w:themeColor="text1"/>
              </w:rPr>
            </w:pPr>
            <w:r w:rsidRPr="00626763">
              <w:rPr>
                <w:color w:val="000000" w:themeColor="text1"/>
              </w:rPr>
              <w:t>Умение определять приоритеты профессиональной деятельности, разрабатывать и эффективно</w:t>
            </w:r>
          </w:p>
          <w:p w:rsidR="00BB4B7E" w:rsidRPr="00626763" w:rsidRDefault="00BB4B7E" w:rsidP="00BB4B7E">
            <w:pPr>
              <w:widowControl/>
              <w:rPr>
                <w:color w:val="000000" w:themeColor="text1"/>
              </w:rPr>
            </w:pPr>
            <w:r w:rsidRPr="00626763">
              <w:rPr>
                <w:color w:val="000000" w:themeColor="text1"/>
              </w:rPr>
              <w:t>исполнять управленческие решения, в том числе в условиях неопределенности и рисков, применять</w:t>
            </w:r>
          </w:p>
          <w:p w:rsidR="00BB4B7E" w:rsidRPr="00626763" w:rsidRDefault="00BB4B7E" w:rsidP="00BB4B7E">
            <w:pPr>
              <w:widowControl/>
              <w:rPr>
                <w:color w:val="000000" w:themeColor="text1"/>
              </w:rPr>
            </w:pPr>
            <w:r w:rsidRPr="00626763">
              <w:rPr>
                <w:color w:val="000000" w:themeColor="text1"/>
              </w:rPr>
              <w:t>адекватные инструменты и технологии регулирующего воздействия при реализации управленческого</w:t>
            </w:r>
          </w:p>
          <w:p w:rsidR="00BB4B7E" w:rsidRPr="00626763" w:rsidRDefault="00BB4B7E" w:rsidP="00BB4B7E">
            <w:pPr>
              <w:jc w:val="both"/>
              <w:rPr>
                <w:color w:val="000000" w:themeColor="text1"/>
              </w:rPr>
            </w:pPr>
            <w:r w:rsidRPr="00626763">
              <w:rPr>
                <w:color w:val="000000" w:themeColor="text1"/>
              </w:rPr>
              <w:t>решения</w:t>
            </w:r>
          </w:p>
        </w:tc>
        <w:tc>
          <w:tcPr>
            <w:tcW w:w="2126" w:type="dxa"/>
          </w:tcPr>
          <w:p w:rsidR="002672F1" w:rsidRPr="00626763" w:rsidRDefault="00386403" w:rsidP="002672F1">
            <w:pPr>
              <w:widowControl/>
              <w:rPr>
                <w:color w:val="000000" w:themeColor="text1"/>
              </w:rPr>
            </w:pPr>
            <w:r w:rsidRPr="00626763">
              <w:rPr>
                <w:color w:val="000000" w:themeColor="text1"/>
              </w:rPr>
              <w:t>Дисциплина формирует способность</w:t>
            </w:r>
            <w:r w:rsidR="00D07CAF" w:rsidRPr="00626763">
              <w:rPr>
                <w:color w:val="000000" w:themeColor="text1"/>
              </w:rPr>
              <w:t xml:space="preserve"> </w:t>
            </w:r>
            <w:r w:rsidR="002672F1" w:rsidRPr="00626763">
              <w:rPr>
                <w:color w:val="000000" w:themeColor="text1"/>
              </w:rPr>
              <w:t>определять приоритеты профессиональной деятельности, разрабатывать и эффективно</w:t>
            </w:r>
          </w:p>
          <w:p w:rsidR="002672F1" w:rsidRPr="00626763" w:rsidRDefault="002672F1" w:rsidP="002672F1">
            <w:pPr>
              <w:widowControl/>
              <w:rPr>
                <w:color w:val="000000" w:themeColor="text1"/>
              </w:rPr>
            </w:pPr>
            <w:r w:rsidRPr="00626763">
              <w:rPr>
                <w:color w:val="000000" w:themeColor="text1"/>
              </w:rPr>
              <w:t>исполнять управленческие решения, в том числе в условиях неопределенности и рисков, применять</w:t>
            </w:r>
          </w:p>
          <w:p w:rsidR="002672F1" w:rsidRPr="00626763" w:rsidRDefault="002672F1" w:rsidP="002672F1">
            <w:pPr>
              <w:widowControl/>
              <w:rPr>
                <w:color w:val="000000" w:themeColor="text1"/>
              </w:rPr>
            </w:pPr>
            <w:r w:rsidRPr="00626763">
              <w:rPr>
                <w:color w:val="000000" w:themeColor="text1"/>
              </w:rPr>
              <w:t>адекватные инструменты и технологии регулирующего воздействия при реализации управленческого</w:t>
            </w:r>
          </w:p>
          <w:p w:rsidR="00BB4B7E" w:rsidRPr="00626763" w:rsidRDefault="002672F1" w:rsidP="002672F1">
            <w:pPr>
              <w:widowControl/>
              <w:rPr>
                <w:color w:val="000000" w:themeColor="text1"/>
              </w:rPr>
            </w:pPr>
            <w:r w:rsidRPr="00626763">
              <w:rPr>
                <w:color w:val="000000" w:themeColor="text1"/>
              </w:rPr>
              <w:t>решения</w:t>
            </w:r>
          </w:p>
        </w:tc>
        <w:tc>
          <w:tcPr>
            <w:tcW w:w="4962" w:type="dxa"/>
          </w:tcPr>
          <w:p w:rsidR="00773DBC" w:rsidRPr="00626763" w:rsidRDefault="00773DBC" w:rsidP="00B60AB1">
            <w:pPr>
              <w:rPr>
                <w:b/>
                <w:color w:val="000000" w:themeColor="text1"/>
              </w:rPr>
            </w:pPr>
            <w:r w:rsidRPr="00626763">
              <w:rPr>
                <w:b/>
                <w:color w:val="000000" w:themeColor="text1"/>
              </w:rPr>
              <w:t>Знать:</w:t>
            </w:r>
          </w:p>
          <w:p w:rsidR="00773DBC" w:rsidRPr="00626763" w:rsidRDefault="00773DBC" w:rsidP="00773DBC">
            <w:pPr>
              <w:rPr>
                <w:color w:val="000000" w:themeColor="text1"/>
              </w:rPr>
            </w:pPr>
            <w:r w:rsidRPr="00626763">
              <w:rPr>
                <w:color w:val="000000" w:themeColor="text1"/>
              </w:rPr>
              <w:t>- содержа</w:t>
            </w:r>
            <w:r w:rsidR="00876E89" w:rsidRPr="00626763">
              <w:rPr>
                <w:color w:val="000000" w:themeColor="text1"/>
              </w:rPr>
              <w:t xml:space="preserve">ние основных понятий, категорий теории </w:t>
            </w:r>
            <w:r w:rsidR="00942724" w:rsidRPr="00626763">
              <w:rPr>
                <w:color w:val="000000" w:themeColor="text1"/>
              </w:rPr>
              <w:t xml:space="preserve">и практики государственного и муниципального </w:t>
            </w:r>
            <w:r w:rsidR="00876E89" w:rsidRPr="00626763">
              <w:rPr>
                <w:color w:val="000000" w:themeColor="text1"/>
              </w:rPr>
              <w:t>управления</w:t>
            </w:r>
            <w:r w:rsidRPr="00626763">
              <w:rPr>
                <w:color w:val="000000" w:themeColor="text1"/>
              </w:rPr>
              <w:t>;</w:t>
            </w:r>
          </w:p>
          <w:p w:rsidR="00194E65" w:rsidRPr="00626763" w:rsidRDefault="00194E65" w:rsidP="00773DBC">
            <w:pPr>
              <w:rPr>
                <w:color w:val="000000" w:themeColor="text1"/>
              </w:rPr>
            </w:pPr>
            <w:r w:rsidRPr="00626763">
              <w:rPr>
                <w:color w:val="000000" w:themeColor="text1"/>
              </w:rPr>
              <w:t>- приоритеты профессиональной деятельности,</w:t>
            </w:r>
          </w:p>
          <w:p w:rsidR="00194E65" w:rsidRPr="00626763" w:rsidRDefault="00194E65" w:rsidP="00773DBC">
            <w:pPr>
              <w:rPr>
                <w:color w:val="000000" w:themeColor="text1"/>
              </w:rPr>
            </w:pPr>
            <w:r w:rsidRPr="00626763">
              <w:rPr>
                <w:color w:val="000000" w:themeColor="text1"/>
              </w:rPr>
              <w:t>- содержание основных понятий, категорий теории принятия управленческих решений</w:t>
            </w:r>
          </w:p>
          <w:p w:rsidR="00194E65" w:rsidRPr="00626763" w:rsidRDefault="00194E65" w:rsidP="00194E65">
            <w:pPr>
              <w:widowControl/>
              <w:rPr>
                <w:color w:val="000000" w:themeColor="text1"/>
              </w:rPr>
            </w:pPr>
            <w:r w:rsidRPr="00626763">
              <w:rPr>
                <w:color w:val="000000" w:themeColor="text1"/>
              </w:rPr>
              <w:t>- инструменты и технологии регулирующего воздействия при реализации управленческого</w:t>
            </w:r>
          </w:p>
          <w:p w:rsidR="00194E65" w:rsidRPr="00626763" w:rsidRDefault="00194E65" w:rsidP="00194E65">
            <w:pPr>
              <w:rPr>
                <w:color w:val="000000" w:themeColor="text1"/>
              </w:rPr>
            </w:pPr>
            <w:r w:rsidRPr="00626763">
              <w:rPr>
                <w:color w:val="000000" w:themeColor="text1"/>
              </w:rPr>
              <w:t>решения</w:t>
            </w:r>
          </w:p>
          <w:p w:rsidR="00D50A0F" w:rsidRPr="00626763" w:rsidRDefault="00D50A0F" w:rsidP="00773DBC">
            <w:pPr>
              <w:rPr>
                <w:color w:val="000000" w:themeColor="text1"/>
              </w:rPr>
            </w:pPr>
            <w:r w:rsidRPr="00626763">
              <w:rPr>
                <w:color w:val="000000" w:themeColor="text1"/>
              </w:rPr>
              <w:t>-методы принятия управленческих решений</w:t>
            </w:r>
          </w:p>
          <w:p w:rsidR="00773DBC" w:rsidRPr="00626763" w:rsidRDefault="00773DBC" w:rsidP="00773DBC">
            <w:pPr>
              <w:jc w:val="both"/>
              <w:rPr>
                <w:b/>
                <w:color w:val="000000" w:themeColor="text1"/>
              </w:rPr>
            </w:pPr>
            <w:r w:rsidRPr="00626763">
              <w:rPr>
                <w:b/>
                <w:color w:val="000000" w:themeColor="text1"/>
              </w:rPr>
              <w:t>Уметь:</w:t>
            </w:r>
          </w:p>
          <w:p w:rsidR="00194E65" w:rsidRPr="00626763" w:rsidRDefault="00B60AB1" w:rsidP="00194E65">
            <w:pPr>
              <w:pStyle w:val="aa"/>
              <w:ind w:left="33"/>
              <w:rPr>
                <w:color w:val="000000" w:themeColor="text1"/>
              </w:rPr>
            </w:pPr>
            <w:r w:rsidRPr="00626763">
              <w:rPr>
                <w:color w:val="000000" w:themeColor="text1"/>
              </w:rPr>
              <w:t>-</w:t>
            </w:r>
            <w:r w:rsidR="00194E65" w:rsidRPr="00626763">
              <w:rPr>
                <w:color w:val="000000" w:themeColor="text1"/>
              </w:rPr>
              <w:t xml:space="preserve"> определять приоритеты профессиональной деятельности</w:t>
            </w:r>
            <w:r w:rsidR="00773DBC" w:rsidRPr="00626763">
              <w:rPr>
                <w:color w:val="000000" w:themeColor="text1"/>
              </w:rPr>
              <w:t>;</w:t>
            </w:r>
          </w:p>
          <w:p w:rsidR="00194E65" w:rsidRPr="00626763" w:rsidRDefault="00194E65" w:rsidP="00194E65">
            <w:pPr>
              <w:widowControl/>
              <w:rPr>
                <w:color w:val="000000" w:themeColor="text1"/>
              </w:rPr>
            </w:pPr>
            <w:r w:rsidRPr="00626763">
              <w:rPr>
                <w:color w:val="000000" w:themeColor="text1"/>
              </w:rPr>
              <w:t>-разрабатывать и эффективно</w:t>
            </w:r>
          </w:p>
          <w:p w:rsidR="00773DBC" w:rsidRPr="00626763" w:rsidRDefault="00194E65" w:rsidP="00194E65">
            <w:pPr>
              <w:pStyle w:val="aa"/>
              <w:ind w:left="33"/>
              <w:rPr>
                <w:color w:val="000000" w:themeColor="text1"/>
              </w:rPr>
            </w:pPr>
            <w:r w:rsidRPr="00626763">
              <w:rPr>
                <w:color w:val="000000" w:themeColor="text1"/>
              </w:rPr>
              <w:t>исполнять управленческие решения;</w:t>
            </w:r>
          </w:p>
          <w:p w:rsidR="00866D79" w:rsidRPr="00626763" w:rsidRDefault="00773DBC" w:rsidP="00866D79">
            <w:pPr>
              <w:widowControl/>
              <w:rPr>
                <w:color w:val="000000" w:themeColor="text1"/>
              </w:rPr>
            </w:pPr>
            <w:r w:rsidRPr="00626763">
              <w:rPr>
                <w:color w:val="000000" w:themeColor="text1"/>
              </w:rPr>
              <w:t>-</w:t>
            </w:r>
            <w:r w:rsidR="00866D79" w:rsidRPr="00626763">
              <w:rPr>
                <w:color w:val="000000" w:themeColor="text1"/>
              </w:rPr>
              <w:t xml:space="preserve"> находить организ</w:t>
            </w:r>
            <w:r w:rsidR="00194E65" w:rsidRPr="00626763">
              <w:rPr>
                <w:color w:val="000000" w:themeColor="text1"/>
              </w:rPr>
              <w:t>ационно-управленческие решения, в том числе в условиях неопределенности и рисков;</w:t>
            </w:r>
          </w:p>
          <w:p w:rsidR="00194E65" w:rsidRPr="00626763" w:rsidRDefault="00866D79" w:rsidP="00194E65">
            <w:pPr>
              <w:widowControl/>
              <w:rPr>
                <w:color w:val="000000" w:themeColor="text1"/>
              </w:rPr>
            </w:pPr>
            <w:r w:rsidRPr="00626763">
              <w:rPr>
                <w:color w:val="000000" w:themeColor="text1"/>
              </w:rPr>
              <w:t>-</w:t>
            </w:r>
            <w:r w:rsidR="00194E65" w:rsidRPr="00626763">
              <w:rPr>
                <w:color w:val="000000" w:themeColor="text1"/>
              </w:rPr>
              <w:t>применять</w:t>
            </w:r>
          </w:p>
          <w:p w:rsidR="00194E65" w:rsidRPr="00626763" w:rsidRDefault="00194E65" w:rsidP="00194E65">
            <w:pPr>
              <w:widowControl/>
              <w:rPr>
                <w:color w:val="000000" w:themeColor="text1"/>
              </w:rPr>
            </w:pPr>
            <w:r w:rsidRPr="00626763">
              <w:rPr>
                <w:color w:val="000000" w:themeColor="text1"/>
              </w:rPr>
              <w:t>адекватные инструменты и технологии регулирующего воздействия при реализации управленческого</w:t>
            </w:r>
          </w:p>
          <w:p w:rsidR="00773DBC" w:rsidRPr="00626763" w:rsidRDefault="00194E65" w:rsidP="00194E65">
            <w:pPr>
              <w:widowControl/>
              <w:rPr>
                <w:color w:val="000000" w:themeColor="text1"/>
              </w:rPr>
            </w:pPr>
            <w:r w:rsidRPr="00626763">
              <w:rPr>
                <w:color w:val="000000" w:themeColor="text1"/>
              </w:rPr>
              <w:t>решения</w:t>
            </w:r>
          </w:p>
          <w:p w:rsidR="00773DBC" w:rsidRPr="00626763" w:rsidRDefault="00773DBC" w:rsidP="00773DBC">
            <w:pPr>
              <w:jc w:val="both"/>
              <w:rPr>
                <w:b/>
                <w:color w:val="000000" w:themeColor="text1"/>
              </w:rPr>
            </w:pPr>
            <w:r w:rsidRPr="00626763">
              <w:rPr>
                <w:b/>
                <w:color w:val="000000" w:themeColor="text1"/>
              </w:rPr>
              <w:t>Владеть:</w:t>
            </w:r>
          </w:p>
          <w:p w:rsidR="00773DBC" w:rsidRPr="00626763" w:rsidRDefault="00B60AB1" w:rsidP="00B60AB1">
            <w:pPr>
              <w:pStyle w:val="aa"/>
              <w:ind w:left="33"/>
              <w:rPr>
                <w:color w:val="000000" w:themeColor="text1"/>
              </w:rPr>
            </w:pPr>
            <w:r w:rsidRPr="00626763">
              <w:rPr>
                <w:color w:val="000000" w:themeColor="text1"/>
              </w:rPr>
              <w:t>-</w:t>
            </w:r>
            <w:r w:rsidR="00773DBC" w:rsidRPr="00626763">
              <w:rPr>
                <w:color w:val="000000" w:themeColor="text1"/>
              </w:rPr>
              <w:t>понятийно-категориальным аппаратом;</w:t>
            </w:r>
          </w:p>
          <w:p w:rsidR="0028319D" w:rsidRPr="00626763" w:rsidRDefault="00773DBC" w:rsidP="0028319D">
            <w:pPr>
              <w:widowControl/>
              <w:rPr>
                <w:color w:val="000000" w:themeColor="text1"/>
              </w:rPr>
            </w:pPr>
            <w:r w:rsidRPr="00626763">
              <w:rPr>
                <w:color w:val="000000" w:themeColor="text1"/>
              </w:rPr>
              <w:t>- навыками</w:t>
            </w:r>
            <w:r w:rsidR="0028319D" w:rsidRPr="00626763">
              <w:rPr>
                <w:color w:val="000000" w:themeColor="text1"/>
              </w:rPr>
              <w:t xml:space="preserve"> нахождения организационно-управленческих решений</w:t>
            </w:r>
            <w:r w:rsidR="00194E65" w:rsidRPr="00626763">
              <w:rPr>
                <w:color w:val="000000" w:themeColor="text1"/>
              </w:rPr>
              <w:t>;</w:t>
            </w:r>
          </w:p>
          <w:p w:rsidR="00773DBC" w:rsidRPr="00626763" w:rsidRDefault="00773DBC" w:rsidP="00773DBC">
            <w:pPr>
              <w:jc w:val="both"/>
              <w:rPr>
                <w:color w:val="000000" w:themeColor="text1"/>
              </w:rPr>
            </w:pPr>
            <w:r w:rsidRPr="00626763">
              <w:rPr>
                <w:color w:val="000000" w:themeColor="text1"/>
              </w:rPr>
              <w:t xml:space="preserve">-навыками решения </w:t>
            </w:r>
            <w:r w:rsidR="0028319D" w:rsidRPr="00626763">
              <w:rPr>
                <w:color w:val="000000" w:themeColor="text1"/>
              </w:rPr>
              <w:t xml:space="preserve">управленческих </w:t>
            </w:r>
            <w:r w:rsidRPr="00626763">
              <w:rPr>
                <w:color w:val="000000" w:themeColor="text1"/>
              </w:rPr>
              <w:t>задач</w:t>
            </w:r>
            <w:r w:rsidR="00194E65" w:rsidRPr="00626763">
              <w:rPr>
                <w:color w:val="000000" w:themeColor="text1"/>
              </w:rPr>
              <w:t>;</w:t>
            </w:r>
          </w:p>
          <w:p w:rsidR="0028319D" w:rsidRPr="00626763" w:rsidRDefault="0028319D" w:rsidP="00BB4B7E">
            <w:pPr>
              <w:widowControl/>
              <w:rPr>
                <w:color w:val="000000" w:themeColor="text1"/>
              </w:rPr>
            </w:pPr>
            <w:r w:rsidRPr="00626763">
              <w:rPr>
                <w:color w:val="000000" w:themeColor="text1"/>
              </w:rPr>
              <w:t>-</w:t>
            </w:r>
            <w:r w:rsidRPr="00626763">
              <w:rPr>
                <w:i/>
                <w:color w:val="000000" w:themeColor="text1"/>
              </w:rPr>
              <w:t xml:space="preserve">- </w:t>
            </w:r>
            <w:r w:rsidRPr="00626763">
              <w:rPr>
                <w:color w:val="000000" w:themeColor="text1"/>
              </w:rPr>
              <w:t>навыками оценки результатов и</w:t>
            </w:r>
            <w:r w:rsidR="00D07CAF" w:rsidRPr="00626763">
              <w:rPr>
                <w:color w:val="000000" w:themeColor="text1"/>
              </w:rPr>
              <w:t xml:space="preserve"> </w:t>
            </w:r>
            <w:r w:rsidRPr="00626763">
              <w:rPr>
                <w:color w:val="000000" w:themeColor="text1"/>
              </w:rPr>
              <w:t>последствий принятого управленческого решения;</w:t>
            </w:r>
          </w:p>
          <w:p w:rsidR="0028319D" w:rsidRPr="00626763" w:rsidRDefault="0028319D" w:rsidP="00773DBC">
            <w:pPr>
              <w:jc w:val="both"/>
              <w:rPr>
                <w:color w:val="000000" w:themeColor="text1"/>
              </w:rPr>
            </w:pPr>
          </w:p>
        </w:tc>
      </w:tr>
      <w:tr w:rsidR="00B73E6C" w:rsidRPr="00626763" w:rsidTr="00B936C1">
        <w:tc>
          <w:tcPr>
            <w:tcW w:w="2158" w:type="dxa"/>
          </w:tcPr>
          <w:p w:rsidR="00B73E6C" w:rsidRPr="00626763" w:rsidRDefault="00784F70" w:rsidP="00942724">
            <w:pPr>
              <w:jc w:val="both"/>
              <w:rPr>
                <w:color w:val="000000" w:themeColor="text1"/>
              </w:rPr>
            </w:pPr>
            <w:r w:rsidRPr="00626763">
              <w:rPr>
                <w:color w:val="000000" w:themeColor="text1"/>
              </w:rPr>
              <w:t>ПК-3</w:t>
            </w:r>
          </w:p>
          <w:p w:rsidR="00872587" w:rsidRPr="00626763" w:rsidRDefault="0045213D" w:rsidP="00942724">
            <w:pPr>
              <w:jc w:val="both"/>
              <w:rPr>
                <w:color w:val="000000" w:themeColor="text1"/>
              </w:rPr>
            </w:pPr>
            <w:r w:rsidRPr="00626763">
              <w:rPr>
                <w:color w:val="000000" w:themeColor="text1"/>
              </w:rPr>
              <w:t>умение</w:t>
            </w:r>
            <w:r w:rsidR="00784F70" w:rsidRPr="00626763">
              <w:rPr>
                <w:color w:val="000000" w:themeColor="text1"/>
              </w:rPr>
              <w:t xml:space="preserve"> применять основные экономические методы для </w:t>
            </w:r>
            <w:r w:rsidR="00784F70" w:rsidRPr="00626763">
              <w:rPr>
                <w:color w:val="000000" w:themeColor="text1"/>
              </w:rPr>
              <w:lastRenderedPageBreak/>
              <w:t>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2126" w:type="dxa"/>
          </w:tcPr>
          <w:p w:rsidR="00B73E6C" w:rsidRPr="00626763" w:rsidRDefault="00872587" w:rsidP="00BE6095">
            <w:pPr>
              <w:jc w:val="both"/>
              <w:rPr>
                <w:color w:val="000000" w:themeColor="text1"/>
              </w:rPr>
            </w:pPr>
            <w:r w:rsidRPr="00626763">
              <w:rPr>
                <w:color w:val="000000" w:themeColor="text1"/>
              </w:rPr>
              <w:lastRenderedPageBreak/>
              <w:t xml:space="preserve">Дисциплина формирует навык </w:t>
            </w:r>
            <w:r w:rsidR="00BE6095" w:rsidRPr="00626763">
              <w:rPr>
                <w:color w:val="000000" w:themeColor="text1"/>
              </w:rPr>
              <w:t xml:space="preserve">анализа, составления финансовой </w:t>
            </w:r>
            <w:r w:rsidR="00BE6095" w:rsidRPr="00626763">
              <w:rPr>
                <w:color w:val="000000" w:themeColor="text1"/>
              </w:rPr>
              <w:lastRenderedPageBreak/>
              <w:t xml:space="preserve">отчётности для эффективного управления </w:t>
            </w:r>
            <w:r w:rsidR="005F461E" w:rsidRPr="00626763">
              <w:rPr>
                <w:color w:val="000000" w:themeColor="text1"/>
              </w:rPr>
              <w:t>структурой государственных (муниципальных) активов</w:t>
            </w:r>
          </w:p>
        </w:tc>
        <w:tc>
          <w:tcPr>
            <w:tcW w:w="4962" w:type="dxa"/>
          </w:tcPr>
          <w:p w:rsidR="00BE6095" w:rsidRPr="00626763" w:rsidRDefault="00BE6095" w:rsidP="00BE6095">
            <w:pPr>
              <w:tabs>
                <w:tab w:val="left" w:pos="171"/>
                <w:tab w:val="left" w:pos="459"/>
              </w:tabs>
              <w:autoSpaceDE/>
              <w:autoSpaceDN/>
              <w:adjustRightInd/>
              <w:contextualSpacing/>
              <w:rPr>
                <w:b/>
                <w:color w:val="000000" w:themeColor="text1"/>
              </w:rPr>
            </w:pPr>
            <w:r w:rsidRPr="00626763">
              <w:rPr>
                <w:b/>
                <w:color w:val="000000" w:themeColor="text1"/>
              </w:rPr>
              <w:lastRenderedPageBreak/>
              <w:t>Знать:</w:t>
            </w:r>
          </w:p>
          <w:p w:rsidR="00BE6095" w:rsidRPr="00626763" w:rsidRDefault="00BE6095" w:rsidP="00BE6095">
            <w:pPr>
              <w:rPr>
                <w:b/>
                <w:color w:val="000000" w:themeColor="text1"/>
              </w:rPr>
            </w:pPr>
            <w:r w:rsidRPr="00626763">
              <w:rPr>
                <w:color w:val="000000" w:themeColor="text1"/>
              </w:rPr>
              <w:t>- основные методы оценки и анализа документов финансовой отчетности</w:t>
            </w:r>
          </w:p>
          <w:p w:rsidR="00BE6095" w:rsidRPr="00626763" w:rsidRDefault="00BE6095" w:rsidP="00BE6095">
            <w:pPr>
              <w:tabs>
                <w:tab w:val="left" w:pos="166"/>
                <w:tab w:val="left" w:pos="459"/>
              </w:tabs>
              <w:autoSpaceDE/>
              <w:autoSpaceDN/>
              <w:adjustRightInd/>
              <w:ind w:firstLine="26"/>
              <w:rPr>
                <w:color w:val="000000" w:themeColor="text1"/>
              </w:rPr>
            </w:pPr>
            <w:r w:rsidRPr="00626763">
              <w:rPr>
                <w:color w:val="000000" w:themeColor="text1"/>
              </w:rPr>
              <w:t>- содержание основных понятий финансового менеджмента;</w:t>
            </w:r>
          </w:p>
          <w:p w:rsidR="00BE6095" w:rsidRPr="00626763" w:rsidRDefault="00BE6095" w:rsidP="00BE6095">
            <w:pPr>
              <w:tabs>
                <w:tab w:val="left" w:pos="171"/>
                <w:tab w:val="left" w:pos="459"/>
              </w:tabs>
              <w:contextualSpacing/>
              <w:rPr>
                <w:b/>
                <w:color w:val="000000" w:themeColor="text1"/>
                <w:spacing w:val="-1"/>
              </w:rPr>
            </w:pPr>
            <w:r w:rsidRPr="00626763">
              <w:rPr>
                <w:b/>
                <w:color w:val="000000" w:themeColor="text1"/>
                <w:spacing w:val="-1"/>
              </w:rPr>
              <w:lastRenderedPageBreak/>
              <w:t>Уметь:</w:t>
            </w:r>
          </w:p>
          <w:p w:rsidR="005F461E" w:rsidRPr="00626763" w:rsidRDefault="005F461E" w:rsidP="00BE6095">
            <w:pPr>
              <w:rPr>
                <w:color w:val="000000" w:themeColor="text1"/>
              </w:rPr>
            </w:pPr>
            <w:r w:rsidRPr="00626763">
              <w:rPr>
                <w:color w:val="000000" w:themeColor="text1"/>
              </w:rPr>
              <w:t xml:space="preserve">- характеризовать экономические закономерности и тенденции </w:t>
            </w:r>
          </w:p>
          <w:p w:rsidR="00BE6095" w:rsidRPr="00626763" w:rsidRDefault="00BE6095" w:rsidP="00BE6095">
            <w:pPr>
              <w:rPr>
                <w:color w:val="000000" w:themeColor="text1"/>
              </w:rPr>
            </w:pPr>
            <w:r w:rsidRPr="00626763">
              <w:rPr>
                <w:color w:val="000000" w:themeColor="text1"/>
              </w:rPr>
              <w:t>- анализировать документы финансовой отчетности</w:t>
            </w:r>
          </w:p>
          <w:p w:rsidR="00BE6095" w:rsidRPr="00626763" w:rsidRDefault="00BE6095" w:rsidP="00BE6095">
            <w:pPr>
              <w:tabs>
                <w:tab w:val="left" w:pos="166"/>
                <w:tab w:val="left" w:pos="459"/>
              </w:tabs>
              <w:ind w:firstLine="26"/>
              <w:rPr>
                <w:color w:val="000000" w:themeColor="text1"/>
              </w:rPr>
            </w:pPr>
            <w:r w:rsidRPr="00626763">
              <w:rPr>
                <w:color w:val="000000" w:themeColor="text1"/>
              </w:rPr>
              <w:t>-</w:t>
            </w:r>
            <w:r w:rsidRPr="00626763">
              <w:rPr>
                <w:color w:val="000000" w:themeColor="text1"/>
                <w:lang w:val="en-US"/>
              </w:rPr>
              <w:t> </w:t>
            </w:r>
            <w:r w:rsidRPr="00626763">
              <w:rPr>
                <w:color w:val="000000" w:themeColor="text1"/>
              </w:rPr>
              <w:t>рассчитывать основные финансовые показатели;</w:t>
            </w:r>
          </w:p>
          <w:p w:rsidR="00BE6095" w:rsidRPr="00626763" w:rsidRDefault="00BE6095" w:rsidP="00BE6095">
            <w:pPr>
              <w:tabs>
                <w:tab w:val="left" w:pos="171"/>
                <w:tab w:val="left" w:pos="459"/>
              </w:tabs>
              <w:ind w:left="26"/>
              <w:rPr>
                <w:b/>
                <w:color w:val="000000" w:themeColor="text1"/>
              </w:rPr>
            </w:pPr>
            <w:r w:rsidRPr="00626763">
              <w:rPr>
                <w:b/>
                <w:color w:val="000000" w:themeColor="text1"/>
              </w:rPr>
              <w:t>Владеть:</w:t>
            </w:r>
          </w:p>
          <w:p w:rsidR="00BE6095" w:rsidRPr="00626763" w:rsidRDefault="00BE6095" w:rsidP="00BE6095">
            <w:pPr>
              <w:tabs>
                <w:tab w:val="left" w:pos="166"/>
                <w:tab w:val="left" w:pos="459"/>
              </w:tabs>
              <w:ind w:left="26"/>
              <w:rPr>
                <w:color w:val="000000" w:themeColor="text1"/>
              </w:rPr>
            </w:pPr>
            <w:r w:rsidRPr="00626763">
              <w:rPr>
                <w:color w:val="000000" w:themeColor="text1"/>
              </w:rPr>
              <w:t>- экономической и финансовой терминологией;</w:t>
            </w:r>
          </w:p>
          <w:p w:rsidR="00BE6095" w:rsidRPr="00626763" w:rsidRDefault="00BE6095" w:rsidP="00BE6095">
            <w:pPr>
              <w:rPr>
                <w:color w:val="000000" w:themeColor="text1"/>
              </w:rPr>
            </w:pPr>
            <w:r w:rsidRPr="00626763">
              <w:rPr>
                <w:color w:val="000000" w:themeColor="text1"/>
              </w:rPr>
              <w:t>- методами оценки и анализа документов финансовой отчетности</w:t>
            </w:r>
          </w:p>
          <w:p w:rsidR="00BE6095" w:rsidRPr="00626763" w:rsidRDefault="00BE6095" w:rsidP="00BE6095">
            <w:pPr>
              <w:pStyle w:val="af6"/>
              <w:widowControl w:val="0"/>
              <w:tabs>
                <w:tab w:val="left" w:pos="206"/>
                <w:tab w:val="left" w:pos="459"/>
              </w:tabs>
              <w:spacing w:after="0"/>
              <w:ind w:left="60"/>
              <w:contextualSpacing/>
              <w:rPr>
                <w:rFonts w:ascii="Times New Roman" w:hAnsi="Times New Roman"/>
                <w:color w:val="000000" w:themeColor="text1"/>
                <w:sz w:val="24"/>
                <w:szCs w:val="24"/>
              </w:rPr>
            </w:pPr>
            <w:r w:rsidRPr="00626763">
              <w:rPr>
                <w:rFonts w:ascii="Times New Roman" w:hAnsi="Times New Roman"/>
                <w:color w:val="000000" w:themeColor="text1"/>
                <w:sz w:val="24"/>
                <w:szCs w:val="24"/>
              </w:rPr>
              <w:t>- методологией экономического исследования;</w:t>
            </w:r>
          </w:p>
          <w:p w:rsidR="00BE6095" w:rsidRPr="00626763" w:rsidRDefault="00BE6095" w:rsidP="00BE6095">
            <w:pPr>
              <w:rPr>
                <w:color w:val="000000" w:themeColor="text1"/>
              </w:rPr>
            </w:pPr>
            <w:r w:rsidRPr="00626763">
              <w:rPr>
                <w:color w:val="000000" w:themeColor="text1"/>
              </w:rPr>
              <w:t>- современными методами сбора, обработки и анализа экономических и социальных данных</w:t>
            </w:r>
          </w:p>
          <w:p w:rsidR="005F461E" w:rsidRPr="00626763" w:rsidRDefault="005F461E" w:rsidP="005F461E">
            <w:pPr>
              <w:rPr>
                <w:b/>
                <w:color w:val="000000" w:themeColor="text1"/>
              </w:rPr>
            </w:pPr>
            <w:r w:rsidRPr="00626763">
              <w:rPr>
                <w:color w:val="000000" w:themeColor="text1"/>
              </w:rPr>
              <w:t>- способность использовать экономические знания в профессиональной деятельности</w:t>
            </w:r>
          </w:p>
        </w:tc>
      </w:tr>
      <w:tr w:rsidR="00784F70" w:rsidRPr="00626763" w:rsidTr="00B936C1">
        <w:tc>
          <w:tcPr>
            <w:tcW w:w="2158" w:type="dxa"/>
          </w:tcPr>
          <w:p w:rsidR="00784F70" w:rsidRPr="00626763" w:rsidRDefault="00784F70" w:rsidP="00784F70">
            <w:pPr>
              <w:jc w:val="both"/>
              <w:rPr>
                <w:color w:val="000000" w:themeColor="text1"/>
              </w:rPr>
            </w:pPr>
            <w:r w:rsidRPr="00626763">
              <w:rPr>
                <w:color w:val="000000" w:themeColor="text1"/>
              </w:rPr>
              <w:lastRenderedPageBreak/>
              <w:t xml:space="preserve">ПК-10 </w:t>
            </w:r>
            <w:r w:rsidR="0045213D" w:rsidRPr="00626763">
              <w:rPr>
                <w:color w:val="000000" w:themeColor="text1"/>
              </w:rPr>
              <w:t>способность</w:t>
            </w:r>
            <w:r w:rsidRPr="00626763">
              <w:rPr>
                <w:color w:val="000000" w:themeColor="text1"/>
              </w:rPr>
              <w:t xml:space="preserve"> к взаимодействиям в ходе служебной деятельности в соответствии с этическими требованиями к служебному поведению</w:t>
            </w:r>
          </w:p>
        </w:tc>
        <w:tc>
          <w:tcPr>
            <w:tcW w:w="2126" w:type="dxa"/>
          </w:tcPr>
          <w:p w:rsidR="00784F70" w:rsidRPr="00626763" w:rsidRDefault="0045213D" w:rsidP="00BE6095">
            <w:pPr>
              <w:jc w:val="both"/>
              <w:rPr>
                <w:color w:val="000000" w:themeColor="text1"/>
              </w:rPr>
            </w:pPr>
            <w:r w:rsidRPr="00626763">
              <w:rPr>
                <w:color w:val="000000" w:themeColor="text1"/>
              </w:rPr>
              <w:t xml:space="preserve">Дисциплина формирует </w:t>
            </w:r>
            <w:r w:rsidR="00BE6095" w:rsidRPr="00626763">
              <w:rPr>
                <w:color w:val="000000" w:themeColor="text1"/>
              </w:rPr>
              <w:t xml:space="preserve">необходимые </w:t>
            </w:r>
            <w:r w:rsidRPr="00626763">
              <w:rPr>
                <w:color w:val="000000" w:themeColor="text1"/>
              </w:rPr>
              <w:t xml:space="preserve">коммуникативные навыки </w:t>
            </w:r>
            <w:r w:rsidR="00BE6095" w:rsidRPr="00626763">
              <w:rPr>
                <w:color w:val="000000" w:themeColor="text1"/>
              </w:rPr>
              <w:t xml:space="preserve">для эффективного внутриорганизационного взаимодействия и воздействия на микросреду. </w:t>
            </w:r>
          </w:p>
        </w:tc>
        <w:tc>
          <w:tcPr>
            <w:tcW w:w="4962" w:type="dxa"/>
          </w:tcPr>
          <w:p w:rsidR="0045213D" w:rsidRPr="00626763" w:rsidRDefault="0045213D" w:rsidP="0045213D">
            <w:pPr>
              <w:tabs>
                <w:tab w:val="left" w:pos="171"/>
                <w:tab w:val="left" w:pos="459"/>
              </w:tabs>
              <w:contextualSpacing/>
              <w:rPr>
                <w:b/>
                <w:color w:val="000000" w:themeColor="text1"/>
              </w:rPr>
            </w:pPr>
            <w:r w:rsidRPr="00626763">
              <w:rPr>
                <w:b/>
                <w:color w:val="000000" w:themeColor="text1"/>
              </w:rPr>
              <w:t>Знать:</w:t>
            </w:r>
          </w:p>
          <w:p w:rsidR="0045213D" w:rsidRPr="00626763" w:rsidRDefault="0045213D" w:rsidP="0045213D">
            <w:pPr>
              <w:tabs>
                <w:tab w:val="left" w:pos="166"/>
                <w:tab w:val="left" w:pos="317"/>
              </w:tabs>
              <w:ind w:left="26"/>
              <w:rPr>
                <w:color w:val="000000" w:themeColor="text1"/>
              </w:rPr>
            </w:pPr>
            <w:r w:rsidRPr="00626763">
              <w:rPr>
                <w:color w:val="000000" w:themeColor="text1"/>
              </w:rPr>
              <w:t>- ценности, основные направления и механизмы взаимодействия в рамках гражданского общества;</w:t>
            </w:r>
          </w:p>
          <w:p w:rsidR="0045213D" w:rsidRPr="00626763" w:rsidRDefault="0045213D" w:rsidP="0045213D">
            <w:pPr>
              <w:tabs>
                <w:tab w:val="left" w:pos="166"/>
                <w:tab w:val="left" w:pos="317"/>
              </w:tabs>
              <w:ind w:left="26"/>
              <w:rPr>
                <w:color w:val="000000" w:themeColor="text1"/>
              </w:rPr>
            </w:pPr>
            <w:r w:rsidRPr="00626763">
              <w:rPr>
                <w:color w:val="000000" w:themeColor="text1"/>
              </w:rPr>
              <w:t>- специфику межличностной, групповой и организационной коммуникации, закономерности межличностных и групповых коммуникаций;</w:t>
            </w:r>
          </w:p>
          <w:p w:rsidR="00784F70" w:rsidRPr="00626763" w:rsidRDefault="0045213D" w:rsidP="0045213D">
            <w:pPr>
              <w:rPr>
                <w:color w:val="000000" w:themeColor="text1"/>
              </w:rPr>
            </w:pPr>
            <w:r w:rsidRPr="00626763">
              <w:rPr>
                <w:color w:val="000000" w:themeColor="text1"/>
              </w:rPr>
              <w:t>- способы делового общения, публичных выступлений, переговоров, проведения совещаний, деловой переписки, электронных коммуникаций</w:t>
            </w:r>
          </w:p>
          <w:p w:rsidR="0045213D" w:rsidRPr="00626763" w:rsidRDefault="0045213D" w:rsidP="0045213D">
            <w:pPr>
              <w:tabs>
                <w:tab w:val="left" w:pos="171"/>
                <w:tab w:val="left" w:pos="459"/>
              </w:tabs>
              <w:contextualSpacing/>
              <w:rPr>
                <w:b/>
                <w:color w:val="000000" w:themeColor="text1"/>
                <w:spacing w:val="-1"/>
              </w:rPr>
            </w:pPr>
            <w:r w:rsidRPr="00626763">
              <w:rPr>
                <w:b/>
                <w:color w:val="000000" w:themeColor="text1"/>
                <w:spacing w:val="-1"/>
              </w:rPr>
              <w:t>Уметь:</w:t>
            </w:r>
          </w:p>
          <w:p w:rsidR="0045213D" w:rsidRPr="00626763" w:rsidRDefault="0045213D" w:rsidP="0045213D">
            <w:pPr>
              <w:tabs>
                <w:tab w:val="left" w:pos="166"/>
                <w:tab w:val="left" w:pos="317"/>
              </w:tabs>
              <w:ind w:left="26"/>
              <w:rPr>
                <w:color w:val="000000" w:themeColor="text1"/>
              </w:rPr>
            </w:pPr>
            <w:r w:rsidRPr="00626763">
              <w:rPr>
                <w:color w:val="000000" w:themeColor="text1"/>
              </w:rPr>
              <w:t>- четко, сжато, убедительно обосновать свою профессиональную позицию, выбирая подходящие для аудитории стиль и содержание;</w:t>
            </w:r>
          </w:p>
          <w:p w:rsidR="0045213D" w:rsidRPr="00626763" w:rsidRDefault="0045213D" w:rsidP="0045213D">
            <w:pPr>
              <w:tabs>
                <w:tab w:val="left" w:pos="166"/>
                <w:tab w:val="left" w:pos="317"/>
              </w:tabs>
              <w:ind w:left="26"/>
              <w:rPr>
                <w:color w:val="000000" w:themeColor="text1"/>
              </w:rPr>
            </w:pPr>
            <w:r w:rsidRPr="00626763">
              <w:rPr>
                <w:color w:val="000000" w:themeColor="text1"/>
              </w:rPr>
              <w:t>- организовывать, проводить и оценивать эффективность переговоров;</w:t>
            </w:r>
          </w:p>
          <w:p w:rsidR="0045213D" w:rsidRPr="00626763" w:rsidRDefault="0045213D" w:rsidP="0045213D">
            <w:pPr>
              <w:tabs>
                <w:tab w:val="left" w:pos="166"/>
                <w:tab w:val="left" w:pos="317"/>
              </w:tabs>
              <w:ind w:left="26"/>
              <w:rPr>
                <w:color w:val="000000" w:themeColor="text1"/>
              </w:rPr>
            </w:pPr>
            <w:r w:rsidRPr="00626763">
              <w:rPr>
                <w:color w:val="000000" w:themeColor="text1"/>
              </w:rPr>
              <w:t>- анализировать коммуникативные процессы в гражданском демократическом обществе;</w:t>
            </w:r>
          </w:p>
          <w:p w:rsidR="0045213D" w:rsidRPr="00626763" w:rsidRDefault="0045213D" w:rsidP="0045213D">
            <w:pPr>
              <w:tabs>
                <w:tab w:val="left" w:pos="166"/>
                <w:tab w:val="left" w:pos="317"/>
              </w:tabs>
              <w:ind w:left="26"/>
              <w:rPr>
                <w:color w:val="000000" w:themeColor="text1"/>
              </w:rPr>
            </w:pPr>
            <w:r w:rsidRPr="00626763">
              <w:rPr>
                <w:color w:val="000000" w:themeColor="text1"/>
              </w:rPr>
              <w:t>- анализировать коммуникативные процессы в организации и разрабатывать предложения по повышению их эффективности;</w:t>
            </w:r>
          </w:p>
          <w:p w:rsidR="0045213D" w:rsidRPr="00626763" w:rsidRDefault="0045213D" w:rsidP="0045213D">
            <w:pPr>
              <w:rPr>
                <w:color w:val="000000" w:themeColor="text1"/>
              </w:rPr>
            </w:pPr>
            <w:r w:rsidRPr="00626763">
              <w:rPr>
                <w:color w:val="000000" w:themeColor="text1"/>
              </w:rPr>
              <w:t>- адаптироваться к новым ситуациям, предлагать компромиссные и альтернативные решения</w:t>
            </w:r>
          </w:p>
          <w:p w:rsidR="0045213D" w:rsidRPr="00626763" w:rsidRDefault="0045213D" w:rsidP="0045213D">
            <w:pPr>
              <w:tabs>
                <w:tab w:val="left" w:pos="171"/>
                <w:tab w:val="left" w:pos="459"/>
              </w:tabs>
              <w:ind w:left="26"/>
              <w:rPr>
                <w:b/>
                <w:color w:val="000000" w:themeColor="text1"/>
              </w:rPr>
            </w:pPr>
            <w:r w:rsidRPr="00626763">
              <w:rPr>
                <w:b/>
                <w:color w:val="000000" w:themeColor="text1"/>
              </w:rPr>
              <w:t>Владеть:</w:t>
            </w:r>
          </w:p>
          <w:p w:rsidR="0045213D" w:rsidRPr="00626763" w:rsidRDefault="0045213D" w:rsidP="0045213D">
            <w:pPr>
              <w:tabs>
                <w:tab w:val="left" w:pos="166"/>
                <w:tab w:val="left" w:pos="317"/>
              </w:tabs>
              <w:ind w:left="26"/>
              <w:rPr>
                <w:color w:val="000000" w:themeColor="text1"/>
              </w:rPr>
            </w:pPr>
            <w:r w:rsidRPr="00626763">
              <w:rPr>
                <w:color w:val="000000" w:themeColor="text1"/>
              </w:rPr>
              <w:t>- навыками деловых коммуникаций;</w:t>
            </w:r>
          </w:p>
          <w:p w:rsidR="0045213D" w:rsidRPr="00626763" w:rsidRDefault="0045213D" w:rsidP="0045213D">
            <w:pPr>
              <w:tabs>
                <w:tab w:val="left" w:pos="166"/>
                <w:tab w:val="left" w:pos="317"/>
              </w:tabs>
              <w:ind w:left="26"/>
              <w:rPr>
                <w:color w:val="000000" w:themeColor="text1"/>
              </w:rPr>
            </w:pPr>
            <w:r w:rsidRPr="00626763">
              <w:rPr>
                <w:color w:val="000000" w:themeColor="text1"/>
              </w:rPr>
              <w:t xml:space="preserve">- приемами эффективного взаимодействия с государственными, коммерческими и некоммерческими организациями </w:t>
            </w:r>
          </w:p>
          <w:p w:rsidR="0045213D" w:rsidRPr="00626763" w:rsidRDefault="0045213D" w:rsidP="0045213D">
            <w:pPr>
              <w:tabs>
                <w:tab w:val="left" w:pos="166"/>
                <w:tab w:val="left" w:pos="317"/>
              </w:tabs>
              <w:ind w:left="26"/>
              <w:rPr>
                <w:color w:val="000000" w:themeColor="text1"/>
              </w:rPr>
            </w:pPr>
            <w:r w:rsidRPr="00626763">
              <w:rPr>
                <w:color w:val="000000" w:themeColor="text1"/>
              </w:rPr>
              <w:t>- навыками выражения своих мыслей и мнения в деловом общении;</w:t>
            </w:r>
          </w:p>
          <w:p w:rsidR="0045213D" w:rsidRPr="00626763" w:rsidRDefault="0045213D" w:rsidP="0045213D">
            <w:pPr>
              <w:tabs>
                <w:tab w:val="left" w:pos="166"/>
                <w:tab w:val="left" w:pos="317"/>
              </w:tabs>
              <w:ind w:left="26"/>
              <w:rPr>
                <w:color w:val="000000" w:themeColor="text1"/>
              </w:rPr>
            </w:pPr>
            <w:r w:rsidRPr="00626763">
              <w:rPr>
                <w:color w:val="000000" w:themeColor="text1"/>
              </w:rPr>
              <w:lastRenderedPageBreak/>
              <w:t>- навыками обоснования собственной точки зрения на дискуссионные проблемы государственного и муниципального управления;</w:t>
            </w:r>
          </w:p>
          <w:p w:rsidR="0045213D" w:rsidRPr="00626763" w:rsidRDefault="0045213D" w:rsidP="0045213D">
            <w:pPr>
              <w:tabs>
                <w:tab w:val="left" w:pos="166"/>
                <w:tab w:val="left" w:pos="317"/>
              </w:tabs>
              <w:ind w:left="26"/>
              <w:rPr>
                <w:color w:val="000000" w:themeColor="text1"/>
              </w:rPr>
            </w:pPr>
            <w:r w:rsidRPr="00626763">
              <w:rPr>
                <w:color w:val="000000" w:themeColor="text1"/>
              </w:rPr>
              <w:t>- навыками представления результатов своей работы для других специалистов, отстаивания своей позиции в профессиональной среде;</w:t>
            </w:r>
          </w:p>
          <w:p w:rsidR="0045213D" w:rsidRPr="00626763" w:rsidRDefault="0045213D" w:rsidP="0045213D">
            <w:pPr>
              <w:tabs>
                <w:tab w:val="left" w:pos="166"/>
                <w:tab w:val="left" w:pos="317"/>
              </w:tabs>
              <w:ind w:left="26"/>
              <w:rPr>
                <w:color w:val="000000" w:themeColor="text1"/>
              </w:rPr>
            </w:pPr>
            <w:r w:rsidRPr="00626763">
              <w:rPr>
                <w:color w:val="000000" w:themeColor="text1"/>
              </w:rPr>
              <w:t>- навыками организации и осуществления межличностной, групповой и организационной коммуникации;</w:t>
            </w:r>
          </w:p>
          <w:p w:rsidR="0045213D" w:rsidRPr="00626763" w:rsidRDefault="0045213D" w:rsidP="0045213D">
            <w:pPr>
              <w:rPr>
                <w:b/>
                <w:color w:val="000000" w:themeColor="text1"/>
              </w:rPr>
            </w:pPr>
          </w:p>
        </w:tc>
      </w:tr>
    </w:tbl>
    <w:p w:rsidR="001016D7" w:rsidRPr="00626763" w:rsidRDefault="001016D7" w:rsidP="001016D7">
      <w:pPr>
        <w:ind w:left="360"/>
        <w:jc w:val="both"/>
        <w:rPr>
          <w:color w:val="000000" w:themeColor="text1"/>
        </w:rPr>
      </w:pPr>
    </w:p>
    <w:p w:rsidR="009B77B4" w:rsidRPr="00626763" w:rsidRDefault="009B77B4" w:rsidP="00E33D43">
      <w:pPr>
        <w:pStyle w:val="aa"/>
        <w:numPr>
          <w:ilvl w:val="0"/>
          <w:numId w:val="45"/>
        </w:numPr>
        <w:suppressAutoHyphens/>
        <w:ind w:left="0" w:firstLine="709"/>
        <w:rPr>
          <w:b/>
          <w:i/>
          <w:color w:val="000000" w:themeColor="text1"/>
        </w:rPr>
      </w:pPr>
      <w:r w:rsidRPr="00626763">
        <w:rPr>
          <w:b/>
          <w:i/>
          <w:color w:val="000000" w:themeColor="text1"/>
        </w:rPr>
        <w:t>Место дисциплины (модуля) в структуре образовательной программы</w:t>
      </w:r>
    </w:p>
    <w:p w:rsidR="009B77B4" w:rsidRPr="00626763" w:rsidRDefault="00B60AB1" w:rsidP="009B77B4">
      <w:pPr>
        <w:jc w:val="both"/>
        <w:rPr>
          <w:color w:val="000000" w:themeColor="text1"/>
        </w:rPr>
      </w:pPr>
      <w:r w:rsidRPr="00626763">
        <w:rPr>
          <w:color w:val="000000" w:themeColor="text1"/>
        </w:rPr>
        <w:t>Дисциплина относится к вариативной</w:t>
      </w:r>
      <w:r w:rsidR="009B77B4" w:rsidRPr="00626763">
        <w:rPr>
          <w:color w:val="000000" w:themeColor="text1"/>
        </w:rPr>
        <w:t xml:space="preserve"> части блока</w:t>
      </w:r>
      <w:r w:rsidR="003A7D8B" w:rsidRPr="00626763">
        <w:rPr>
          <w:color w:val="000000" w:themeColor="text1"/>
        </w:rPr>
        <w:t xml:space="preserve"> 1</w:t>
      </w:r>
      <w:r w:rsidR="00D07CAF" w:rsidRPr="00626763">
        <w:rPr>
          <w:color w:val="000000" w:themeColor="text1"/>
        </w:rPr>
        <w:t>.</w:t>
      </w:r>
    </w:p>
    <w:p w:rsidR="009B77B4" w:rsidRPr="00626763" w:rsidRDefault="009B77B4" w:rsidP="00B60AB1">
      <w:pPr>
        <w:jc w:val="both"/>
        <w:rPr>
          <w:color w:val="000000" w:themeColor="text1"/>
        </w:rPr>
      </w:pPr>
      <w:r w:rsidRPr="00626763">
        <w:rPr>
          <w:color w:val="000000" w:themeColor="text1"/>
        </w:rPr>
        <w:t>Дисциплина находится в логической и содержательно-методической взаимосвязи с другими частями ОП</w:t>
      </w:r>
      <w:r w:rsidR="00B60AB1" w:rsidRPr="00626763">
        <w:rPr>
          <w:color w:val="000000" w:themeColor="text1"/>
        </w:rPr>
        <w:t>,</w:t>
      </w:r>
      <w:r w:rsidR="00D07CAF" w:rsidRPr="00626763">
        <w:rPr>
          <w:color w:val="000000" w:themeColor="text1"/>
        </w:rPr>
        <w:t xml:space="preserve"> </w:t>
      </w:r>
      <w:r w:rsidR="00CC0383" w:rsidRPr="00626763">
        <w:rPr>
          <w:color w:val="000000" w:themeColor="text1"/>
        </w:rPr>
        <w:t xml:space="preserve">изучается с  такими </w:t>
      </w:r>
      <w:r w:rsidR="00E8790F" w:rsidRPr="00626763">
        <w:rPr>
          <w:color w:val="000000" w:themeColor="text1"/>
        </w:rPr>
        <w:t xml:space="preserve"> дисциплин</w:t>
      </w:r>
      <w:r w:rsidR="00CC0383" w:rsidRPr="00626763">
        <w:rPr>
          <w:color w:val="000000" w:themeColor="text1"/>
        </w:rPr>
        <w:t>ами</w:t>
      </w:r>
      <w:r w:rsidR="00E8790F" w:rsidRPr="00626763">
        <w:rPr>
          <w:color w:val="000000" w:themeColor="text1"/>
        </w:rPr>
        <w:t xml:space="preserve"> как </w:t>
      </w:r>
      <w:r w:rsidR="008467ED" w:rsidRPr="00626763">
        <w:rPr>
          <w:color w:val="000000" w:themeColor="text1"/>
        </w:rPr>
        <w:t xml:space="preserve">«История», «Социология», </w:t>
      </w:r>
      <w:r w:rsidR="00E8790F" w:rsidRPr="00626763">
        <w:rPr>
          <w:color w:val="000000" w:themeColor="text1"/>
        </w:rPr>
        <w:t>«Экономика», «</w:t>
      </w:r>
      <w:r w:rsidR="00690BD4" w:rsidRPr="00626763">
        <w:rPr>
          <w:color w:val="000000" w:themeColor="text1"/>
        </w:rPr>
        <w:t>Теория управления</w:t>
      </w:r>
      <w:r w:rsidR="008467ED" w:rsidRPr="00626763">
        <w:rPr>
          <w:color w:val="000000" w:themeColor="text1"/>
        </w:rPr>
        <w:t>», «Государственные и муниципальные финансы», «Управление персоналом».</w:t>
      </w:r>
    </w:p>
    <w:p w:rsidR="009B77B4" w:rsidRPr="00626763" w:rsidRDefault="009B77B4" w:rsidP="009372B4">
      <w:pPr>
        <w:jc w:val="both"/>
        <w:rPr>
          <w:color w:val="000000" w:themeColor="text1"/>
        </w:rPr>
      </w:pPr>
      <w:r w:rsidRPr="00626763">
        <w:rPr>
          <w:color w:val="000000" w:themeColor="text1"/>
        </w:rPr>
        <w:t>Освоение д</w:t>
      </w:r>
      <w:r w:rsidR="008467ED" w:rsidRPr="00626763">
        <w:rPr>
          <w:color w:val="000000" w:themeColor="text1"/>
        </w:rPr>
        <w:t>исциплины «</w:t>
      </w:r>
      <w:r w:rsidR="009372B4" w:rsidRPr="00626763">
        <w:rPr>
          <w:color w:val="000000" w:themeColor="text1"/>
        </w:rPr>
        <w:t>Основы государственного и муниципального управления</w:t>
      </w:r>
      <w:r w:rsidRPr="00626763">
        <w:rPr>
          <w:color w:val="000000" w:themeColor="text1"/>
        </w:rPr>
        <w:t xml:space="preserve">» является необходимой основой для изучения </w:t>
      </w:r>
      <w:r w:rsidR="008467ED" w:rsidRPr="00626763">
        <w:rPr>
          <w:color w:val="000000" w:themeColor="text1"/>
        </w:rPr>
        <w:t xml:space="preserve">дисциплин </w:t>
      </w:r>
      <w:r w:rsidRPr="00626763">
        <w:rPr>
          <w:color w:val="000000" w:themeColor="text1"/>
        </w:rPr>
        <w:t>«</w:t>
      </w:r>
      <w:r w:rsidR="00F306A6" w:rsidRPr="00626763">
        <w:rPr>
          <w:color w:val="000000" w:themeColor="text1"/>
        </w:rPr>
        <w:t>Управление муниципальным хозяйством</w:t>
      </w:r>
      <w:r w:rsidRPr="00626763">
        <w:rPr>
          <w:color w:val="000000" w:themeColor="text1"/>
        </w:rPr>
        <w:t>», «</w:t>
      </w:r>
      <w:r w:rsidR="00690BD4" w:rsidRPr="00626763">
        <w:rPr>
          <w:color w:val="000000" w:themeColor="text1"/>
        </w:rPr>
        <w:t>Экономический анализ</w:t>
      </w:r>
      <w:r w:rsidRPr="00626763">
        <w:rPr>
          <w:color w:val="000000" w:themeColor="text1"/>
        </w:rPr>
        <w:t>»</w:t>
      </w:r>
      <w:r w:rsidR="00690BD4" w:rsidRPr="00626763">
        <w:rPr>
          <w:color w:val="000000" w:themeColor="text1"/>
        </w:rPr>
        <w:t>, прохождения практики по получению первичных профессиональных умений и навыков, практики по получению профессиональных умений и опыта профессиональной деятельности, преддипломной практики</w:t>
      </w:r>
      <w:r w:rsidRPr="00626763">
        <w:rPr>
          <w:color w:val="000000" w:themeColor="text1"/>
        </w:rPr>
        <w:t>.</w:t>
      </w:r>
    </w:p>
    <w:p w:rsidR="009B77B4" w:rsidRPr="00626763" w:rsidRDefault="009B77B4" w:rsidP="009B77B4">
      <w:pPr>
        <w:ind w:firstLine="709"/>
        <w:jc w:val="both"/>
        <w:rPr>
          <w:color w:val="000000" w:themeColor="text1"/>
        </w:rPr>
      </w:pPr>
      <w:r w:rsidRPr="00626763">
        <w:rPr>
          <w:color w:val="000000" w:themeColor="text1"/>
        </w:rPr>
        <w:t>Изучение дисциплины позволит обучающимся реализовывать общепрофессиональные</w:t>
      </w:r>
      <w:r w:rsidR="00A35248">
        <w:rPr>
          <w:color w:val="000000" w:themeColor="text1"/>
        </w:rPr>
        <w:t xml:space="preserve"> и</w:t>
      </w:r>
      <w:r w:rsidR="00CC0383" w:rsidRPr="00626763">
        <w:rPr>
          <w:color w:val="000000" w:themeColor="text1"/>
        </w:rPr>
        <w:t xml:space="preserve"> профессиональные </w:t>
      </w:r>
      <w:r w:rsidRPr="00626763">
        <w:rPr>
          <w:color w:val="000000" w:themeColor="text1"/>
        </w:rPr>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9B77B4" w:rsidRPr="00626763" w:rsidRDefault="009B77B4" w:rsidP="009B77B4">
      <w:pPr>
        <w:ind w:right="1" w:firstLine="482"/>
        <w:jc w:val="both"/>
        <w:rPr>
          <w:color w:val="000000" w:themeColor="text1"/>
        </w:rPr>
      </w:pPr>
      <w:r w:rsidRPr="00626763">
        <w:rPr>
          <w:color w:val="000000" w:themeColor="text1"/>
        </w:rPr>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9B77B4" w:rsidRPr="00626763" w:rsidRDefault="009B77B4" w:rsidP="009B77B4">
      <w:pPr>
        <w:ind w:right="1"/>
        <w:jc w:val="both"/>
        <w:rPr>
          <w:color w:val="000000" w:themeColor="text1"/>
        </w:rPr>
      </w:pPr>
      <w:r w:rsidRPr="00626763">
        <w:rPr>
          <w:color w:val="000000" w:themeColor="text1"/>
        </w:rP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9B77B4" w:rsidRPr="00626763" w:rsidRDefault="009B77B4" w:rsidP="009B77B4">
      <w:pPr>
        <w:ind w:right="1"/>
        <w:jc w:val="both"/>
        <w:rPr>
          <w:color w:val="000000" w:themeColor="text1"/>
        </w:rPr>
      </w:pPr>
      <w:r w:rsidRPr="00626763">
        <w:rPr>
          <w:color w:val="000000" w:themeColor="text1"/>
        </w:rP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9B77B4" w:rsidRPr="00626763" w:rsidRDefault="009B77B4" w:rsidP="009B77B4">
      <w:pPr>
        <w:ind w:right="1"/>
        <w:jc w:val="both"/>
        <w:rPr>
          <w:color w:val="000000" w:themeColor="text1"/>
        </w:rPr>
      </w:pPr>
      <w:r w:rsidRPr="00626763">
        <w:rPr>
          <w:color w:val="000000" w:themeColor="text1"/>
        </w:rP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9B77B4" w:rsidRPr="00626763" w:rsidRDefault="009B77B4" w:rsidP="009B77B4">
      <w:pPr>
        <w:ind w:right="1"/>
        <w:jc w:val="both"/>
        <w:rPr>
          <w:color w:val="000000" w:themeColor="text1"/>
        </w:rPr>
      </w:pPr>
      <w:r w:rsidRPr="00626763">
        <w:rPr>
          <w:color w:val="000000" w:themeColor="text1"/>
        </w:rPr>
        <w:t xml:space="preserve">- участие в процессах бюджетного планирования и оценки эффективности бюджетных расходов; </w:t>
      </w:r>
    </w:p>
    <w:p w:rsidR="009B77B4" w:rsidRPr="00626763" w:rsidRDefault="009B77B4" w:rsidP="009B77B4">
      <w:pPr>
        <w:ind w:right="1"/>
        <w:jc w:val="both"/>
        <w:rPr>
          <w:color w:val="000000" w:themeColor="text1"/>
        </w:rPr>
      </w:pPr>
      <w:r w:rsidRPr="00626763">
        <w:rPr>
          <w:color w:val="000000" w:themeColor="text1"/>
        </w:rPr>
        <w:t>- участие в обеспечении рационального ис</w:t>
      </w:r>
      <w:r w:rsidR="00854CE4" w:rsidRPr="00626763">
        <w:rPr>
          <w:color w:val="000000" w:themeColor="text1"/>
        </w:rPr>
        <w:t>пользования и контроля ресурсов</w:t>
      </w:r>
    </w:p>
    <w:p w:rsidR="009B77B4" w:rsidRPr="00626763" w:rsidRDefault="009B77B4" w:rsidP="009B77B4">
      <w:pPr>
        <w:ind w:right="1"/>
        <w:jc w:val="both"/>
        <w:rPr>
          <w:color w:val="000000" w:themeColor="text1"/>
        </w:rPr>
      </w:pPr>
      <w:r w:rsidRPr="00626763">
        <w:rPr>
          <w:color w:val="000000" w:themeColor="text1"/>
        </w:rPr>
        <w:t xml:space="preserve">- организационное обеспечение деятельности лиц, замещающих государственные </w:t>
      </w:r>
      <w:r w:rsidRPr="00626763">
        <w:rPr>
          <w:color w:val="000000" w:themeColor="text1"/>
        </w:rPr>
        <w:lastRenderedPageBreak/>
        <w:t xml:space="preserve">должности Российской Федерации, государственные должности субъектов Российской Федерации, должности муниципальной службы; </w:t>
      </w:r>
    </w:p>
    <w:p w:rsidR="009B77B4" w:rsidRPr="00626763" w:rsidRDefault="009B77B4" w:rsidP="009B77B4">
      <w:pPr>
        <w:ind w:right="1"/>
        <w:jc w:val="both"/>
        <w:rPr>
          <w:color w:val="000000" w:themeColor="text1"/>
        </w:rPr>
      </w:pPr>
      <w:r w:rsidRPr="00626763">
        <w:rPr>
          <w:color w:val="000000" w:themeColor="text1"/>
        </w:rP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9B77B4" w:rsidRPr="00626763" w:rsidRDefault="009B77B4" w:rsidP="009B77B4">
      <w:pPr>
        <w:ind w:right="1"/>
        <w:jc w:val="both"/>
        <w:rPr>
          <w:color w:val="000000" w:themeColor="text1"/>
        </w:rPr>
      </w:pPr>
      <w:r w:rsidRPr="00626763">
        <w:rPr>
          <w:color w:val="000000" w:themeColor="text1"/>
        </w:rPr>
        <w:t>- организация взаимодействия с внешними организациями и гражданами и др.</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В соответствии с коммуникативным видом деятельности:</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участие в разрешении конфликтов в соответствующих органах и организациях;</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участие в организации внутренних коммуникаций;</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участие в обеспечении связей с общественностью соответствующих органов и организаций;</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содействие развитию механизмов общественного участия в принятии и реализации управленческих решений;</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9372B4" w:rsidRPr="00626763" w:rsidRDefault="009372B4" w:rsidP="009372B4">
      <w:pPr>
        <w:pStyle w:val="consplusnormal0"/>
        <w:shd w:val="clear" w:color="auto" w:fill="FFFFFF"/>
        <w:spacing w:before="0" w:beforeAutospacing="0" w:after="0" w:afterAutospacing="0"/>
        <w:ind w:firstLine="539"/>
        <w:jc w:val="both"/>
        <w:rPr>
          <w:color w:val="000000" w:themeColor="text1"/>
        </w:rPr>
      </w:pPr>
      <w:r w:rsidRPr="00626763">
        <w:rPr>
          <w:color w:val="000000" w:themeColor="text1"/>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494F10" w:rsidRPr="00494F10" w:rsidRDefault="00494F10" w:rsidP="00494F10">
      <w:pPr>
        <w:widowControl/>
        <w:autoSpaceDE/>
        <w:autoSpaceDN/>
        <w:adjustRightInd/>
        <w:spacing w:after="160" w:line="256" w:lineRule="auto"/>
        <w:ind w:firstLine="360"/>
        <w:jc w:val="both"/>
        <w:rPr>
          <w:rFonts w:eastAsia="Calibri"/>
          <w:lang w:eastAsia="en-US"/>
        </w:rPr>
      </w:pPr>
      <w:r w:rsidRPr="00494F10">
        <w:rPr>
          <w:rFonts w:eastAsia="Calibri"/>
          <w:lang w:eastAsia="en-US"/>
        </w:rPr>
        <w:t xml:space="preserve">Дисциплина  в рамках </w:t>
      </w:r>
      <w:r w:rsidRPr="00494F10">
        <w:rPr>
          <w:rFonts w:eastAsia="Calibri"/>
          <w:b/>
          <w:lang w:eastAsia="en-US"/>
        </w:rPr>
        <w:t>воспитательной работы</w:t>
      </w:r>
      <w:r w:rsidRPr="00494F10">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Pr="00626763" w:rsidRDefault="009B77B4" w:rsidP="009B77B4">
      <w:pPr>
        <w:ind w:firstLine="709"/>
        <w:jc w:val="both"/>
        <w:rPr>
          <w:color w:val="000000" w:themeColor="text1"/>
        </w:rPr>
      </w:pPr>
    </w:p>
    <w:p w:rsidR="000C72FB" w:rsidRPr="00626763" w:rsidRDefault="000C72FB" w:rsidP="009372B4">
      <w:pPr>
        <w:pStyle w:val="aa"/>
        <w:numPr>
          <w:ilvl w:val="0"/>
          <w:numId w:val="45"/>
        </w:numPr>
        <w:rPr>
          <w:b/>
          <w:i/>
          <w:color w:val="000000" w:themeColor="text1"/>
        </w:rPr>
      </w:pPr>
      <w:r w:rsidRPr="00626763">
        <w:rPr>
          <w:b/>
          <w:i/>
          <w:color w:val="000000" w:themeColor="text1"/>
        </w:rPr>
        <w:t>Объем дисциплины</w:t>
      </w:r>
    </w:p>
    <w:p w:rsidR="000C72FB" w:rsidRPr="00626763" w:rsidRDefault="000C72FB" w:rsidP="00690BD4">
      <w:pPr>
        <w:pStyle w:val="aa"/>
        <w:ind w:left="720"/>
        <w:rPr>
          <w:color w:val="000000" w:themeColor="text1"/>
        </w:rPr>
      </w:pPr>
    </w:p>
    <w:tbl>
      <w:tblPr>
        <w:tblStyle w:val="a9"/>
        <w:tblW w:w="0" w:type="auto"/>
        <w:tblLook w:val="04A0" w:firstRow="1" w:lastRow="0" w:firstColumn="1" w:lastColumn="0" w:noHBand="0" w:noVBand="1"/>
      </w:tblPr>
      <w:tblGrid>
        <w:gridCol w:w="250"/>
        <w:gridCol w:w="5954"/>
        <w:gridCol w:w="1701"/>
        <w:gridCol w:w="1666"/>
      </w:tblGrid>
      <w:tr w:rsidR="000C72FB" w:rsidRPr="00626763" w:rsidTr="003A7D8B">
        <w:tc>
          <w:tcPr>
            <w:tcW w:w="6204" w:type="dxa"/>
            <w:gridSpan w:val="2"/>
            <w:vMerge w:val="restart"/>
          </w:tcPr>
          <w:p w:rsidR="000C72FB" w:rsidRPr="00626763" w:rsidRDefault="000C72FB" w:rsidP="003A7D8B">
            <w:pPr>
              <w:jc w:val="center"/>
              <w:rPr>
                <w:b/>
                <w:i/>
                <w:color w:val="000000" w:themeColor="text1"/>
              </w:rPr>
            </w:pPr>
            <w:r w:rsidRPr="00626763">
              <w:rPr>
                <w:b/>
                <w:i/>
                <w:color w:val="000000" w:themeColor="text1"/>
              </w:rPr>
              <w:t>Виды учебной работы</w:t>
            </w:r>
          </w:p>
        </w:tc>
        <w:tc>
          <w:tcPr>
            <w:tcW w:w="3367" w:type="dxa"/>
            <w:gridSpan w:val="2"/>
          </w:tcPr>
          <w:p w:rsidR="000C72FB" w:rsidRPr="00626763" w:rsidRDefault="000C72FB" w:rsidP="003A7D8B">
            <w:pPr>
              <w:jc w:val="center"/>
              <w:rPr>
                <w:b/>
                <w:i/>
                <w:color w:val="000000" w:themeColor="text1"/>
              </w:rPr>
            </w:pPr>
            <w:r w:rsidRPr="00626763">
              <w:rPr>
                <w:b/>
                <w:i/>
                <w:color w:val="000000" w:themeColor="text1"/>
              </w:rPr>
              <w:t>Формы обучения</w:t>
            </w:r>
          </w:p>
        </w:tc>
      </w:tr>
      <w:tr w:rsidR="000C72FB" w:rsidRPr="00626763" w:rsidTr="003A7D8B">
        <w:tc>
          <w:tcPr>
            <w:tcW w:w="6204" w:type="dxa"/>
            <w:gridSpan w:val="2"/>
            <w:vMerge/>
          </w:tcPr>
          <w:p w:rsidR="000C72FB" w:rsidRPr="00626763" w:rsidRDefault="000C72FB" w:rsidP="003A7D8B">
            <w:pPr>
              <w:jc w:val="center"/>
              <w:rPr>
                <w:b/>
                <w:i/>
                <w:color w:val="000000" w:themeColor="text1"/>
              </w:rPr>
            </w:pPr>
          </w:p>
        </w:tc>
        <w:tc>
          <w:tcPr>
            <w:tcW w:w="1701" w:type="dxa"/>
          </w:tcPr>
          <w:p w:rsidR="000C72FB" w:rsidRPr="00626763" w:rsidRDefault="000C72FB" w:rsidP="003A7D8B">
            <w:pPr>
              <w:jc w:val="center"/>
              <w:rPr>
                <w:b/>
                <w:i/>
                <w:color w:val="000000" w:themeColor="text1"/>
              </w:rPr>
            </w:pPr>
            <w:r w:rsidRPr="00626763">
              <w:rPr>
                <w:b/>
                <w:i/>
                <w:color w:val="000000" w:themeColor="text1"/>
              </w:rPr>
              <w:t>Очная</w:t>
            </w:r>
          </w:p>
        </w:tc>
        <w:tc>
          <w:tcPr>
            <w:tcW w:w="1666" w:type="dxa"/>
          </w:tcPr>
          <w:p w:rsidR="000C72FB" w:rsidRPr="00626763" w:rsidRDefault="000C72FB" w:rsidP="003A7D8B">
            <w:pPr>
              <w:jc w:val="center"/>
              <w:rPr>
                <w:b/>
                <w:i/>
                <w:color w:val="000000" w:themeColor="text1"/>
              </w:rPr>
            </w:pPr>
            <w:r w:rsidRPr="00626763">
              <w:rPr>
                <w:b/>
                <w:i/>
                <w:color w:val="000000" w:themeColor="text1"/>
              </w:rPr>
              <w:t>Заочная</w:t>
            </w:r>
          </w:p>
        </w:tc>
      </w:tr>
      <w:tr w:rsidR="000C72FB" w:rsidRPr="00626763" w:rsidTr="003A7D8B">
        <w:tc>
          <w:tcPr>
            <w:tcW w:w="6204" w:type="dxa"/>
            <w:gridSpan w:val="2"/>
          </w:tcPr>
          <w:p w:rsidR="000C72FB" w:rsidRPr="00626763" w:rsidRDefault="000C72FB" w:rsidP="003A7D8B">
            <w:pPr>
              <w:jc w:val="both"/>
              <w:rPr>
                <w:color w:val="000000" w:themeColor="text1"/>
              </w:rPr>
            </w:pPr>
            <w:r w:rsidRPr="00626763">
              <w:rPr>
                <w:b/>
                <w:color w:val="000000" w:themeColor="text1"/>
              </w:rPr>
              <w:t>Общая трудоемкость</w:t>
            </w:r>
            <w:r w:rsidRPr="00626763">
              <w:rPr>
                <w:color w:val="000000" w:themeColor="text1"/>
              </w:rPr>
              <w:t>: зачетные единицы/часы</w:t>
            </w:r>
          </w:p>
        </w:tc>
        <w:tc>
          <w:tcPr>
            <w:tcW w:w="1701" w:type="dxa"/>
          </w:tcPr>
          <w:p w:rsidR="000C72FB" w:rsidRPr="00626763" w:rsidRDefault="009372B4" w:rsidP="003A7D8B">
            <w:pPr>
              <w:jc w:val="center"/>
              <w:rPr>
                <w:color w:val="000000" w:themeColor="text1"/>
              </w:rPr>
            </w:pPr>
            <w:r w:rsidRPr="00626763">
              <w:rPr>
                <w:color w:val="000000" w:themeColor="text1"/>
              </w:rPr>
              <w:t>828</w:t>
            </w:r>
            <w:r w:rsidR="000C72FB" w:rsidRPr="00626763">
              <w:rPr>
                <w:color w:val="000000" w:themeColor="text1"/>
              </w:rPr>
              <w:t>(</w:t>
            </w:r>
            <w:r w:rsidR="006E51A0" w:rsidRPr="00626763">
              <w:rPr>
                <w:color w:val="000000" w:themeColor="text1"/>
              </w:rPr>
              <w:t>23</w:t>
            </w:r>
            <w:r w:rsidR="000C72FB" w:rsidRPr="00626763">
              <w:rPr>
                <w:color w:val="000000" w:themeColor="text1"/>
              </w:rPr>
              <w:t xml:space="preserve"> ЗЕТ)</w:t>
            </w:r>
          </w:p>
        </w:tc>
        <w:tc>
          <w:tcPr>
            <w:tcW w:w="1666" w:type="dxa"/>
          </w:tcPr>
          <w:p w:rsidR="000C72FB" w:rsidRPr="00626763" w:rsidRDefault="006E51A0" w:rsidP="003A7D8B">
            <w:pPr>
              <w:jc w:val="center"/>
              <w:rPr>
                <w:color w:val="000000" w:themeColor="text1"/>
              </w:rPr>
            </w:pPr>
            <w:r w:rsidRPr="00626763">
              <w:rPr>
                <w:color w:val="000000" w:themeColor="text1"/>
              </w:rPr>
              <w:t>828 (23</w:t>
            </w:r>
            <w:r w:rsidR="0085217C" w:rsidRPr="00626763">
              <w:rPr>
                <w:color w:val="000000" w:themeColor="text1"/>
              </w:rPr>
              <w:t xml:space="preserve"> ЗЕТ)</w:t>
            </w:r>
          </w:p>
        </w:tc>
      </w:tr>
      <w:tr w:rsidR="000C72FB" w:rsidRPr="00626763" w:rsidTr="003A7D8B">
        <w:tc>
          <w:tcPr>
            <w:tcW w:w="6204" w:type="dxa"/>
            <w:gridSpan w:val="2"/>
          </w:tcPr>
          <w:p w:rsidR="000C72FB" w:rsidRPr="00626763" w:rsidRDefault="000C72FB" w:rsidP="003A7D8B">
            <w:pPr>
              <w:jc w:val="both"/>
              <w:rPr>
                <w:color w:val="000000" w:themeColor="text1"/>
              </w:rPr>
            </w:pPr>
            <w:r w:rsidRPr="00626763">
              <w:rPr>
                <w:b/>
                <w:color w:val="000000" w:themeColor="text1"/>
              </w:rPr>
              <w:t>Контактная работа</w:t>
            </w:r>
            <w:r w:rsidR="0077371C" w:rsidRPr="00626763">
              <w:rPr>
                <w:b/>
                <w:color w:val="000000" w:themeColor="text1"/>
              </w:rPr>
              <w:t xml:space="preserve"> </w:t>
            </w:r>
            <w:r w:rsidRPr="00626763">
              <w:rPr>
                <w:b/>
                <w:color w:val="000000" w:themeColor="text1"/>
              </w:rPr>
              <w:t>с преподавателем</w:t>
            </w:r>
            <w:r w:rsidRPr="00626763">
              <w:rPr>
                <w:color w:val="000000" w:themeColor="text1"/>
              </w:rPr>
              <w:t xml:space="preserve"> (всего):</w:t>
            </w:r>
          </w:p>
        </w:tc>
        <w:tc>
          <w:tcPr>
            <w:tcW w:w="1701" w:type="dxa"/>
          </w:tcPr>
          <w:p w:rsidR="000C72FB" w:rsidRPr="00626763" w:rsidRDefault="009372B4" w:rsidP="003A7D8B">
            <w:pPr>
              <w:jc w:val="center"/>
              <w:rPr>
                <w:color w:val="000000" w:themeColor="text1"/>
              </w:rPr>
            </w:pPr>
            <w:r w:rsidRPr="00626763">
              <w:rPr>
                <w:color w:val="000000" w:themeColor="text1"/>
              </w:rPr>
              <w:t>316</w:t>
            </w:r>
          </w:p>
        </w:tc>
        <w:tc>
          <w:tcPr>
            <w:tcW w:w="1666" w:type="dxa"/>
          </w:tcPr>
          <w:p w:rsidR="000C72FB" w:rsidRPr="00626763" w:rsidRDefault="0085217C" w:rsidP="003A7D8B">
            <w:pPr>
              <w:jc w:val="center"/>
              <w:rPr>
                <w:color w:val="000000" w:themeColor="text1"/>
              </w:rPr>
            </w:pPr>
            <w:r w:rsidRPr="00626763">
              <w:rPr>
                <w:color w:val="000000" w:themeColor="text1"/>
              </w:rPr>
              <w:t>60</w:t>
            </w:r>
          </w:p>
        </w:tc>
      </w:tr>
      <w:tr w:rsidR="000C72FB" w:rsidRPr="00626763" w:rsidTr="003A7D8B">
        <w:tc>
          <w:tcPr>
            <w:tcW w:w="250" w:type="dxa"/>
            <w:vMerge w:val="restart"/>
          </w:tcPr>
          <w:p w:rsidR="000C72FB" w:rsidRPr="00626763" w:rsidRDefault="000C72FB" w:rsidP="003A7D8B">
            <w:pPr>
              <w:jc w:val="both"/>
              <w:rPr>
                <w:color w:val="000000" w:themeColor="text1"/>
              </w:rPr>
            </w:pPr>
          </w:p>
        </w:tc>
        <w:tc>
          <w:tcPr>
            <w:tcW w:w="5954" w:type="dxa"/>
          </w:tcPr>
          <w:p w:rsidR="000C72FB" w:rsidRPr="00626763" w:rsidRDefault="000C72FB" w:rsidP="003A7D8B">
            <w:pPr>
              <w:jc w:val="both"/>
              <w:rPr>
                <w:color w:val="000000" w:themeColor="text1"/>
              </w:rPr>
            </w:pPr>
            <w:r w:rsidRPr="00626763">
              <w:rPr>
                <w:color w:val="000000" w:themeColor="text1"/>
              </w:rPr>
              <w:t>Лекции (ЛК)</w:t>
            </w:r>
          </w:p>
        </w:tc>
        <w:tc>
          <w:tcPr>
            <w:tcW w:w="1701" w:type="dxa"/>
          </w:tcPr>
          <w:p w:rsidR="000C72FB" w:rsidRPr="00626763" w:rsidRDefault="006E6CB7" w:rsidP="003A7D8B">
            <w:pPr>
              <w:jc w:val="center"/>
              <w:rPr>
                <w:color w:val="000000" w:themeColor="text1"/>
              </w:rPr>
            </w:pPr>
            <w:r w:rsidRPr="00626763">
              <w:rPr>
                <w:color w:val="000000" w:themeColor="text1"/>
              </w:rPr>
              <w:t>1</w:t>
            </w:r>
            <w:r w:rsidR="00F3722B" w:rsidRPr="00626763">
              <w:rPr>
                <w:color w:val="000000" w:themeColor="text1"/>
              </w:rPr>
              <w:t>38</w:t>
            </w:r>
          </w:p>
        </w:tc>
        <w:tc>
          <w:tcPr>
            <w:tcW w:w="1666" w:type="dxa"/>
          </w:tcPr>
          <w:p w:rsidR="000C72FB" w:rsidRPr="00626763" w:rsidRDefault="0085217C" w:rsidP="003A7D8B">
            <w:pPr>
              <w:jc w:val="center"/>
              <w:rPr>
                <w:color w:val="000000" w:themeColor="text1"/>
              </w:rPr>
            </w:pPr>
            <w:r w:rsidRPr="00626763">
              <w:rPr>
                <w:color w:val="000000" w:themeColor="text1"/>
              </w:rPr>
              <w:t>28</w:t>
            </w:r>
          </w:p>
        </w:tc>
      </w:tr>
      <w:tr w:rsidR="000C72FB" w:rsidRPr="00626763" w:rsidTr="003A7D8B">
        <w:tc>
          <w:tcPr>
            <w:tcW w:w="250" w:type="dxa"/>
            <w:vMerge/>
          </w:tcPr>
          <w:p w:rsidR="000C72FB" w:rsidRPr="00626763" w:rsidRDefault="000C72FB" w:rsidP="003A7D8B">
            <w:pPr>
              <w:jc w:val="both"/>
              <w:rPr>
                <w:color w:val="000000" w:themeColor="text1"/>
              </w:rPr>
            </w:pPr>
          </w:p>
        </w:tc>
        <w:tc>
          <w:tcPr>
            <w:tcW w:w="5954" w:type="dxa"/>
          </w:tcPr>
          <w:p w:rsidR="000C72FB" w:rsidRPr="00626763" w:rsidRDefault="000C72FB" w:rsidP="003A7D8B">
            <w:pPr>
              <w:jc w:val="both"/>
              <w:rPr>
                <w:color w:val="000000" w:themeColor="text1"/>
              </w:rPr>
            </w:pPr>
            <w:r w:rsidRPr="00626763">
              <w:rPr>
                <w:color w:val="000000" w:themeColor="text1"/>
              </w:rPr>
              <w:t>Практические занятия (ПЗ)</w:t>
            </w:r>
          </w:p>
        </w:tc>
        <w:tc>
          <w:tcPr>
            <w:tcW w:w="1701" w:type="dxa"/>
          </w:tcPr>
          <w:p w:rsidR="000C72FB" w:rsidRPr="00626763" w:rsidRDefault="000C72FB" w:rsidP="003A7D8B">
            <w:pPr>
              <w:jc w:val="center"/>
              <w:rPr>
                <w:color w:val="000000" w:themeColor="text1"/>
              </w:rPr>
            </w:pPr>
          </w:p>
        </w:tc>
        <w:tc>
          <w:tcPr>
            <w:tcW w:w="1666" w:type="dxa"/>
          </w:tcPr>
          <w:p w:rsidR="000C72FB" w:rsidRPr="00626763" w:rsidRDefault="000C72FB" w:rsidP="003A7D8B">
            <w:pPr>
              <w:jc w:val="center"/>
              <w:rPr>
                <w:color w:val="000000" w:themeColor="text1"/>
              </w:rPr>
            </w:pPr>
          </w:p>
        </w:tc>
      </w:tr>
      <w:tr w:rsidR="000C72FB" w:rsidRPr="00626763" w:rsidTr="003A7D8B">
        <w:tc>
          <w:tcPr>
            <w:tcW w:w="250" w:type="dxa"/>
            <w:vMerge/>
          </w:tcPr>
          <w:p w:rsidR="000C72FB" w:rsidRPr="00626763" w:rsidRDefault="000C72FB" w:rsidP="003A7D8B">
            <w:pPr>
              <w:jc w:val="both"/>
              <w:rPr>
                <w:color w:val="000000" w:themeColor="text1"/>
              </w:rPr>
            </w:pPr>
          </w:p>
        </w:tc>
        <w:tc>
          <w:tcPr>
            <w:tcW w:w="5954" w:type="dxa"/>
          </w:tcPr>
          <w:p w:rsidR="000C72FB" w:rsidRPr="00626763" w:rsidRDefault="000C72FB" w:rsidP="003A7D8B">
            <w:pPr>
              <w:jc w:val="both"/>
              <w:rPr>
                <w:color w:val="000000" w:themeColor="text1"/>
              </w:rPr>
            </w:pPr>
            <w:r w:rsidRPr="00626763">
              <w:rPr>
                <w:color w:val="000000" w:themeColor="text1"/>
              </w:rPr>
              <w:t>Семинарские занятия (СЗ)</w:t>
            </w:r>
          </w:p>
        </w:tc>
        <w:tc>
          <w:tcPr>
            <w:tcW w:w="1701" w:type="dxa"/>
          </w:tcPr>
          <w:p w:rsidR="000C72FB" w:rsidRPr="00626763" w:rsidRDefault="006E6CB7" w:rsidP="003A7D8B">
            <w:pPr>
              <w:jc w:val="center"/>
              <w:rPr>
                <w:color w:val="000000" w:themeColor="text1"/>
              </w:rPr>
            </w:pPr>
            <w:r w:rsidRPr="00626763">
              <w:rPr>
                <w:color w:val="000000" w:themeColor="text1"/>
              </w:rPr>
              <w:t>1</w:t>
            </w:r>
            <w:r w:rsidR="009372B4" w:rsidRPr="00626763">
              <w:rPr>
                <w:color w:val="000000" w:themeColor="text1"/>
              </w:rPr>
              <w:t>78</w:t>
            </w:r>
            <w:r w:rsidR="00735CC9">
              <w:rPr>
                <w:color w:val="000000" w:themeColor="text1"/>
              </w:rPr>
              <w:t>***</w:t>
            </w:r>
          </w:p>
        </w:tc>
        <w:tc>
          <w:tcPr>
            <w:tcW w:w="1666" w:type="dxa"/>
          </w:tcPr>
          <w:p w:rsidR="000C72FB" w:rsidRPr="00626763" w:rsidRDefault="004E2FEC" w:rsidP="003A7D8B">
            <w:pPr>
              <w:jc w:val="center"/>
              <w:rPr>
                <w:color w:val="000000" w:themeColor="text1"/>
                <w:lang w:val="en-US"/>
              </w:rPr>
            </w:pPr>
            <w:r w:rsidRPr="00626763">
              <w:rPr>
                <w:color w:val="000000" w:themeColor="text1"/>
              </w:rPr>
              <w:t>32</w:t>
            </w:r>
            <w:r w:rsidR="00735CC9">
              <w:rPr>
                <w:color w:val="000000" w:themeColor="text1"/>
              </w:rPr>
              <w:t>***</w:t>
            </w:r>
          </w:p>
        </w:tc>
      </w:tr>
      <w:tr w:rsidR="000C72FB" w:rsidRPr="00626763" w:rsidTr="003A7D8B">
        <w:tc>
          <w:tcPr>
            <w:tcW w:w="250" w:type="dxa"/>
            <w:vMerge/>
          </w:tcPr>
          <w:p w:rsidR="000C72FB" w:rsidRPr="00626763" w:rsidRDefault="000C72FB" w:rsidP="003A7D8B">
            <w:pPr>
              <w:jc w:val="both"/>
              <w:rPr>
                <w:color w:val="000000" w:themeColor="text1"/>
              </w:rPr>
            </w:pPr>
          </w:p>
        </w:tc>
        <w:tc>
          <w:tcPr>
            <w:tcW w:w="5954" w:type="dxa"/>
          </w:tcPr>
          <w:p w:rsidR="000C72FB" w:rsidRPr="00626763" w:rsidRDefault="000C72FB" w:rsidP="003A7D8B">
            <w:pPr>
              <w:jc w:val="both"/>
              <w:rPr>
                <w:color w:val="000000" w:themeColor="text1"/>
              </w:rPr>
            </w:pPr>
            <w:r w:rsidRPr="00626763">
              <w:rPr>
                <w:color w:val="000000" w:themeColor="text1"/>
              </w:rPr>
              <w:t>Лабораторные работы (ЛР)</w:t>
            </w:r>
          </w:p>
        </w:tc>
        <w:tc>
          <w:tcPr>
            <w:tcW w:w="1701" w:type="dxa"/>
          </w:tcPr>
          <w:p w:rsidR="000C72FB" w:rsidRPr="00626763" w:rsidRDefault="000C72FB" w:rsidP="003A7D8B">
            <w:pPr>
              <w:jc w:val="center"/>
              <w:rPr>
                <w:color w:val="000000" w:themeColor="text1"/>
              </w:rPr>
            </w:pPr>
          </w:p>
        </w:tc>
        <w:tc>
          <w:tcPr>
            <w:tcW w:w="1666" w:type="dxa"/>
          </w:tcPr>
          <w:p w:rsidR="000C72FB" w:rsidRPr="00626763" w:rsidRDefault="0085217C" w:rsidP="003A7D8B">
            <w:pPr>
              <w:jc w:val="center"/>
              <w:rPr>
                <w:color w:val="000000" w:themeColor="text1"/>
                <w:lang w:val="en-US"/>
              </w:rPr>
            </w:pPr>
            <w:r w:rsidRPr="00626763">
              <w:rPr>
                <w:color w:val="000000" w:themeColor="text1"/>
                <w:lang w:val="en-US"/>
              </w:rPr>
              <w:t>-</w:t>
            </w:r>
          </w:p>
        </w:tc>
      </w:tr>
      <w:tr w:rsidR="000C72FB" w:rsidRPr="00626763" w:rsidTr="003A7D8B">
        <w:tc>
          <w:tcPr>
            <w:tcW w:w="250" w:type="dxa"/>
            <w:vMerge/>
          </w:tcPr>
          <w:p w:rsidR="000C72FB" w:rsidRPr="00626763" w:rsidRDefault="000C72FB" w:rsidP="003A7D8B">
            <w:pPr>
              <w:jc w:val="both"/>
              <w:rPr>
                <w:color w:val="000000" w:themeColor="text1"/>
              </w:rPr>
            </w:pPr>
          </w:p>
        </w:tc>
        <w:tc>
          <w:tcPr>
            <w:tcW w:w="5954" w:type="dxa"/>
          </w:tcPr>
          <w:p w:rsidR="000C72FB" w:rsidRPr="00626763" w:rsidRDefault="000C72FB" w:rsidP="003A7D8B">
            <w:pPr>
              <w:jc w:val="both"/>
              <w:rPr>
                <w:color w:val="000000" w:themeColor="text1"/>
              </w:rPr>
            </w:pPr>
            <w:r w:rsidRPr="00626763">
              <w:rPr>
                <w:color w:val="000000" w:themeColor="text1"/>
              </w:rPr>
              <w:t xml:space="preserve">Промежуточная аттестация: </w:t>
            </w:r>
            <w:r w:rsidRPr="00626763">
              <w:rPr>
                <w:color w:val="000000" w:themeColor="text1"/>
                <w:u w:val="single"/>
              </w:rPr>
              <w:t>Зачет / зачет с оценкой /экзамен</w:t>
            </w:r>
            <w:r w:rsidRPr="00626763">
              <w:rPr>
                <w:color w:val="000000" w:themeColor="text1"/>
              </w:rPr>
              <w:t xml:space="preserve"> / </w:t>
            </w:r>
          </w:p>
        </w:tc>
        <w:tc>
          <w:tcPr>
            <w:tcW w:w="1701" w:type="dxa"/>
          </w:tcPr>
          <w:p w:rsidR="000C72FB" w:rsidRPr="00626763" w:rsidRDefault="00F3722B" w:rsidP="003A7D8B">
            <w:pPr>
              <w:jc w:val="center"/>
              <w:rPr>
                <w:color w:val="000000" w:themeColor="text1"/>
              </w:rPr>
            </w:pPr>
            <w:r w:rsidRPr="00626763">
              <w:rPr>
                <w:color w:val="000000" w:themeColor="text1"/>
              </w:rPr>
              <w:t>18</w:t>
            </w:r>
          </w:p>
          <w:p w:rsidR="0077371C" w:rsidRPr="00626763" w:rsidRDefault="0077371C" w:rsidP="003A7D8B">
            <w:pPr>
              <w:jc w:val="center"/>
              <w:rPr>
                <w:color w:val="000000" w:themeColor="text1"/>
              </w:rPr>
            </w:pPr>
            <w:r w:rsidRPr="00626763">
              <w:rPr>
                <w:color w:val="000000" w:themeColor="text1"/>
              </w:rPr>
              <w:t>2**</w:t>
            </w:r>
          </w:p>
        </w:tc>
        <w:tc>
          <w:tcPr>
            <w:tcW w:w="1666" w:type="dxa"/>
          </w:tcPr>
          <w:p w:rsidR="000C72FB" w:rsidRPr="00626763" w:rsidRDefault="0085217C" w:rsidP="003A7D8B">
            <w:pPr>
              <w:jc w:val="center"/>
              <w:rPr>
                <w:color w:val="000000" w:themeColor="text1"/>
                <w:lang w:val="en-US"/>
              </w:rPr>
            </w:pPr>
            <w:r w:rsidRPr="00626763">
              <w:rPr>
                <w:color w:val="000000" w:themeColor="text1"/>
                <w:lang w:val="en-US"/>
              </w:rPr>
              <w:t>33</w:t>
            </w:r>
          </w:p>
        </w:tc>
      </w:tr>
      <w:tr w:rsidR="000C72FB" w:rsidRPr="00626763" w:rsidTr="003A7D8B">
        <w:tc>
          <w:tcPr>
            <w:tcW w:w="6204" w:type="dxa"/>
            <w:gridSpan w:val="2"/>
          </w:tcPr>
          <w:p w:rsidR="000C72FB" w:rsidRPr="00626763" w:rsidRDefault="000C72FB" w:rsidP="003A7D8B">
            <w:pPr>
              <w:jc w:val="both"/>
              <w:rPr>
                <w:color w:val="000000" w:themeColor="text1"/>
              </w:rPr>
            </w:pPr>
            <w:r w:rsidRPr="00626763">
              <w:rPr>
                <w:b/>
                <w:color w:val="000000" w:themeColor="text1"/>
              </w:rPr>
              <w:t>Самостоятельная работа</w:t>
            </w:r>
            <w:r w:rsidRPr="00626763">
              <w:rPr>
                <w:color w:val="000000" w:themeColor="text1"/>
              </w:rPr>
              <w:t xml:space="preserve"> (СРС)</w:t>
            </w:r>
          </w:p>
        </w:tc>
        <w:tc>
          <w:tcPr>
            <w:tcW w:w="1701" w:type="dxa"/>
          </w:tcPr>
          <w:p w:rsidR="000C72FB" w:rsidRPr="00626763" w:rsidRDefault="009372B4" w:rsidP="003A7D8B">
            <w:pPr>
              <w:jc w:val="center"/>
              <w:rPr>
                <w:color w:val="000000" w:themeColor="text1"/>
              </w:rPr>
            </w:pPr>
            <w:r w:rsidRPr="00626763">
              <w:rPr>
                <w:color w:val="000000" w:themeColor="text1"/>
              </w:rPr>
              <w:t>494</w:t>
            </w:r>
          </w:p>
        </w:tc>
        <w:tc>
          <w:tcPr>
            <w:tcW w:w="1666" w:type="dxa"/>
          </w:tcPr>
          <w:p w:rsidR="000C72FB" w:rsidRPr="00626763" w:rsidRDefault="0085217C" w:rsidP="003A7D8B">
            <w:pPr>
              <w:jc w:val="center"/>
              <w:rPr>
                <w:color w:val="000000" w:themeColor="text1"/>
                <w:lang w:val="en-US"/>
              </w:rPr>
            </w:pPr>
            <w:r w:rsidRPr="00626763">
              <w:rPr>
                <w:color w:val="000000" w:themeColor="text1"/>
                <w:lang w:val="en-US"/>
              </w:rPr>
              <w:t>735</w:t>
            </w:r>
          </w:p>
        </w:tc>
      </w:tr>
    </w:tbl>
    <w:p w:rsidR="000C72FB" w:rsidRDefault="000C72FB" w:rsidP="000C72FB">
      <w:pPr>
        <w:jc w:val="both"/>
        <w:rPr>
          <w:color w:val="000000" w:themeColor="text1"/>
        </w:rPr>
      </w:pPr>
    </w:p>
    <w:p w:rsidR="006A4D5B" w:rsidRDefault="006A4D5B" w:rsidP="00DD6E36">
      <w:pPr>
        <w:pStyle w:val="aa"/>
        <w:rPr>
          <w:color w:val="000000" w:themeColor="text1"/>
        </w:rPr>
      </w:pPr>
      <w:r w:rsidRPr="00626763">
        <w:rPr>
          <w:color w:val="000000" w:themeColor="text1"/>
        </w:rPr>
        <w:t>** - включена  в трудоемкость практических /семинарских/лабораторных занятий</w:t>
      </w:r>
      <w:r>
        <w:rPr>
          <w:color w:val="000000" w:themeColor="text1"/>
        </w:rPr>
        <w:t xml:space="preserve"> (учитывается трудоемкость одного семестрового  зачета)</w:t>
      </w:r>
    </w:p>
    <w:p w:rsidR="00494F10" w:rsidRPr="00494F10" w:rsidRDefault="00494F10" w:rsidP="00494F10">
      <w:pPr>
        <w:widowControl/>
        <w:autoSpaceDE/>
        <w:autoSpaceDN/>
        <w:adjustRightInd/>
        <w:spacing w:after="160" w:line="256" w:lineRule="auto"/>
        <w:jc w:val="both"/>
        <w:rPr>
          <w:rFonts w:eastAsia="Calibri"/>
          <w:lang w:eastAsia="en-US"/>
        </w:rPr>
      </w:pPr>
      <w:r w:rsidRPr="00494F10">
        <w:rPr>
          <w:rFonts w:ascii="Calibri" w:eastAsia="Calibri" w:hAnsi="Calibri"/>
          <w:b/>
          <w:sz w:val="22"/>
          <w:szCs w:val="22"/>
          <w:lang w:eastAsia="en-US"/>
        </w:rPr>
        <w:t>*** -</w:t>
      </w:r>
      <w:r w:rsidRPr="00494F10">
        <w:rPr>
          <w:rFonts w:ascii="Calibri" w:eastAsia="Calibri" w:hAnsi="Calibri"/>
          <w:sz w:val="22"/>
          <w:szCs w:val="22"/>
          <w:lang w:eastAsia="en-US"/>
        </w:rPr>
        <w:t xml:space="preserve"> </w:t>
      </w:r>
      <w:r w:rsidRPr="00494F10">
        <w:rPr>
          <w:rFonts w:eastAsia="Calibri"/>
          <w:lang w:eastAsia="en-US"/>
        </w:rPr>
        <w:t xml:space="preserve">Дисциплина  частично  реализуется в </w:t>
      </w:r>
      <w:r w:rsidRPr="00494F10">
        <w:rPr>
          <w:rFonts w:eastAsia="Calibri"/>
          <w:b/>
          <w:lang w:eastAsia="en-US"/>
        </w:rPr>
        <w:t>форме практической подготовки</w:t>
      </w:r>
      <w:r w:rsidRPr="00494F10">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A4D5B" w:rsidRPr="006A4D5B" w:rsidRDefault="006A4D5B" w:rsidP="006A4D5B">
      <w:pPr>
        <w:ind w:left="360"/>
        <w:rPr>
          <w:b/>
          <w:i/>
          <w:color w:val="000000" w:themeColor="text1"/>
        </w:rPr>
      </w:pPr>
    </w:p>
    <w:p w:rsidR="000C72FB" w:rsidRPr="00626763" w:rsidRDefault="000C72FB" w:rsidP="008629C1">
      <w:pPr>
        <w:pStyle w:val="aa"/>
        <w:numPr>
          <w:ilvl w:val="0"/>
          <w:numId w:val="45"/>
        </w:numPr>
        <w:rPr>
          <w:b/>
          <w:i/>
          <w:color w:val="000000" w:themeColor="text1"/>
        </w:rPr>
      </w:pPr>
      <w:r w:rsidRPr="00626763">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626763" w:rsidRDefault="000C72FB" w:rsidP="00551C4A">
      <w:pPr>
        <w:pStyle w:val="aa"/>
        <w:ind w:left="720"/>
        <w:rPr>
          <w:color w:val="000000" w:themeColor="text1"/>
        </w:rPr>
      </w:pPr>
    </w:p>
    <w:p w:rsidR="000C72FB" w:rsidRPr="00626763" w:rsidRDefault="008629C1" w:rsidP="00551C4A">
      <w:pPr>
        <w:ind w:left="360"/>
        <w:rPr>
          <w:color w:val="000000" w:themeColor="text1"/>
        </w:rPr>
      </w:pPr>
      <w:r w:rsidRPr="00626763">
        <w:rPr>
          <w:color w:val="000000" w:themeColor="text1"/>
        </w:rPr>
        <w:t xml:space="preserve">4.1 </w:t>
      </w:r>
      <w:r w:rsidR="000C72FB" w:rsidRPr="00626763">
        <w:rPr>
          <w:color w:val="000000" w:themeColor="text1"/>
        </w:rPr>
        <w:t>Распределение часов по разделам/темам и видам работы</w:t>
      </w:r>
    </w:p>
    <w:p w:rsidR="000C72FB" w:rsidRPr="00626763" w:rsidRDefault="000C72FB" w:rsidP="00551C4A">
      <w:pPr>
        <w:ind w:left="360"/>
        <w:rPr>
          <w:color w:val="000000" w:themeColor="text1"/>
        </w:rPr>
      </w:pPr>
    </w:p>
    <w:p w:rsidR="000C72FB" w:rsidRPr="00626763" w:rsidRDefault="008629C1" w:rsidP="00551C4A">
      <w:pPr>
        <w:ind w:left="360"/>
        <w:rPr>
          <w:color w:val="000000" w:themeColor="text1"/>
        </w:rPr>
      </w:pPr>
      <w:r w:rsidRPr="00626763">
        <w:rPr>
          <w:color w:val="000000" w:themeColor="text1"/>
        </w:rPr>
        <w:t xml:space="preserve">4.1.1 </w:t>
      </w:r>
      <w:r w:rsidR="000C72FB" w:rsidRPr="00626763">
        <w:rPr>
          <w:color w:val="000000" w:themeColor="text1"/>
        </w:rPr>
        <w:t>Очная форма обучения</w:t>
      </w:r>
    </w:p>
    <w:tbl>
      <w:tblPr>
        <w:tblStyle w:val="a9"/>
        <w:tblW w:w="4865" w:type="pct"/>
        <w:tblLook w:val="04A0" w:firstRow="1" w:lastRow="0" w:firstColumn="1" w:lastColumn="0" w:noHBand="0" w:noVBand="1"/>
      </w:tblPr>
      <w:tblGrid>
        <w:gridCol w:w="816"/>
        <w:gridCol w:w="2977"/>
        <w:gridCol w:w="819"/>
        <w:gridCol w:w="766"/>
        <w:gridCol w:w="1036"/>
        <w:gridCol w:w="834"/>
        <w:gridCol w:w="2204"/>
      </w:tblGrid>
      <w:tr w:rsidR="003933F4" w:rsidRPr="00626763" w:rsidTr="001D024D">
        <w:tc>
          <w:tcPr>
            <w:tcW w:w="432" w:type="pct"/>
            <w:vMerge w:val="restart"/>
          </w:tcPr>
          <w:p w:rsidR="000C72FB" w:rsidRPr="00626763" w:rsidRDefault="000C72FB" w:rsidP="003A7D8B">
            <w:pPr>
              <w:jc w:val="center"/>
              <w:rPr>
                <w:b/>
                <w:color w:val="000000" w:themeColor="text1"/>
              </w:rPr>
            </w:pPr>
          </w:p>
          <w:p w:rsidR="000C72FB" w:rsidRPr="00626763" w:rsidRDefault="000C72FB" w:rsidP="003A7D8B">
            <w:pPr>
              <w:jc w:val="center"/>
              <w:rPr>
                <w:b/>
                <w:color w:val="000000" w:themeColor="text1"/>
              </w:rPr>
            </w:pPr>
            <w:r w:rsidRPr="00626763">
              <w:rPr>
                <w:b/>
                <w:color w:val="000000" w:themeColor="text1"/>
              </w:rPr>
              <w:t>№ п/п</w:t>
            </w:r>
          </w:p>
        </w:tc>
        <w:tc>
          <w:tcPr>
            <w:tcW w:w="1575" w:type="pct"/>
            <w:vMerge w:val="restart"/>
          </w:tcPr>
          <w:p w:rsidR="000C72FB" w:rsidRPr="00626763" w:rsidRDefault="000C72FB" w:rsidP="003A7D8B">
            <w:pPr>
              <w:jc w:val="center"/>
              <w:rPr>
                <w:b/>
                <w:color w:val="000000" w:themeColor="text1"/>
              </w:rPr>
            </w:pPr>
          </w:p>
          <w:p w:rsidR="000C72FB" w:rsidRPr="00626763" w:rsidRDefault="000C72FB" w:rsidP="003A7D8B">
            <w:pPr>
              <w:jc w:val="center"/>
              <w:rPr>
                <w:b/>
                <w:color w:val="000000" w:themeColor="text1"/>
              </w:rPr>
            </w:pPr>
            <w:r w:rsidRPr="00626763">
              <w:rPr>
                <w:b/>
                <w:color w:val="000000" w:themeColor="text1"/>
              </w:rPr>
              <w:t>Раздел/тема</w:t>
            </w:r>
          </w:p>
        </w:tc>
        <w:tc>
          <w:tcPr>
            <w:tcW w:w="433" w:type="pct"/>
            <w:vMerge w:val="restart"/>
          </w:tcPr>
          <w:p w:rsidR="000C72FB" w:rsidRPr="00626763" w:rsidRDefault="000C72FB" w:rsidP="003A7D8B">
            <w:pPr>
              <w:jc w:val="center"/>
              <w:rPr>
                <w:b/>
                <w:color w:val="000000" w:themeColor="text1"/>
              </w:rPr>
            </w:pPr>
          </w:p>
          <w:p w:rsidR="000C72FB" w:rsidRPr="00626763" w:rsidRDefault="000C72FB" w:rsidP="003A7D8B">
            <w:pPr>
              <w:jc w:val="center"/>
              <w:rPr>
                <w:b/>
                <w:color w:val="000000" w:themeColor="text1"/>
              </w:rPr>
            </w:pPr>
            <w:r w:rsidRPr="00626763">
              <w:rPr>
                <w:b/>
                <w:color w:val="000000" w:themeColor="text1"/>
              </w:rPr>
              <w:t>Всего час.</w:t>
            </w:r>
          </w:p>
        </w:tc>
        <w:tc>
          <w:tcPr>
            <w:tcW w:w="2560" w:type="pct"/>
            <w:gridSpan w:val="4"/>
          </w:tcPr>
          <w:p w:rsidR="000C72FB" w:rsidRPr="00626763" w:rsidRDefault="000C72FB" w:rsidP="003A7D8B">
            <w:pPr>
              <w:jc w:val="center"/>
              <w:rPr>
                <w:b/>
                <w:color w:val="000000" w:themeColor="text1"/>
              </w:rPr>
            </w:pPr>
            <w:r w:rsidRPr="00626763">
              <w:rPr>
                <w:b/>
                <w:color w:val="000000" w:themeColor="text1"/>
              </w:rPr>
              <w:t>Виды учебной работы (в часах)</w:t>
            </w:r>
          </w:p>
        </w:tc>
      </w:tr>
      <w:tr w:rsidR="003933F4" w:rsidRPr="00626763" w:rsidTr="001D024D">
        <w:tc>
          <w:tcPr>
            <w:tcW w:w="432" w:type="pct"/>
            <w:vMerge/>
          </w:tcPr>
          <w:p w:rsidR="000C72FB" w:rsidRPr="00626763" w:rsidRDefault="000C72FB" w:rsidP="003A7D8B">
            <w:pPr>
              <w:jc w:val="center"/>
              <w:rPr>
                <w:b/>
                <w:color w:val="000000" w:themeColor="text1"/>
              </w:rPr>
            </w:pPr>
          </w:p>
        </w:tc>
        <w:tc>
          <w:tcPr>
            <w:tcW w:w="1575" w:type="pct"/>
            <w:vMerge/>
          </w:tcPr>
          <w:p w:rsidR="000C72FB" w:rsidRPr="00626763" w:rsidRDefault="000C72FB" w:rsidP="003A7D8B">
            <w:pPr>
              <w:jc w:val="center"/>
              <w:rPr>
                <w:b/>
                <w:color w:val="000000" w:themeColor="text1"/>
              </w:rPr>
            </w:pPr>
          </w:p>
        </w:tc>
        <w:tc>
          <w:tcPr>
            <w:tcW w:w="433" w:type="pct"/>
            <w:vMerge/>
          </w:tcPr>
          <w:p w:rsidR="000C72FB" w:rsidRPr="00626763" w:rsidRDefault="000C72FB" w:rsidP="003A7D8B">
            <w:pPr>
              <w:jc w:val="center"/>
              <w:rPr>
                <w:b/>
                <w:color w:val="000000" w:themeColor="text1"/>
              </w:rPr>
            </w:pPr>
          </w:p>
        </w:tc>
        <w:tc>
          <w:tcPr>
            <w:tcW w:w="1394" w:type="pct"/>
            <w:gridSpan w:val="3"/>
          </w:tcPr>
          <w:p w:rsidR="000C72FB" w:rsidRPr="00626763" w:rsidRDefault="000C72FB" w:rsidP="003A7D8B">
            <w:pPr>
              <w:jc w:val="center"/>
              <w:rPr>
                <w:b/>
                <w:color w:val="000000" w:themeColor="text1"/>
              </w:rPr>
            </w:pPr>
            <w:r w:rsidRPr="00626763">
              <w:rPr>
                <w:b/>
                <w:color w:val="000000" w:themeColor="text1"/>
              </w:rPr>
              <w:t>Аудиторная работа</w:t>
            </w:r>
          </w:p>
        </w:tc>
        <w:tc>
          <w:tcPr>
            <w:tcW w:w="1166" w:type="pct"/>
            <w:vMerge w:val="restart"/>
          </w:tcPr>
          <w:p w:rsidR="000C72FB" w:rsidRPr="00626763" w:rsidRDefault="000C72FB" w:rsidP="003A7D8B">
            <w:pPr>
              <w:jc w:val="center"/>
              <w:rPr>
                <w:b/>
                <w:color w:val="000000" w:themeColor="text1"/>
              </w:rPr>
            </w:pPr>
            <w:r w:rsidRPr="00626763">
              <w:rPr>
                <w:b/>
                <w:color w:val="000000" w:themeColor="text1"/>
              </w:rPr>
              <w:t>Самостоятельная работа</w:t>
            </w:r>
          </w:p>
        </w:tc>
      </w:tr>
      <w:tr w:rsidR="003933F4" w:rsidRPr="00626763" w:rsidTr="001D024D">
        <w:tc>
          <w:tcPr>
            <w:tcW w:w="432" w:type="pct"/>
            <w:vMerge/>
          </w:tcPr>
          <w:p w:rsidR="000C72FB" w:rsidRPr="00626763" w:rsidRDefault="000C72FB" w:rsidP="003A7D8B">
            <w:pPr>
              <w:jc w:val="both"/>
              <w:rPr>
                <w:color w:val="000000" w:themeColor="text1"/>
              </w:rPr>
            </w:pPr>
          </w:p>
        </w:tc>
        <w:tc>
          <w:tcPr>
            <w:tcW w:w="1575" w:type="pct"/>
            <w:vMerge/>
          </w:tcPr>
          <w:p w:rsidR="000C72FB" w:rsidRPr="00626763" w:rsidRDefault="000C72FB" w:rsidP="003A7D8B">
            <w:pPr>
              <w:jc w:val="both"/>
              <w:rPr>
                <w:color w:val="000000" w:themeColor="text1"/>
              </w:rPr>
            </w:pPr>
          </w:p>
        </w:tc>
        <w:tc>
          <w:tcPr>
            <w:tcW w:w="433" w:type="pct"/>
            <w:vMerge/>
          </w:tcPr>
          <w:p w:rsidR="000C72FB" w:rsidRPr="00626763" w:rsidRDefault="000C72FB" w:rsidP="003A7D8B">
            <w:pPr>
              <w:jc w:val="both"/>
              <w:rPr>
                <w:color w:val="000000" w:themeColor="text1"/>
              </w:rPr>
            </w:pPr>
          </w:p>
        </w:tc>
        <w:tc>
          <w:tcPr>
            <w:tcW w:w="405" w:type="pct"/>
          </w:tcPr>
          <w:p w:rsidR="000C72FB" w:rsidRPr="00626763" w:rsidRDefault="000C72FB" w:rsidP="003A7D8B">
            <w:pPr>
              <w:jc w:val="center"/>
              <w:rPr>
                <w:b/>
                <w:color w:val="000000" w:themeColor="text1"/>
              </w:rPr>
            </w:pPr>
            <w:r w:rsidRPr="00626763">
              <w:rPr>
                <w:b/>
                <w:color w:val="000000" w:themeColor="text1"/>
              </w:rPr>
              <w:t>ЛК</w:t>
            </w:r>
          </w:p>
        </w:tc>
        <w:tc>
          <w:tcPr>
            <w:tcW w:w="548" w:type="pct"/>
          </w:tcPr>
          <w:p w:rsidR="000C72FB" w:rsidRPr="00626763" w:rsidRDefault="000C72FB" w:rsidP="003A7D8B">
            <w:pPr>
              <w:jc w:val="center"/>
              <w:rPr>
                <w:b/>
                <w:color w:val="000000" w:themeColor="text1"/>
              </w:rPr>
            </w:pPr>
            <w:r w:rsidRPr="00626763">
              <w:rPr>
                <w:b/>
                <w:color w:val="000000" w:themeColor="text1"/>
              </w:rPr>
              <w:t>ПР\Лаб</w:t>
            </w:r>
          </w:p>
        </w:tc>
        <w:tc>
          <w:tcPr>
            <w:tcW w:w="441" w:type="pct"/>
          </w:tcPr>
          <w:p w:rsidR="000C72FB" w:rsidRPr="00626763" w:rsidRDefault="000C72FB" w:rsidP="003A7D8B">
            <w:pPr>
              <w:jc w:val="center"/>
              <w:rPr>
                <w:b/>
                <w:color w:val="000000" w:themeColor="text1"/>
              </w:rPr>
            </w:pPr>
            <w:r w:rsidRPr="00626763">
              <w:rPr>
                <w:b/>
                <w:color w:val="000000" w:themeColor="text1"/>
              </w:rPr>
              <w:t>СЕМ</w:t>
            </w:r>
          </w:p>
        </w:tc>
        <w:tc>
          <w:tcPr>
            <w:tcW w:w="1166" w:type="pct"/>
            <w:vMerge/>
          </w:tcPr>
          <w:p w:rsidR="000C72FB" w:rsidRPr="00626763" w:rsidRDefault="000C72FB" w:rsidP="003A7D8B">
            <w:pPr>
              <w:jc w:val="both"/>
              <w:rPr>
                <w:color w:val="000000" w:themeColor="text1"/>
              </w:rPr>
            </w:pPr>
          </w:p>
        </w:tc>
      </w:tr>
      <w:tr w:rsidR="003F397B" w:rsidRPr="00626763" w:rsidTr="001D024D">
        <w:tc>
          <w:tcPr>
            <w:tcW w:w="432" w:type="pct"/>
          </w:tcPr>
          <w:p w:rsidR="003F397B" w:rsidRPr="00626763" w:rsidRDefault="003F397B" w:rsidP="00551C4A">
            <w:pPr>
              <w:ind w:left="360"/>
              <w:rPr>
                <w:color w:val="000000" w:themeColor="text1"/>
              </w:rPr>
            </w:pPr>
          </w:p>
        </w:tc>
        <w:tc>
          <w:tcPr>
            <w:tcW w:w="1575" w:type="pct"/>
            <w:vAlign w:val="center"/>
          </w:tcPr>
          <w:p w:rsidR="003F397B" w:rsidRPr="00626763" w:rsidRDefault="003F397B" w:rsidP="005E454B">
            <w:pPr>
              <w:spacing w:before="100" w:beforeAutospacing="1" w:after="100" w:afterAutospacing="1"/>
              <w:jc w:val="both"/>
              <w:rPr>
                <w:b/>
                <w:bCs/>
                <w:color w:val="000000" w:themeColor="text1"/>
              </w:rPr>
            </w:pPr>
            <w:r w:rsidRPr="00626763">
              <w:rPr>
                <w:b/>
                <w:bCs/>
                <w:color w:val="000000" w:themeColor="text1"/>
              </w:rPr>
              <w:t>1семестр</w:t>
            </w:r>
          </w:p>
        </w:tc>
        <w:tc>
          <w:tcPr>
            <w:tcW w:w="433" w:type="pct"/>
          </w:tcPr>
          <w:p w:rsidR="003F397B" w:rsidRPr="00626763" w:rsidRDefault="003F397B" w:rsidP="003A7D8B">
            <w:pPr>
              <w:jc w:val="center"/>
              <w:rPr>
                <w:color w:val="000000" w:themeColor="text1"/>
              </w:rPr>
            </w:pPr>
          </w:p>
        </w:tc>
        <w:tc>
          <w:tcPr>
            <w:tcW w:w="405" w:type="pct"/>
          </w:tcPr>
          <w:p w:rsidR="003F397B" w:rsidRPr="00626763" w:rsidRDefault="003F397B" w:rsidP="003A7D8B">
            <w:pPr>
              <w:jc w:val="center"/>
              <w:rPr>
                <w:color w:val="000000" w:themeColor="text1"/>
              </w:rPr>
            </w:pPr>
          </w:p>
        </w:tc>
        <w:tc>
          <w:tcPr>
            <w:tcW w:w="548" w:type="pct"/>
          </w:tcPr>
          <w:p w:rsidR="003F397B" w:rsidRPr="00626763" w:rsidRDefault="003F397B" w:rsidP="003A7D8B">
            <w:pPr>
              <w:jc w:val="center"/>
              <w:rPr>
                <w:color w:val="000000" w:themeColor="text1"/>
              </w:rPr>
            </w:pPr>
          </w:p>
        </w:tc>
        <w:tc>
          <w:tcPr>
            <w:tcW w:w="441" w:type="pct"/>
          </w:tcPr>
          <w:p w:rsidR="003F397B" w:rsidRPr="00626763" w:rsidRDefault="003F397B" w:rsidP="003A7D8B">
            <w:pPr>
              <w:jc w:val="center"/>
              <w:rPr>
                <w:color w:val="000000" w:themeColor="text1"/>
              </w:rPr>
            </w:pPr>
          </w:p>
        </w:tc>
        <w:tc>
          <w:tcPr>
            <w:tcW w:w="1166" w:type="pct"/>
          </w:tcPr>
          <w:p w:rsidR="003F397B" w:rsidRPr="00626763" w:rsidRDefault="003F397B" w:rsidP="003A7D8B">
            <w:pPr>
              <w:jc w:val="center"/>
              <w:rPr>
                <w:color w:val="000000" w:themeColor="text1"/>
              </w:rPr>
            </w:pPr>
          </w:p>
        </w:tc>
      </w:tr>
      <w:tr w:rsidR="005E454B" w:rsidRPr="00626763" w:rsidTr="001D024D">
        <w:tc>
          <w:tcPr>
            <w:tcW w:w="432" w:type="pct"/>
          </w:tcPr>
          <w:p w:rsidR="005E454B" w:rsidRPr="00626763" w:rsidRDefault="00551C4A" w:rsidP="00551C4A">
            <w:pPr>
              <w:ind w:left="360"/>
              <w:rPr>
                <w:color w:val="000000" w:themeColor="text1"/>
              </w:rPr>
            </w:pPr>
            <w:r w:rsidRPr="00626763">
              <w:rPr>
                <w:color w:val="000000" w:themeColor="text1"/>
              </w:rPr>
              <w:t>1</w:t>
            </w:r>
          </w:p>
        </w:tc>
        <w:tc>
          <w:tcPr>
            <w:tcW w:w="1575" w:type="pct"/>
            <w:vAlign w:val="center"/>
          </w:tcPr>
          <w:p w:rsidR="005E454B" w:rsidRPr="00626763" w:rsidRDefault="005E454B" w:rsidP="005E454B">
            <w:pPr>
              <w:spacing w:before="100" w:beforeAutospacing="1" w:after="100" w:afterAutospacing="1"/>
              <w:jc w:val="both"/>
              <w:rPr>
                <w:color w:val="000000" w:themeColor="text1"/>
              </w:rPr>
            </w:pPr>
            <w:r w:rsidRPr="00626763">
              <w:rPr>
                <w:bCs/>
                <w:color w:val="000000" w:themeColor="text1"/>
              </w:rPr>
              <w:t>Основы государственного и муниципального управления как научная и учебная дисциплина</w:t>
            </w:r>
          </w:p>
        </w:tc>
        <w:tc>
          <w:tcPr>
            <w:tcW w:w="433" w:type="pct"/>
          </w:tcPr>
          <w:p w:rsidR="005E454B" w:rsidRPr="00626763" w:rsidRDefault="00CC0383" w:rsidP="003A7D8B">
            <w:pPr>
              <w:jc w:val="center"/>
              <w:rPr>
                <w:color w:val="000000" w:themeColor="text1"/>
              </w:rPr>
            </w:pPr>
            <w:r w:rsidRPr="00626763">
              <w:rPr>
                <w:color w:val="000000" w:themeColor="text1"/>
              </w:rPr>
              <w:t>14</w:t>
            </w:r>
          </w:p>
        </w:tc>
        <w:tc>
          <w:tcPr>
            <w:tcW w:w="405" w:type="pct"/>
          </w:tcPr>
          <w:p w:rsidR="005E454B" w:rsidRPr="00626763" w:rsidRDefault="005E454B" w:rsidP="003A7D8B">
            <w:pPr>
              <w:jc w:val="center"/>
              <w:rPr>
                <w:color w:val="000000" w:themeColor="text1"/>
              </w:rPr>
            </w:pPr>
            <w:r w:rsidRPr="00626763">
              <w:rPr>
                <w:color w:val="000000" w:themeColor="text1"/>
              </w:rPr>
              <w:t>2(1*)</w:t>
            </w:r>
          </w:p>
        </w:tc>
        <w:tc>
          <w:tcPr>
            <w:tcW w:w="548" w:type="pct"/>
          </w:tcPr>
          <w:p w:rsidR="005E454B" w:rsidRPr="00626763" w:rsidRDefault="005E454B" w:rsidP="003A7D8B">
            <w:pPr>
              <w:jc w:val="center"/>
              <w:rPr>
                <w:color w:val="000000" w:themeColor="text1"/>
              </w:rPr>
            </w:pPr>
          </w:p>
        </w:tc>
        <w:tc>
          <w:tcPr>
            <w:tcW w:w="441" w:type="pct"/>
          </w:tcPr>
          <w:p w:rsidR="005E454B" w:rsidRPr="00626763" w:rsidRDefault="005E454B" w:rsidP="003A7D8B">
            <w:pPr>
              <w:jc w:val="center"/>
              <w:rPr>
                <w:color w:val="000000" w:themeColor="text1"/>
              </w:rPr>
            </w:pPr>
            <w:r w:rsidRPr="00626763">
              <w:rPr>
                <w:color w:val="000000" w:themeColor="text1"/>
              </w:rPr>
              <w:t>2(1*)</w:t>
            </w:r>
          </w:p>
        </w:tc>
        <w:tc>
          <w:tcPr>
            <w:tcW w:w="1166" w:type="pct"/>
          </w:tcPr>
          <w:p w:rsidR="005E454B" w:rsidRPr="00626763" w:rsidRDefault="004526C9" w:rsidP="003A7D8B">
            <w:pPr>
              <w:jc w:val="center"/>
              <w:rPr>
                <w:color w:val="000000" w:themeColor="text1"/>
              </w:rPr>
            </w:pPr>
            <w:r w:rsidRPr="00626763">
              <w:rPr>
                <w:color w:val="000000" w:themeColor="text1"/>
              </w:rPr>
              <w:t>10</w:t>
            </w:r>
          </w:p>
        </w:tc>
      </w:tr>
      <w:tr w:rsidR="003933F4" w:rsidRPr="00626763" w:rsidTr="001D024D">
        <w:tc>
          <w:tcPr>
            <w:tcW w:w="432" w:type="pct"/>
          </w:tcPr>
          <w:p w:rsidR="000C72FB" w:rsidRPr="00626763" w:rsidRDefault="00551C4A" w:rsidP="00551C4A">
            <w:pPr>
              <w:ind w:left="360"/>
              <w:rPr>
                <w:color w:val="000000" w:themeColor="text1"/>
              </w:rPr>
            </w:pPr>
            <w:r w:rsidRPr="00626763">
              <w:rPr>
                <w:color w:val="000000" w:themeColor="text1"/>
              </w:rPr>
              <w:t>2</w:t>
            </w:r>
          </w:p>
        </w:tc>
        <w:tc>
          <w:tcPr>
            <w:tcW w:w="1575" w:type="pct"/>
            <w:vAlign w:val="center"/>
          </w:tcPr>
          <w:p w:rsidR="000C72FB" w:rsidRPr="00626763" w:rsidRDefault="00B25E96" w:rsidP="0077371C">
            <w:pPr>
              <w:rPr>
                <w:color w:val="000000" w:themeColor="text1"/>
                <w:spacing w:val="2"/>
              </w:rPr>
            </w:pPr>
            <w:r w:rsidRPr="00626763">
              <w:rPr>
                <w:color w:val="000000" w:themeColor="text1"/>
              </w:rPr>
              <w:t xml:space="preserve">Теоретические основы государственного управления </w:t>
            </w:r>
          </w:p>
        </w:tc>
        <w:tc>
          <w:tcPr>
            <w:tcW w:w="433" w:type="pct"/>
          </w:tcPr>
          <w:p w:rsidR="000C72FB" w:rsidRPr="00626763" w:rsidRDefault="00CC0383" w:rsidP="003A7D8B">
            <w:pPr>
              <w:jc w:val="center"/>
              <w:rPr>
                <w:color w:val="000000" w:themeColor="text1"/>
              </w:rPr>
            </w:pPr>
            <w:r w:rsidRPr="00626763">
              <w:rPr>
                <w:color w:val="000000" w:themeColor="text1"/>
              </w:rPr>
              <w:t>18</w:t>
            </w:r>
          </w:p>
        </w:tc>
        <w:tc>
          <w:tcPr>
            <w:tcW w:w="405" w:type="pct"/>
          </w:tcPr>
          <w:p w:rsidR="000C72FB" w:rsidRPr="00626763" w:rsidRDefault="00B25E96" w:rsidP="003A7D8B">
            <w:pPr>
              <w:jc w:val="center"/>
              <w:rPr>
                <w:color w:val="000000" w:themeColor="text1"/>
              </w:rPr>
            </w:pPr>
            <w:r w:rsidRPr="00626763">
              <w:rPr>
                <w:color w:val="000000" w:themeColor="text1"/>
              </w:rPr>
              <w:t>4</w:t>
            </w:r>
            <w:r w:rsidR="00392CFD" w:rsidRPr="00626763">
              <w:rPr>
                <w:color w:val="000000" w:themeColor="text1"/>
              </w:rPr>
              <w:t>(2*)</w:t>
            </w:r>
          </w:p>
        </w:tc>
        <w:tc>
          <w:tcPr>
            <w:tcW w:w="548" w:type="pct"/>
          </w:tcPr>
          <w:p w:rsidR="000C72FB" w:rsidRPr="00626763" w:rsidRDefault="000C72FB" w:rsidP="003A7D8B">
            <w:pPr>
              <w:jc w:val="center"/>
              <w:rPr>
                <w:color w:val="000000" w:themeColor="text1"/>
              </w:rPr>
            </w:pPr>
          </w:p>
        </w:tc>
        <w:tc>
          <w:tcPr>
            <w:tcW w:w="441" w:type="pct"/>
          </w:tcPr>
          <w:p w:rsidR="000C72FB" w:rsidRPr="00626763" w:rsidRDefault="00392CFD" w:rsidP="003A7D8B">
            <w:pPr>
              <w:jc w:val="center"/>
              <w:rPr>
                <w:color w:val="000000" w:themeColor="text1"/>
              </w:rPr>
            </w:pPr>
            <w:r w:rsidRPr="00626763">
              <w:rPr>
                <w:color w:val="000000" w:themeColor="text1"/>
              </w:rPr>
              <w:t>4(2*)</w:t>
            </w:r>
          </w:p>
        </w:tc>
        <w:tc>
          <w:tcPr>
            <w:tcW w:w="1166" w:type="pct"/>
          </w:tcPr>
          <w:p w:rsidR="000C72FB" w:rsidRPr="00626763" w:rsidRDefault="00CC0383" w:rsidP="003A7D8B">
            <w:pPr>
              <w:jc w:val="center"/>
              <w:rPr>
                <w:color w:val="000000" w:themeColor="text1"/>
              </w:rPr>
            </w:pPr>
            <w:r w:rsidRPr="00626763">
              <w:rPr>
                <w:color w:val="000000" w:themeColor="text1"/>
              </w:rPr>
              <w:t>2</w:t>
            </w:r>
            <w:r w:rsidR="004526C9" w:rsidRPr="00626763">
              <w:rPr>
                <w:color w:val="000000" w:themeColor="text1"/>
              </w:rPr>
              <w:t>0</w:t>
            </w:r>
          </w:p>
        </w:tc>
      </w:tr>
      <w:tr w:rsidR="003933F4" w:rsidRPr="00626763" w:rsidTr="001D024D">
        <w:tc>
          <w:tcPr>
            <w:tcW w:w="432" w:type="pct"/>
          </w:tcPr>
          <w:p w:rsidR="000C72FB" w:rsidRPr="00626763" w:rsidRDefault="00551C4A" w:rsidP="00551C4A">
            <w:pPr>
              <w:ind w:left="360"/>
              <w:rPr>
                <w:color w:val="000000" w:themeColor="text1"/>
              </w:rPr>
            </w:pPr>
            <w:r w:rsidRPr="00626763">
              <w:rPr>
                <w:color w:val="000000" w:themeColor="text1"/>
              </w:rPr>
              <w:t>3</w:t>
            </w:r>
          </w:p>
        </w:tc>
        <w:tc>
          <w:tcPr>
            <w:tcW w:w="1575" w:type="pct"/>
          </w:tcPr>
          <w:p w:rsidR="000C72FB" w:rsidRPr="00626763" w:rsidRDefault="0013373A" w:rsidP="00147CE7">
            <w:pPr>
              <w:jc w:val="both"/>
              <w:rPr>
                <w:color w:val="000000" w:themeColor="text1"/>
              </w:rPr>
            </w:pPr>
            <w:r w:rsidRPr="00626763">
              <w:rPr>
                <w:color w:val="000000" w:themeColor="text1"/>
              </w:rPr>
              <w:t>Сущность государственного регулирования экономики</w:t>
            </w:r>
          </w:p>
        </w:tc>
        <w:tc>
          <w:tcPr>
            <w:tcW w:w="433" w:type="pct"/>
          </w:tcPr>
          <w:p w:rsidR="000C72FB" w:rsidRPr="00626763" w:rsidRDefault="00CC0383" w:rsidP="003A7D8B">
            <w:pPr>
              <w:jc w:val="center"/>
              <w:rPr>
                <w:color w:val="000000" w:themeColor="text1"/>
              </w:rPr>
            </w:pPr>
            <w:r w:rsidRPr="00626763">
              <w:rPr>
                <w:color w:val="000000" w:themeColor="text1"/>
              </w:rPr>
              <w:t>24</w:t>
            </w:r>
          </w:p>
        </w:tc>
        <w:tc>
          <w:tcPr>
            <w:tcW w:w="405" w:type="pct"/>
          </w:tcPr>
          <w:p w:rsidR="000C72FB" w:rsidRPr="00626763" w:rsidRDefault="0013373A" w:rsidP="003A7D8B">
            <w:pPr>
              <w:jc w:val="center"/>
              <w:rPr>
                <w:color w:val="000000" w:themeColor="text1"/>
              </w:rPr>
            </w:pPr>
            <w:r w:rsidRPr="00626763">
              <w:rPr>
                <w:color w:val="000000" w:themeColor="text1"/>
              </w:rPr>
              <w:t>6</w:t>
            </w:r>
            <w:r w:rsidR="00392CFD" w:rsidRPr="00626763">
              <w:rPr>
                <w:color w:val="000000" w:themeColor="text1"/>
              </w:rPr>
              <w:t>(2*)</w:t>
            </w:r>
          </w:p>
        </w:tc>
        <w:tc>
          <w:tcPr>
            <w:tcW w:w="548" w:type="pct"/>
          </w:tcPr>
          <w:p w:rsidR="000C72FB" w:rsidRPr="00626763" w:rsidRDefault="000C72FB" w:rsidP="003A7D8B">
            <w:pPr>
              <w:jc w:val="center"/>
              <w:rPr>
                <w:color w:val="000000" w:themeColor="text1"/>
              </w:rPr>
            </w:pPr>
          </w:p>
        </w:tc>
        <w:tc>
          <w:tcPr>
            <w:tcW w:w="441" w:type="pct"/>
          </w:tcPr>
          <w:p w:rsidR="000C72FB" w:rsidRPr="00626763" w:rsidRDefault="008377EB" w:rsidP="003A7D8B">
            <w:pPr>
              <w:jc w:val="center"/>
              <w:rPr>
                <w:color w:val="000000" w:themeColor="text1"/>
              </w:rPr>
            </w:pPr>
            <w:r w:rsidRPr="00626763">
              <w:rPr>
                <w:color w:val="000000" w:themeColor="text1"/>
              </w:rPr>
              <w:t>6</w:t>
            </w:r>
            <w:r w:rsidR="000C72FB" w:rsidRPr="00626763">
              <w:rPr>
                <w:color w:val="000000" w:themeColor="text1"/>
              </w:rPr>
              <w:t>(2*)</w:t>
            </w:r>
          </w:p>
        </w:tc>
        <w:tc>
          <w:tcPr>
            <w:tcW w:w="1166" w:type="pct"/>
          </w:tcPr>
          <w:p w:rsidR="000C72FB" w:rsidRPr="00626763" w:rsidRDefault="00A77AB5" w:rsidP="003A7D8B">
            <w:pPr>
              <w:jc w:val="center"/>
              <w:rPr>
                <w:color w:val="000000" w:themeColor="text1"/>
              </w:rPr>
            </w:pPr>
            <w:r w:rsidRPr="00626763">
              <w:rPr>
                <w:color w:val="000000" w:themeColor="text1"/>
              </w:rPr>
              <w:t>12</w:t>
            </w:r>
          </w:p>
        </w:tc>
      </w:tr>
      <w:tr w:rsidR="003933F4" w:rsidRPr="00626763" w:rsidTr="001D024D">
        <w:tc>
          <w:tcPr>
            <w:tcW w:w="432" w:type="pct"/>
          </w:tcPr>
          <w:p w:rsidR="000C72FB" w:rsidRPr="00626763" w:rsidRDefault="00551C4A" w:rsidP="00551C4A">
            <w:pPr>
              <w:ind w:left="360"/>
              <w:rPr>
                <w:color w:val="000000" w:themeColor="text1"/>
              </w:rPr>
            </w:pPr>
            <w:r w:rsidRPr="00626763">
              <w:rPr>
                <w:color w:val="000000" w:themeColor="text1"/>
              </w:rPr>
              <w:t>4</w:t>
            </w:r>
          </w:p>
        </w:tc>
        <w:tc>
          <w:tcPr>
            <w:tcW w:w="1575" w:type="pct"/>
          </w:tcPr>
          <w:p w:rsidR="000C72FB" w:rsidRPr="00626763" w:rsidRDefault="00D540CC" w:rsidP="000E4156">
            <w:pPr>
              <w:jc w:val="both"/>
              <w:rPr>
                <w:color w:val="000000" w:themeColor="text1"/>
              </w:rPr>
            </w:pPr>
            <w:r w:rsidRPr="00626763">
              <w:rPr>
                <w:color w:val="000000" w:themeColor="text1"/>
              </w:rPr>
              <w:t>Политическая система общества. Государство как основной институт политической системы.</w:t>
            </w:r>
          </w:p>
        </w:tc>
        <w:tc>
          <w:tcPr>
            <w:tcW w:w="433" w:type="pct"/>
          </w:tcPr>
          <w:p w:rsidR="000C72FB" w:rsidRPr="00626763" w:rsidRDefault="00CC0383" w:rsidP="003A7D8B">
            <w:pPr>
              <w:jc w:val="center"/>
              <w:rPr>
                <w:color w:val="000000" w:themeColor="text1"/>
              </w:rPr>
            </w:pPr>
            <w:r w:rsidRPr="00626763">
              <w:rPr>
                <w:color w:val="000000" w:themeColor="text1"/>
              </w:rPr>
              <w:t>24</w:t>
            </w:r>
          </w:p>
        </w:tc>
        <w:tc>
          <w:tcPr>
            <w:tcW w:w="405" w:type="pct"/>
          </w:tcPr>
          <w:p w:rsidR="000C72FB" w:rsidRPr="00626763" w:rsidRDefault="005615C8" w:rsidP="003A7D8B">
            <w:pPr>
              <w:jc w:val="center"/>
              <w:rPr>
                <w:color w:val="000000" w:themeColor="text1"/>
              </w:rPr>
            </w:pPr>
            <w:r w:rsidRPr="00626763">
              <w:rPr>
                <w:color w:val="000000" w:themeColor="text1"/>
              </w:rPr>
              <w:t>6</w:t>
            </w:r>
            <w:r w:rsidR="00147CE7" w:rsidRPr="00626763">
              <w:rPr>
                <w:color w:val="000000" w:themeColor="text1"/>
              </w:rPr>
              <w:t>(2</w:t>
            </w:r>
            <w:r w:rsidR="000C72FB" w:rsidRPr="00626763">
              <w:rPr>
                <w:color w:val="000000" w:themeColor="text1"/>
              </w:rPr>
              <w:t>*)</w:t>
            </w:r>
          </w:p>
        </w:tc>
        <w:tc>
          <w:tcPr>
            <w:tcW w:w="548" w:type="pct"/>
          </w:tcPr>
          <w:p w:rsidR="000C72FB" w:rsidRPr="00626763" w:rsidRDefault="000C72FB" w:rsidP="003A7D8B">
            <w:pPr>
              <w:jc w:val="center"/>
              <w:rPr>
                <w:color w:val="000000" w:themeColor="text1"/>
              </w:rPr>
            </w:pPr>
            <w:r w:rsidRPr="00626763">
              <w:rPr>
                <w:color w:val="000000" w:themeColor="text1"/>
              </w:rPr>
              <w:t>-</w:t>
            </w:r>
          </w:p>
        </w:tc>
        <w:tc>
          <w:tcPr>
            <w:tcW w:w="441" w:type="pct"/>
          </w:tcPr>
          <w:p w:rsidR="000C72FB" w:rsidRPr="00626763" w:rsidRDefault="005615C8" w:rsidP="003A7D8B">
            <w:pPr>
              <w:jc w:val="center"/>
              <w:rPr>
                <w:color w:val="000000" w:themeColor="text1"/>
              </w:rPr>
            </w:pPr>
            <w:r w:rsidRPr="00626763">
              <w:rPr>
                <w:color w:val="000000" w:themeColor="text1"/>
              </w:rPr>
              <w:t>6</w:t>
            </w:r>
            <w:r w:rsidR="000C72FB" w:rsidRPr="00626763">
              <w:rPr>
                <w:color w:val="000000" w:themeColor="text1"/>
              </w:rPr>
              <w:t>(2*)</w:t>
            </w:r>
          </w:p>
        </w:tc>
        <w:tc>
          <w:tcPr>
            <w:tcW w:w="1166" w:type="pct"/>
          </w:tcPr>
          <w:p w:rsidR="000C72FB" w:rsidRPr="00626763" w:rsidRDefault="00A77AB5" w:rsidP="003A7D8B">
            <w:pPr>
              <w:jc w:val="center"/>
              <w:rPr>
                <w:color w:val="000000" w:themeColor="text1"/>
              </w:rPr>
            </w:pPr>
            <w:r w:rsidRPr="00626763">
              <w:rPr>
                <w:color w:val="000000" w:themeColor="text1"/>
              </w:rPr>
              <w:t>12</w:t>
            </w:r>
          </w:p>
        </w:tc>
      </w:tr>
      <w:tr w:rsidR="009E37AF" w:rsidRPr="00626763" w:rsidTr="001D024D">
        <w:tc>
          <w:tcPr>
            <w:tcW w:w="432" w:type="pct"/>
          </w:tcPr>
          <w:p w:rsidR="009E37AF" w:rsidRPr="00626763" w:rsidRDefault="009E37AF" w:rsidP="00551C4A">
            <w:pPr>
              <w:ind w:left="360"/>
              <w:rPr>
                <w:color w:val="000000" w:themeColor="text1"/>
              </w:rPr>
            </w:pPr>
          </w:p>
        </w:tc>
        <w:tc>
          <w:tcPr>
            <w:tcW w:w="1575" w:type="pct"/>
          </w:tcPr>
          <w:p w:rsidR="009E37AF" w:rsidRPr="00626763" w:rsidRDefault="009E37AF" w:rsidP="000E4156">
            <w:pPr>
              <w:jc w:val="both"/>
              <w:rPr>
                <w:b/>
                <w:color w:val="000000" w:themeColor="text1"/>
              </w:rPr>
            </w:pPr>
            <w:r w:rsidRPr="00626763">
              <w:rPr>
                <w:b/>
                <w:color w:val="000000" w:themeColor="text1"/>
              </w:rPr>
              <w:t>Зачет</w:t>
            </w:r>
          </w:p>
        </w:tc>
        <w:tc>
          <w:tcPr>
            <w:tcW w:w="433" w:type="pct"/>
          </w:tcPr>
          <w:p w:rsidR="009E37AF" w:rsidRPr="00626763" w:rsidRDefault="009E37AF" w:rsidP="003A7D8B">
            <w:pPr>
              <w:jc w:val="center"/>
              <w:rPr>
                <w:color w:val="000000" w:themeColor="text1"/>
              </w:rPr>
            </w:pPr>
          </w:p>
        </w:tc>
        <w:tc>
          <w:tcPr>
            <w:tcW w:w="405" w:type="pct"/>
          </w:tcPr>
          <w:p w:rsidR="009E37AF" w:rsidRPr="00626763" w:rsidRDefault="009E37AF" w:rsidP="003A7D8B">
            <w:pPr>
              <w:jc w:val="center"/>
              <w:rPr>
                <w:color w:val="000000" w:themeColor="text1"/>
              </w:rPr>
            </w:pPr>
          </w:p>
        </w:tc>
        <w:tc>
          <w:tcPr>
            <w:tcW w:w="548" w:type="pct"/>
          </w:tcPr>
          <w:p w:rsidR="009E37AF" w:rsidRPr="00626763" w:rsidRDefault="009E37AF" w:rsidP="003A7D8B">
            <w:pPr>
              <w:jc w:val="center"/>
              <w:rPr>
                <w:color w:val="000000" w:themeColor="text1"/>
              </w:rPr>
            </w:pPr>
          </w:p>
        </w:tc>
        <w:tc>
          <w:tcPr>
            <w:tcW w:w="441" w:type="pct"/>
          </w:tcPr>
          <w:p w:rsidR="009E37AF" w:rsidRPr="00626763" w:rsidRDefault="0077371C" w:rsidP="003A7D8B">
            <w:pPr>
              <w:jc w:val="center"/>
              <w:rPr>
                <w:color w:val="000000" w:themeColor="text1"/>
              </w:rPr>
            </w:pPr>
            <w:r w:rsidRPr="00626763">
              <w:rPr>
                <w:color w:val="000000" w:themeColor="text1"/>
              </w:rPr>
              <w:t>2**</w:t>
            </w:r>
          </w:p>
        </w:tc>
        <w:tc>
          <w:tcPr>
            <w:tcW w:w="1166" w:type="pct"/>
          </w:tcPr>
          <w:p w:rsidR="009E37AF" w:rsidRPr="00626763" w:rsidRDefault="009E37AF" w:rsidP="003A7D8B">
            <w:pPr>
              <w:jc w:val="center"/>
              <w:rPr>
                <w:color w:val="000000" w:themeColor="text1"/>
              </w:rPr>
            </w:pPr>
          </w:p>
        </w:tc>
      </w:tr>
      <w:tr w:rsidR="003F397B" w:rsidRPr="00626763" w:rsidTr="001D024D">
        <w:tc>
          <w:tcPr>
            <w:tcW w:w="432" w:type="pct"/>
          </w:tcPr>
          <w:p w:rsidR="003F397B" w:rsidRPr="00626763" w:rsidRDefault="003F397B" w:rsidP="00551C4A">
            <w:pPr>
              <w:ind w:left="360"/>
              <w:rPr>
                <w:color w:val="000000" w:themeColor="text1"/>
              </w:rPr>
            </w:pPr>
          </w:p>
        </w:tc>
        <w:tc>
          <w:tcPr>
            <w:tcW w:w="1575" w:type="pct"/>
          </w:tcPr>
          <w:p w:rsidR="003F397B" w:rsidRPr="00626763" w:rsidRDefault="003F397B" w:rsidP="000E4156">
            <w:pPr>
              <w:jc w:val="both"/>
              <w:rPr>
                <w:b/>
                <w:color w:val="000000" w:themeColor="text1"/>
              </w:rPr>
            </w:pPr>
            <w:r w:rsidRPr="00626763">
              <w:rPr>
                <w:b/>
                <w:color w:val="000000" w:themeColor="text1"/>
              </w:rPr>
              <w:t>2 семестр</w:t>
            </w:r>
          </w:p>
        </w:tc>
        <w:tc>
          <w:tcPr>
            <w:tcW w:w="433" w:type="pct"/>
          </w:tcPr>
          <w:p w:rsidR="003F397B" w:rsidRPr="00626763" w:rsidRDefault="003F397B" w:rsidP="003A7D8B">
            <w:pPr>
              <w:jc w:val="center"/>
              <w:rPr>
                <w:color w:val="000000" w:themeColor="text1"/>
              </w:rPr>
            </w:pPr>
          </w:p>
        </w:tc>
        <w:tc>
          <w:tcPr>
            <w:tcW w:w="405" w:type="pct"/>
          </w:tcPr>
          <w:p w:rsidR="003F397B" w:rsidRPr="00626763" w:rsidRDefault="003F397B" w:rsidP="003A7D8B">
            <w:pPr>
              <w:jc w:val="center"/>
              <w:rPr>
                <w:color w:val="000000" w:themeColor="text1"/>
              </w:rPr>
            </w:pPr>
          </w:p>
        </w:tc>
        <w:tc>
          <w:tcPr>
            <w:tcW w:w="548" w:type="pct"/>
          </w:tcPr>
          <w:p w:rsidR="003F397B" w:rsidRPr="00626763" w:rsidRDefault="003F397B" w:rsidP="003A7D8B">
            <w:pPr>
              <w:jc w:val="center"/>
              <w:rPr>
                <w:color w:val="000000" w:themeColor="text1"/>
              </w:rPr>
            </w:pPr>
          </w:p>
        </w:tc>
        <w:tc>
          <w:tcPr>
            <w:tcW w:w="441" w:type="pct"/>
          </w:tcPr>
          <w:p w:rsidR="003F397B" w:rsidRPr="00626763" w:rsidRDefault="003F397B" w:rsidP="003A7D8B">
            <w:pPr>
              <w:jc w:val="center"/>
              <w:rPr>
                <w:color w:val="000000" w:themeColor="text1"/>
              </w:rPr>
            </w:pPr>
          </w:p>
        </w:tc>
        <w:tc>
          <w:tcPr>
            <w:tcW w:w="1166" w:type="pct"/>
          </w:tcPr>
          <w:p w:rsidR="003F397B" w:rsidRPr="00626763" w:rsidRDefault="003F397B"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5</w:t>
            </w:r>
          </w:p>
        </w:tc>
        <w:tc>
          <w:tcPr>
            <w:tcW w:w="1575" w:type="pct"/>
          </w:tcPr>
          <w:p w:rsidR="009372B4" w:rsidRPr="00626763" w:rsidRDefault="009372B4" w:rsidP="000E4156">
            <w:pPr>
              <w:jc w:val="both"/>
              <w:rPr>
                <w:color w:val="000000" w:themeColor="text1"/>
              </w:rPr>
            </w:pPr>
            <w:r w:rsidRPr="00626763">
              <w:rPr>
                <w:color w:val="000000" w:themeColor="text1"/>
              </w:rPr>
              <w:t>Система органов государственной власти в Российской Федерации</w:t>
            </w:r>
          </w:p>
        </w:tc>
        <w:tc>
          <w:tcPr>
            <w:tcW w:w="433" w:type="pct"/>
          </w:tcPr>
          <w:p w:rsidR="009372B4" w:rsidRPr="00626763" w:rsidRDefault="00CC0383" w:rsidP="003A7D8B">
            <w:pPr>
              <w:jc w:val="center"/>
              <w:rPr>
                <w:color w:val="000000" w:themeColor="text1"/>
              </w:rPr>
            </w:pPr>
            <w:r w:rsidRPr="00626763">
              <w:rPr>
                <w:color w:val="000000" w:themeColor="text1"/>
              </w:rPr>
              <w:t>20</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4D09D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6</w:t>
            </w:r>
          </w:p>
        </w:tc>
        <w:tc>
          <w:tcPr>
            <w:tcW w:w="1575" w:type="pct"/>
          </w:tcPr>
          <w:p w:rsidR="009372B4" w:rsidRPr="00626763" w:rsidRDefault="009372B4" w:rsidP="00E92F0F">
            <w:pPr>
              <w:jc w:val="both"/>
              <w:rPr>
                <w:color w:val="000000" w:themeColor="text1"/>
              </w:rPr>
            </w:pPr>
            <w:r w:rsidRPr="00626763">
              <w:rPr>
                <w:rStyle w:val="12"/>
                <w:color w:val="000000" w:themeColor="text1"/>
                <w:sz w:val="24"/>
                <w:szCs w:val="24"/>
              </w:rPr>
              <w:t>Роль президента Российской Федерации в системе государственного управления</w:t>
            </w: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2(2*)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4D09D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7</w:t>
            </w:r>
          </w:p>
        </w:tc>
        <w:tc>
          <w:tcPr>
            <w:tcW w:w="1575" w:type="pct"/>
          </w:tcPr>
          <w:p w:rsidR="009372B4" w:rsidRPr="00626763" w:rsidRDefault="009372B4" w:rsidP="003A7D8B">
            <w:pPr>
              <w:jc w:val="both"/>
              <w:rPr>
                <w:rStyle w:val="12"/>
                <w:color w:val="000000" w:themeColor="text1"/>
                <w:sz w:val="24"/>
                <w:szCs w:val="24"/>
              </w:rPr>
            </w:pPr>
            <w:r w:rsidRPr="00626763">
              <w:rPr>
                <w:rStyle w:val="12"/>
                <w:color w:val="000000" w:themeColor="text1"/>
                <w:sz w:val="24"/>
                <w:szCs w:val="24"/>
              </w:rPr>
              <w:t>Федеральное Собрание РФ</w:t>
            </w:r>
          </w:p>
          <w:p w:rsidR="009372B4" w:rsidRPr="00626763" w:rsidRDefault="009372B4" w:rsidP="003A7D8B">
            <w:pPr>
              <w:jc w:val="both"/>
              <w:rPr>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r w:rsidRPr="00626763">
              <w:rPr>
                <w:color w:val="000000" w:themeColor="text1"/>
              </w:rPr>
              <w:t>-</w:t>
            </w:r>
          </w:p>
        </w:tc>
        <w:tc>
          <w:tcPr>
            <w:tcW w:w="441" w:type="pct"/>
          </w:tcPr>
          <w:p w:rsidR="009372B4" w:rsidRPr="00626763" w:rsidRDefault="009372B4" w:rsidP="004D09DB">
            <w:pPr>
              <w:jc w:val="center"/>
              <w:rPr>
                <w:color w:val="000000" w:themeColor="text1"/>
              </w:rPr>
            </w:pPr>
            <w:r w:rsidRPr="00626763">
              <w:rPr>
                <w:color w:val="000000" w:themeColor="text1"/>
              </w:rPr>
              <w:t>2(2*)</w:t>
            </w:r>
          </w:p>
        </w:tc>
        <w:tc>
          <w:tcPr>
            <w:tcW w:w="1166" w:type="pct"/>
          </w:tcPr>
          <w:p w:rsidR="009372B4" w:rsidRPr="00626763" w:rsidRDefault="009372B4" w:rsidP="00392CFD">
            <w:pPr>
              <w:rPr>
                <w:color w:val="000000" w:themeColor="text1"/>
              </w:rPr>
            </w:pPr>
            <w:r w:rsidRPr="00626763">
              <w:rPr>
                <w:color w:val="000000" w:themeColor="text1"/>
              </w:rPr>
              <w:t xml:space="preserve">               12</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8</w:t>
            </w:r>
          </w:p>
        </w:tc>
        <w:tc>
          <w:tcPr>
            <w:tcW w:w="1575" w:type="pct"/>
          </w:tcPr>
          <w:p w:rsidR="009372B4" w:rsidRPr="00626763" w:rsidRDefault="009372B4" w:rsidP="007B555C">
            <w:pPr>
              <w:pStyle w:val="7"/>
              <w:shd w:val="clear" w:color="auto" w:fill="auto"/>
              <w:spacing w:line="250" w:lineRule="exact"/>
              <w:ind w:left="40" w:firstLine="0"/>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9372B4" w:rsidRPr="00626763" w:rsidRDefault="009372B4" w:rsidP="003A7D8B">
            <w:pPr>
              <w:jc w:val="both"/>
              <w:rPr>
                <w:color w:val="000000" w:themeColor="text1"/>
              </w:rPr>
            </w:pPr>
          </w:p>
        </w:tc>
        <w:tc>
          <w:tcPr>
            <w:tcW w:w="433" w:type="pct"/>
          </w:tcPr>
          <w:p w:rsidR="009372B4" w:rsidRPr="00626763" w:rsidRDefault="00CC0383" w:rsidP="00CC0383">
            <w:pPr>
              <w:jc w:val="center"/>
              <w:rPr>
                <w:color w:val="000000" w:themeColor="text1"/>
              </w:rPr>
            </w:pPr>
            <w:r w:rsidRPr="00626763">
              <w:rPr>
                <w:color w:val="000000" w:themeColor="text1"/>
              </w:rPr>
              <w:t>20</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r w:rsidRPr="00626763">
              <w:rPr>
                <w:color w:val="000000" w:themeColor="text1"/>
              </w:rPr>
              <w:t>-</w:t>
            </w:r>
          </w:p>
        </w:tc>
        <w:tc>
          <w:tcPr>
            <w:tcW w:w="441" w:type="pct"/>
          </w:tcPr>
          <w:p w:rsidR="009372B4" w:rsidRPr="00626763" w:rsidRDefault="009372B4" w:rsidP="004D09D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9</w:t>
            </w:r>
          </w:p>
        </w:tc>
        <w:tc>
          <w:tcPr>
            <w:tcW w:w="1575" w:type="pct"/>
          </w:tcPr>
          <w:p w:rsidR="009372B4" w:rsidRPr="00626763" w:rsidRDefault="009372B4" w:rsidP="007B555C">
            <w:pPr>
              <w:pStyle w:val="7"/>
              <w:shd w:val="clear" w:color="auto" w:fill="auto"/>
              <w:spacing w:line="250" w:lineRule="exact"/>
              <w:ind w:left="40" w:firstLine="0"/>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9372B4" w:rsidRPr="00626763" w:rsidRDefault="009372B4" w:rsidP="003A7D8B">
            <w:pPr>
              <w:jc w:val="both"/>
              <w:rPr>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30</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r w:rsidRPr="00626763">
              <w:rPr>
                <w:color w:val="000000" w:themeColor="text1"/>
              </w:rPr>
              <w:t>-</w:t>
            </w:r>
          </w:p>
        </w:tc>
        <w:tc>
          <w:tcPr>
            <w:tcW w:w="441" w:type="pct"/>
          </w:tcPr>
          <w:p w:rsidR="009372B4" w:rsidRPr="00626763" w:rsidRDefault="009372B4" w:rsidP="004D09DB">
            <w:pPr>
              <w:jc w:val="center"/>
              <w:rPr>
                <w:color w:val="000000" w:themeColor="text1"/>
              </w:rPr>
            </w:pPr>
            <w:r w:rsidRPr="00626763">
              <w:rPr>
                <w:color w:val="000000" w:themeColor="text1"/>
              </w:rPr>
              <w:t>4(2*)</w:t>
            </w:r>
          </w:p>
        </w:tc>
        <w:tc>
          <w:tcPr>
            <w:tcW w:w="1166" w:type="pct"/>
          </w:tcPr>
          <w:p w:rsidR="009372B4" w:rsidRPr="00626763" w:rsidRDefault="00CC0383" w:rsidP="003A7D8B">
            <w:pPr>
              <w:jc w:val="center"/>
              <w:rPr>
                <w:color w:val="000000" w:themeColor="text1"/>
              </w:rPr>
            </w:pPr>
            <w:r w:rsidRPr="00626763">
              <w:rPr>
                <w:color w:val="000000" w:themeColor="text1"/>
              </w:rPr>
              <w:t>2</w:t>
            </w:r>
            <w:r w:rsidR="009372B4" w:rsidRPr="00626763">
              <w:rPr>
                <w:color w:val="000000" w:themeColor="text1"/>
              </w:rPr>
              <w:t>2</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10</w:t>
            </w:r>
          </w:p>
        </w:tc>
        <w:tc>
          <w:tcPr>
            <w:tcW w:w="1575" w:type="pct"/>
          </w:tcPr>
          <w:p w:rsidR="009372B4" w:rsidRPr="00626763" w:rsidRDefault="009372B4" w:rsidP="007B555C">
            <w:pPr>
              <w:pStyle w:val="7"/>
              <w:shd w:val="clear" w:color="auto" w:fill="auto"/>
              <w:spacing w:line="250" w:lineRule="exact"/>
              <w:ind w:left="40" w:firstLine="0"/>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9372B4" w:rsidRPr="00626763" w:rsidRDefault="009372B4" w:rsidP="00B45EAD">
            <w:pPr>
              <w:jc w:val="both"/>
              <w:rPr>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20</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r w:rsidRPr="00626763">
              <w:rPr>
                <w:color w:val="000000" w:themeColor="text1"/>
              </w:rPr>
              <w:t>-</w:t>
            </w:r>
          </w:p>
        </w:tc>
        <w:tc>
          <w:tcPr>
            <w:tcW w:w="441" w:type="pct"/>
          </w:tcPr>
          <w:p w:rsidR="009372B4" w:rsidRPr="00626763" w:rsidRDefault="009372B4" w:rsidP="004D09DB">
            <w:pPr>
              <w:jc w:val="center"/>
              <w:rPr>
                <w:color w:val="000000" w:themeColor="text1"/>
              </w:rPr>
            </w:pPr>
            <w:r w:rsidRPr="00626763">
              <w:rPr>
                <w:color w:val="000000" w:themeColor="text1"/>
              </w:rPr>
              <w:t>4(1*)</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551C4A">
            <w:pPr>
              <w:ind w:left="360"/>
              <w:rPr>
                <w:color w:val="000000" w:themeColor="text1"/>
              </w:rPr>
            </w:pPr>
          </w:p>
        </w:tc>
        <w:tc>
          <w:tcPr>
            <w:tcW w:w="1575" w:type="pct"/>
          </w:tcPr>
          <w:p w:rsidR="009372B4" w:rsidRPr="00626763" w:rsidRDefault="009372B4" w:rsidP="007B555C">
            <w:pPr>
              <w:pStyle w:val="7"/>
              <w:shd w:val="clear" w:color="auto" w:fill="auto"/>
              <w:spacing w:line="250" w:lineRule="exact"/>
              <w:ind w:left="40" w:firstLine="0"/>
              <w:jc w:val="left"/>
              <w:rPr>
                <w:rStyle w:val="12"/>
                <w:b/>
                <w:color w:val="000000" w:themeColor="text1"/>
                <w:sz w:val="24"/>
                <w:szCs w:val="24"/>
              </w:rPr>
            </w:pPr>
            <w:r w:rsidRPr="00626763">
              <w:rPr>
                <w:rStyle w:val="12"/>
                <w:b/>
                <w:color w:val="000000" w:themeColor="text1"/>
                <w:sz w:val="24"/>
                <w:szCs w:val="24"/>
              </w:rPr>
              <w:t>ЗАЧЕТ</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77371C" w:rsidP="003A7D8B">
            <w:pPr>
              <w:jc w:val="center"/>
              <w:rPr>
                <w:color w:val="000000" w:themeColor="text1"/>
              </w:rPr>
            </w:pPr>
            <w:r w:rsidRPr="00626763">
              <w:rPr>
                <w:color w:val="000000" w:themeColor="text1"/>
              </w:rPr>
              <w:t>2**</w:t>
            </w: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p>
        </w:tc>
        <w:tc>
          <w:tcPr>
            <w:tcW w:w="1575" w:type="pct"/>
          </w:tcPr>
          <w:p w:rsidR="009372B4" w:rsidRPr="00626763" w:rsidRDefault="009372B4" w:rsidP="007B555C">
            <w:pPr>
              <w:pStyle w:val="7"/>
              <w:shd w:val="clear" w:color="auto" w:fill="auto"/>
              <w:spacing w:line="250" w:lineRule="exact"/>
              <w:ind w:left="40" w:firstLine="0"/>
              <w:jc w:val="left"/>
              <w:rPr>
                <w:rStyle w:val="12"/>
                <w:b/>
                <w:color w:val="000000" w:themeColor="text1"/>
                <w:sz w:val="24"/>
                <w:szCs w:val="24"/>
              </w:rPr>
            </w:pPr>
            <w:r w:rsidRPr="00626763">
              <w:rPr>
                <w:rStyle w:val="12"/>
                <w:b/>
                <w:color w:val="000000" w:themeColor="text1"/>
                <w:sz w:val="24"/>
                <w:szCs w:val="24"/>
              </w:rPr>
              <w:t>3 семестр</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11</w:t>
            </w:r>
          </w:p>
        </w:tc>
        <w:tc>
          <w:tcPr>
            <w:tcW w:w="1575" w:type="pct"/>
          </w:tcPr>
          <w:p w:rsidR="009372B4" w:rsidRPr="00626763" w:rsidRDefault="009372B4" w:rsidP="003A7D8B">
            <w:pPr>
              <w:jc w:val="both"/>
              <w:rPr>
                <w:color w:val="000000" w:themeColor="text1"/>
              </w:rPr>
            </w:pPr>
            <w:r w:rsidRPr="00626763">
              <w:rPr>
                <w:iCs/>
                <w:color w:val="000000" w:themeColor="text1"/>
              </w:rPr>
              <w:t xml:space="preserve">Взаимодействие </w:t>
            </w:r>
            <w:r w:rsidRPr="00626763">
              <w:rPr>
                <w:iCs/>
                <w:color w:val="000000" w:themeColor="text1"/>
              </w:rPr>
              <w:lastRenderedPageBreak/>
              <w:t>государственного управления с местным самоуправлением</w:t>
            </w:r>
          </w:p>
        </w:tc>
        <w:tc>
          <w:tcPr>
            <w:tcW w:w="433" w:type="pct"/>
          </w:tcPr>
          <w:p w:rsidR="009372B4" w:rsidRPr="00626763" w:rsidRDefault="00CC0383" w:rsidP="003A7D8B">
            <w:pPr>
              <w:jc w:val="center"/>
              <w:rPr>
                <w:color w:val="000000" w:themeColor="text1"/>
              </w:rPr>
            </w:pPr>
            <w:r w:rsidRPr="00626763">
              <w:rPr>
                <w:color w:val="000000" w:themeColor="text1"/>
              </w:rPr>
              <w:lastRenderedPageBreak/>
              <w:t>18</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r w:rsidRPr="00626763">
              <w:rPr>
                <w:color w:val="000000" w:themeColor="text1"/>
              </w:rPr>
              <w:t>-</w:t>
            </w: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10</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lastRenderedPageBreak/>
              <w:t>12</w:t>
            </w:r>
          </w:p>
        </w:tc>
        <w:tc>
          <w:tcPr>
            <w:tcW w:w="1575" w:type="pct"/>
          </w:tcPr>
          <w:p w:rsidR="009372B4" w:rsidRPr="00626763" w:rsidRDefault="009372B4" w:rsidP="003A7D8B">
            <w:pPr>
              <w:jc w:val="both"/>
              <w:rPr>
                <w:color w:val="000000" w:themeColor="text1"/>
              </w:rPr>
            </w:pPr>
            <w:r w:rsidRPr="00626763">
              <w:rPr>
                <w:color w:val="000000" w:themeColor="text1"/>
              </w:rPr>
              <w:t>Теоретические основы  местного самоуправления и муниципального управления</w:t>
            </w: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10</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13</w:t>
            </w:r>
          </w:p>
        </w:tc>
        <w:tc>
          <w:tcPr>
            <w:tcW w:w="1575" w:type="pct"/>
          </w:tcPr>
          <w:p w:rsidR="009372B4" w:rsidRPr="00626763" w:rsidRDefault="009372B4" w:rsidP="003A7D8B">
            <w:pPr>
              <w:jc w:val="both"/>
              <w:rPr>
                <w:color w:val="000000" w:themeColor="text1"/>
              </w:rPr>
            </w:pPr>
            <w:r w:rsidRPr="00626763">
              <w:rPr>
                <w:color w:val="000000" w:themeColor="text1"/>
              </w:rPr>
              <w:t>Местное самоуправление в России и зарубежных странах</w:t>
            </w:r>
          </w:p>
        </w:tc>
        <w:tc>
          <w:tcPr>
            <w:tcW w:w="433" w:type="pct"/>
          </w:tcPr>
          <w:p w:rsidR="009372B4" w:rsidRPr="00626763" w:rsidRDefault="00CC0383" w:rsidP="003A7D8B">
            <w:pPr>
              <w:jc w:val="center"/>
              <w:rPr>
                <w:color w:val="000000" w:themeColor="text1"/>
              </w:rPr>
            </w:pPr>
            <w:r w:rsidRPr="00626763">
              <w:rPr>
                <w:color w:val="000000" w:themeColor="text1"/>
              </w:rPr>
              <w:t>14</w:t>
            </w:r>
          </w:p>
        </w:tc>
        <w:tc>
          <w:tcPr>
            <w:tcW w:w="405" w:type="pct"/>
          </w:tcPr>
          <w:p w:rsidR="009372B4" w:rsidRPr="00626763" w:rsidRDefault="009372B4" w:rsidP="003A7D8B">
            <w:pPr>
              <w:jc w:val="center"/>
              <w:rPr>
                <w:color w:val="000000" w:themeColor="text1"/>
              </w:rPr>
            </w:pPr>
            <w:r w:rsidRPr="00626763">
              <w:rPr>
                <w:color w:val="000000" w:themeColor="text1"/>
              </w:rPr>
              <w:t>2(2*)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2(2*)</w:t>
            </w:r>
          </w:p>
        </w:tc>
        <w:tc>
          <w:tcPr>
            <w:tcW w:w="1166" w:type="pct"/>
          </w:tcPr>
          <w:p w:rsidR="009372B4" w:rsidRPr="00626763" w:rsidRDefault="009372B4" w:rsidP="003A7D8B">
            <w:pPr>
              <w:jc w:val="center"/>
              <w:rPr>
                <w:color w:val="000000" w:themeColor="text1"/>
              </w:rPr>
            </w:pPr>
            <w:r w:rsidRPr="00626763">
              <w:rPr>
                <w:color w:val="000000" w:themeColor="text1"/>
              </w:rPr>
              <w:t>10</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14</w:t>
            </w:r>
          </w:p>
        </w:tc>
        <w:tc>
          <w:tcPr>
            <w:tcW w:w="1575" w:type="pct"/>
          </w:tcPr>
          <w:p w:rsidR="009372B4" w:rsidRPr="00626763" w:rsidRDefault="009372B4" w:rsidP="003A7D8B">
            <w:pPr>
              <w:jc w:val="both"/>
              <w:rPr>
                <w:color w:val="000000" w:themeColor="text1"/>
              </w:rPr>
            </w:pPr>
            <w:r w:rsidRPr="00626763">
              <w:rPr>
                <w:color w:val="000000" w:themeColor="text1"/>
              </w:rPr>
              <w:t>Структура и организационно-правовые основы деятельности органов местного самоуправления</w:t>
            </w: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10</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15</w:t>
            </w:r>
          </w:p>
        </w:tc>
        <w:tc>
          <w:tcPr>
            <w:tcW w:w="1575" w:type="pct"/>
          </w:tcPr>
          <w:p w:rsidR="009372B4" w:rsidRPr="00626763" w:rsidRDefault="009372B4" w:rsidP="003A7D8B">
            <w:pPr>
              <w:jc w:val="both"/>
              <w:rPr>
                <w:color w:val="000000" w:themeColor="text1"/>
              </w:rPr>
            </w:pPr>
            <w:r w:rsidRPr="00626763">
              <w:rPr>
                <w:color w:val="000000" w:themeColor="text1"/>
              </w:rPr>
              <w:t>Экономические и финансовые  основы местного самоуправления</w:t>
            </w:r>
          </w:p>
        </w:tc>
        <w:tc>
          <w:tcPr>
            <w:tcW w:w="433" w:type="pct"/>
          </w:tcPr>
          <w:p w:rsidR="009372B4" w:rsidRPr="00626763" w:rsidRDefault="00CC0383" w:rsidP="003A7D8B">
            <w:pPr>
              <w:jc w:val="center"/>
              <w:rPr>
                <w:color w:val="000000" w:themeColor="text1"/>
              </w:rPr>
            </w:pPr>
            <w:r w:rsidRPr="00626763">
              <w:rPr>
                <w:color w:val="000000" w:themeColor="text1"/>
              </w:rPr>
              <w:t>14</w:t>
            </w:r>
          </w:p>
        </w:tc>
        <w:tc>
          <w:tcPr>
            <w:tcW w:w="405" w:type="pct"/>
          </w:tcPr>
          <w:p w:rsidR="009372B4" w:rsidRPr="00626763" w:rsidRDefault="009372B4" w:rsidP="003A7D8B">
            <w:pPr>
              <w:jc w:val="center"/>
              <w:rPr>
                <w:color w:val="000000" w:themeColor="text1"/>
              </w:rPr>
            </w:pPr>
            <w:r w:rsidRPr="00626763">
              <w:rPr>
                <w:color w:val="000000" w:themeColor="text1"/>
              </w:rPr>
              <w:t>2(2*)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2(2*)</w:t>
            </w:r>
          </w:p>
        </w:tc>
        <w:tc>
          <w:tcPr>
            <w:tcW w:w="1166" w:type="pct"/>
          </w:tcPr>
          <w:p w:rsidR="009372B4" w:rsidRPr="00626763" w:rsidRDefault="009372B4" w:rsidP="003A7D8B">
            <w:pPr>
              <w:jc w:val="center"/>
              <w:rPr>
                <w:color w:val="000000" w:themeColor="text1"/>
              </w:rPr>
            </w:pPr>
            <w:r w:rsidRPr="00626763">
              <w:rPr>
                <w:color w:val="000000" w:themeColor="text1"/>
              </w:rPr>
              <w:t>10</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16</w:t>
            </w:r>
          </w:p>
        </w:tc>
        <w:tc>
          <w:tcPr>
            <w:tcW w:w="1575" w:type="pct"/>
          </w:tcPr>
          <w:p w:rsidR="009372B4" w:rsidRPr="00626763" w:rsidRDefault="009372B4" w:rsidP="003A7D8B">
            <w:pPr>
              <w:jc w:val="both"/>
              <w:rPr>
                <w:color w:val="000000" w:themeColor="text1"/>
              </w:rPr>
            </w:pPr>
            <w:r w:rsidRPr="00626763">
              <w:rPr>
                <w:color w:val="000000" w:themeColor="text1"/>
              </w:rPr>
              <w:t>Реформирование системы местного самоуправления</w:t>
            </w:r>
          </w:p>
        </w:tc>
        <w:tc>
          <w:tcPr>
            <w:tcW w:w="433" w:type="pct"/>
          </w:tcPr>
          <w:p w:rsidR="009372B4" w:rsidRPr="00626763" w:rsidRDefault="00CC0383" w:rsidP="003A7D8B">
            <w:pPr>
              <w:jc w:val="center"/>
              <w:rPr>
                <w:color w:val="000000" w:themeColor="text1"/>
              </w:rPr>
            </w:pPr>
            <w:r w:rsidRPr="00626763">
              <w:rPr>
                <w:color w:val="000000" w:themeColor="text1"/>
              </w:rPr>
              <w:t>8</w:t>
            </w:r>
          </w:p>
        </w:tc>
        <w:tc>
          <w:tcPr>
            <w:tcW w:w="405" w:type="pct"/>
          </w:tcPr>
          <w:p w:rsidR="009372B4" w:rsidRPr="00626763" w:rsidRDefault="009372B4" w:rsidP="003A7D8B">
            <w:pPr>
              <w:jc w:val="center"/>
              <w:rPr>
                <w:color w:val="000000" w:themeColor="text1"/>
              </w:rPr>
            </w:pPr>
            <w:r w:rsidRPr="00626763">
              <w:rPr>
                <w:color w:val="000000" w:themeColor="text1"/>
              </w:rPr>
              <w:t>2(1*)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2(1*)</w:t>
            </w:r>
          </w:p>
        </w:tc>
        <w:tc>
          <w:tcPr>
            <w:tcW w:w="1166" w:type="pct"/>
          </w:tcPr>
          <w:p w:rsidR="009372B4" w:rsidRPr="00626763" w:rsidRDefault="00CC0383" w:rsidP="003A7D8B">
            <w:pPr>
              <w:jc w:val="center"/>
              <w:rPr>
                <w:color w:val="000000" w:themeColor="text1"/>
              </w:rPr>
            </w:pPr>
            <w:r w:rsidRPr="00626763">
              <w:rPr>
                <w:color w:val="000000" w:themeColor="text1"/>
              </w:rPr>
              <w:t>4</w:t>
            </w:r>
          </w:p>
        </w:tc>
      </w:tr>
      <w:tr w:rsidR="009372B4" w:rsidRPr="00626763" w:rsidTr="001D024D">
        <w:tc>
          <w:tcPr>
            <w:tcW w:w="432" w:type="pct"/>
          </w:tcPr>
          <w:p w:rsidR="009372B4" w:rsidRPr="00626763" w:rsidRDefault="009372B4" w:rsidP="00551C4A">
            <w:pPr>
              <w:ind w:left="360"/>
              <w:rPr>
                <w:color w:val="000000" w:themeColor="text1"/>
              </w:rPr>
            </w:pPr>
          </w:p>
        </w:tc>
        <w:tc>
          <w:tcPr>
            <w:tcW w:w="1575" w:type="pct"/>
          </w:tcPr>
          <w:p w:rsidR="009372B4" w:rsidRPr="00626763" w:rsidRDefault="009372B4" w:rsidP="003A7D8B">
            <w:pPr>
              <w:jc w:val="both"/>
              <w:rPr>
                <w:color w:val="000000" w:themeColor="text1"/>
              </w:rPr>
            </w:pPr>
            <w:r w:rsidRPr="00626763">
              <w:rPr>
                <w:b/>
                <w:color w:val="000000" w:themeColor="text1"/>
              </w:rPr>
              <w:t>ЗАЧЕТ</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77371C" w:rsidP="008377EB">
            <w:pPr>
              <w:jc w:val="center"/>
              <w:rPr>
                <w:color w:val="000000" w:themeColor="text1"/>
              </w:rPr>
            </w:pPr>
            <w:r w:rsidRPr="00626763">
              <w:rPr>
                <w:color w:val="000000" w:themeColor="text1"/>
              </w:rPr>
              <w:t>2**</w:t>
            </w: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p>
        </w:tc>
        <w:tc>
          <w:tcPr>
            <w:tcW w:w="1575" w:type="pct"/>
          </w:tcPr>
          <w:p w:rsidR="009372B4" w:rsidRPr="00626763" w:rsidRDefault="009372B4" w:rsidP="003A7D8B">
            <w:pPr>
              <w:jc w:val="both"/>
              <w:rPr>
                <w:color w:val="000000" w:themeColor="text1"/>
              </w:rPr>
            </w:pPr>
            <w:r w:rsidRPr="00626763">
              <w:rPr>
                <w:b/>
                <w:color w:val="000000" w:themeColor="text1"/>
              </w:rPr>
              <w:t>4 семестр</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17</w:t>
            </w:r>
          </w:p>
        </w:tc>
        <w:tc>
          <w:tcPr>
            <w:tcW w:w="1575" w:type="pct"/>
          </w:tcPr>
          <w:p w:rsidR="009372B4" w:rsidRPr="00626763" w:rsidRDefault="009372B4" w:rsidP="003A7D8B">
            <w:pPr>
              <w:jc w:val="both"/>
              <w:rPr>
                <w:color w:val="000000" w:themeColor="text1"/>
              </w:rPr>
            </w:pPr>
            <w:r w:rsidRPr="00626763">
              <w:rPr>
                <w:color w:val="000000" w:themeColor="text1"/>
              </w:rPr>
              <w:t>Основы территориального планирования и регионального управления</w:t>
            </w: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r w:rsidRPr="00626763">
              <w:rPr>
                <w:color w:val="000000" w:themeColor="text1"/>
              </w:rPr>
              <w:t>4(1*)</w:t>
            </w:r>
          </w:p>
        </w:tc>
        <w:tc>
          <w:tcPr>
            <w:tcW w:w="1166" w:type="pct"/>
          </w:tcPr>
          <w:p w:rsidR="009372B4" w:rsidRPr="00626763" w:rsidRDefault="009372B4" w:rsidP="003A7D8B">
            <w:pPr>
              <w:jc w:val="center"/>
              <w:rPr>
                <w:color w:val="000000" w:themeColor="text1"/>
              </w:rPr>
            </w:pPr>
            <w:r w:rsidRPr="00626763">
              <w:rPr>
                <w:color w:val="000000" w:themeColor="text1"/>
              </w:rPr>
              <w:t>10</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18</w:t>
            </w:r>
          </w:p>
        </w:tc>
        <w:tc>
          <w:tcPr>
            <w:tcW w:w="1575" w:type="pct"/>
          </w:tcPr>
          <w:p w:rsidR="009372B4" w:rsidRPr="00626763" w:rsidRDefault="009372B4" w:rsidP="008377EB">
            <w:pPr>
              <w:jc w:val="both"/>
              <w:rPr>
                <w:color w:val="000000" w:themeColor="text1"/>
              </w:rPr>
            </w:pPr>
            <w:r w:rsidRPr="00626763">
              <w:rPr>
                <w:color w:val="000000" w:themeColor="text1"/>
              </w:rPr>
              <w:t>Региональная экономика и принципы ее</w:t>
            </w:r>
          </w:p>
          <w:p w:rsidR="009372B4" w:rsidRPr="00626763" w:rsidRDefault="009372B4" w:rsidP="008377EB">
            <w:pPr>
              <w:jc w:val="both"/>
              <w:rPr>
                <w:color w:val="000000" w:themeColor="text1"/>
              </w:rPr>
            </w:pPr>
            <w:r w:rsidRPr="00626763">
              <w:rPr>
                <w:color w:val="000000" w:themeColor="text1"/>
              </w:rPr>
              <w:t xml:space="preserve"> организации</w:t>
            </w:r>
          </w:p>
          <w:p w:rsidR="009372B4" w:rsidRPr="00626763" w:rsidRDefault="009372B4" w:rsidP="008377EB">
            <w:pPr>
              <w:jc w:val="both"/>
              <w:rPr>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16</w:t>
            </w:r>
          </w:p>
        </w:tc>
        <w:tc>
          <w:tcPr>
            <w:tcW w:w="405" w:type="pct"/>
          </w:tcPr>
          <w:p w:rsidR="009372B4" w:rsidRPr="00626763" w:rsidRDefault="009372B4" w:rsidP="003A7D8B">
            <w:pPr>
              <w:jc w:val="center"/>
              <w:rPr>
                <w:color w:val="000000" w:themeColor="text1"/>
              </w:rPr>
            </w:pPr>
            <w:r w:rsidRPr="00626763">
              <w:rPr>
                <w:color w:val="000000" w:themeColor="text1"/>
              </w:rPr>
              <w:t>2(1*)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r w:rsidRPr="00626763">
              <w:rPr>
                <w:color w:val="000000" w:themeColor="text1"/>
              </w:rPr>
              <w:t>2(1*)</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2</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19</w:t>
            </w:r>
          </w:p>
        </w:tc>
        <w:tc>
          <w:tcPr>
            <w:tcW w:w="1575" w:type="pct"/>
          </w:tcPr>
          <w:p w:rsidR="009372B4" w:rsidRPr="00626763" w:rsidRDefault="009372B4" w:rsidP="008377EB">
            <w:pPr>
              <w:jc w:val="both"/>
              <w:rPr>
                <w:color w:val="000000" w:themeColor="text1"/>
              </w:rPr>
            </w:pPr>
            <w:r w:rsidRPr="00626763">
              <w:rPr>
                <w:color w:val="000000" w:themeColor="text1"/>
              </w:rPr>
              <w:t>Система потенциалов региональной экономики</w:t>
            </w:r>
          </w:p>
        </w:tc>
        <w:tc>
          <w:tcPr>
            <w:tcW w:w="433" w:type="pct"/>
          </w:tcPr>
          <w:p w:rsidR="009372B4" w:rsidRPr="00626763" w:rsidRDefault="00CC0383" w:rsidP="003A7D8B">
            <w:pPr>
              <w:jc w:val="center"/>
              <w:rPr>
                <w:color w:val="000000" w:themeColor="text1"/>
              </w:rPr>
            </w:pPr>
            <w:r w:rsidRPr="00626763">
              <w:rPr>
                <w:color w:val="000000" w:themeColor="text1"/>
              </w:rPr>
              <w:t>23</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r w:rsidRPr="00626763">
              <w:rPr>
                <w:color w:val="000000" w:themeColor="text1"/>
              </w:rPr>
              <w:t>4(1*)</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20</w:t>
            </w:r>
          </w:p>
        </w:tc>
        <w:tc>
          <w:tcPr>
            <w:tcW w:w="1575" w:type="pct"/>
          </w:tcPr>
          <w:p w:rsidR="009372B4" w:rsidRPr="00626763" w:rsidRDefault="009372B4" w:rsidP="008377EB">
            <w:pPr>
              <w:jc w:val="both"/>
              <w:rPr>
                <w:color w:val="000000" w:themeColor="text1"/>
              </w:rPr>
            </w:pPr>
            <w:r w:rsidRPr="00626763">
              <w:rPr>
                <w:color w:val="000000" w:themeColor="text1"/>
              </w:rPr>
              <w:t>Отраслевая и территориальная структура региональной экономики</w:t>
            </w:r>
          </w:p>
        </w:tc>
        <w:tc>
          <w:tcPr>
            <w:tcW w:w="433" w:type="pct"/>
          </w:tcPr>
          <w:p w:rsidR="009372B4" w:rsidRPr="00626763" w:rsidRDefault="00CC0383" w:rsidP="003A7D8B">
            <w:pPr>
              <w:jc w:val="center"/>
              <w:rPr>
                <w:color w:val="000000" w:themeColor="text1"/>
              </w:rPr>
            </w:pPr>
            <w:r w:rsidRPr="00626763">
              <w:rPr>
                <w:color w:val="000000" w:themeColor="text1"/>
              </w:rPr>
              <w:t>23</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21</w:t>
            </w:r>
          </w:p>
        </w:tc>
        <w:tc>
          <w:tcPr>
            <w:tcW w:w="1575" w:type="pct"/>
          </w:tcPr>
          <w:p w:rsidR="009372B4" w:rsidRPr="00626763" w:rsidRDefault="009372B4" w:rsidP="008377EB">
            <w:pPr>
              <w:jc w:val="both"/>
              <w:rPr>
                <w:color w:val="000000" w:themeColor="text1"/>
              </w:rPr>
            </w:pPr>
            <w:r w:rsidRPr="00626763">
              <w:rPr>
                <w:color w:val="000000" w:themeColor="text1"/>
              </w:rPr>
              <w:t>Дифференциация экономического пространства Российской федерации</w:t>
            </w:r>
          </w:p>
        </w:tc>
        <w:tc>
          <w:tcPr>
            <w:tcW w:w="433" w:type="pct"/>
          </w:tcPr>
          <w:p w:rsidR="009372B4" w:rsidRPr="00626763" w:rsidRDefault="00CC0383" w:rsidP="003A7D8B">
            <w:pPr>
              <w:jc w:val="center"/>
              <w:rPr>
                <w:color w:val="000000" w:themeColor="text1"/>
              </w:rPr>
            </w:pPr>
            <w:r w:rsidRPr="00626763">
              <w:rPr>
                <w:color w:val="000000" w:themeColor="text1"/>
              </w:rPr>
              <w:t>23</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22</w:t>
            </w:r>
          </w:p>
        </w:tc>
        <w:tc>
          <w:tcPr>
            <w:tcW w:w="1575" w:type="pct"/>
          </w:tcPr>
          <w:p w:rsidR="009372B4" w:rsidRPr="00626763" w:rsidRDefault="009372B4" w:rsidP="008377EB">
            <w:pPr>
              <w:jc w:val="both"/>
              <w:rPr>
                <w:color w:val="000000" w:themeColor="text1"/>
              </w:rPr>
            </w:pPr>
            <w:r w:rsidRPr="00626763">
              <w:rPr>
                <w:color w:val="000000" w:themeColor="text1"/>
              </w:rPr>
              <w:t>Региональная политика государства</w:t>
            </w:r>
          </w:p>
        </w:tc>
        <w:tc>
          <w:tcPr>
            <w:tcW w:w="433" w:type="pct"/>
          </w:tcPr>
          <w:p w:rsidR="009372B4" w:rsidRPr="00626763" w:rsidRDefault="00CC0383" w:rsidP="003A7D8B">
            <w:pPr>
              <w:jc w:val="center"/>
              <w:rPr>
                <w:color w:val="000000" w:themeColor="text1"/>
              </w:rPr>
            </w:pPr>
            <w:r w:rsidRPr="00626763">
              <w:rPr>
                <w:color w:val="000000" w:themeColor="text1"/>
              </w:rPr>
              <w:t>23</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551C4A">
            <w:pPr>
              <w:ind w:left="360"/>
              <w:rPr>
                <w:color w:val="000000" w:themeColor="text1"/>
              </w:rPr>
            </w:pPr>
          </w:p>
        </w:tc>
        <w:tc>
          <w:tcPr>
            <w:tcW w:w="1575" w:type="pct"/>
          </w:tcPr>
          <w:p w:rsidR="009372B4" w:rsidRPr="00626763" w:rsidRDefault="009372B4" w:rsidP="00526772">
            <w:pPr>
              <w:jc w:val="both"/>
              <w:rPr>
                <w:b/>
                <w:color w:val="000000" w:themeColor="text1"/>
              </w:rPr>
            </w:pPr>
            <w:r w:rsidRPr="00626763">
              <w:rPr>
                <w:b/>
                <w:color w:val="000000" w:themeColor="text1"/>
              </w:rPr>
              <w:t>ЗАЧЕТ С ОЦЕНКОЙ</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77371C" w:rsidP="008377EB">
            <w:pPr>
              <w:jc w:val="center"/>
              <w:rPr>
                <w:color w:val="000000" w:themeColor="text1"/>
              </w:rPr>
            </w:pPr>
            <w:r w:rsidRPr="00626763">
              <w:rPr>
                <w:color w:val="000000" w:themeColor="text1"/>
              </w:rPr>
              <w:t>2**</w:t>
            </w: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p>
        </w:tc>
        <w:tc>
          <w:tcPr>
            <w:tcW w:w="1575" w:type="pct"/>
          </w:tcPr>
          <w:p w:rsidR="009372B4" w:rsidRPr="00626763" w:rsidRDefault="009372B4" w:rsidP="008377EB">
            <w:pPr>
              <w:jc w:val="both"/>
              <w:rPr>
                <w:b/>
                <w:color w:val="000000" w:themeColor="text1"/>
              </w:rPr>
            </w:pPr>
            <w:r w:rsidRPr="00626763">
              <w:rPr>
                <w:b/>
                <w:color w:val="000000" w:themeColor="text1"/>
              </w:rPr>
              <w:t>5 семестр</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8377E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551C4A">
            <w:pPr>
              <w:ind w:left="360"/>
              <w:rPr>
                <w:color w:val="000000" w:themeColor="text1"/>
              </w:rPr>
            </w:pPr>
            <w:r w:rsidRPr="00626763">
              <w:rPr>
                <w:color w:val="000000" w:themeColor="text1"/>
              </w:rPr>
              <w:t>23</w:t>
            </w:r>
          </w:p>
        </w:tc>
        <w:tc>
          <w:tcPr>
            <w:tcW w:w="1575" w:type="pct"/>
          </w:tcPr>
          <w:p w:rsidR="009372B4" w:rsidRPr="00626763" w:rsidRDefault="009372B4" w:rsidP="003A7D8B">
            <w:pPr>
              <w:jc w:val="both"/>
              <w:rPr>
                <w:color w:val="000000" w:themeColor="text1"/>
              </w:rPr>
            </w:pPr>
            <w:r w:rsidRPr="00626763">
              <w:rPr>
                <w:color w:val="000000" w:themeColor="text1"/>
              </w:rPr>
              <w:t>Государственная и муниципальная служба как социальный институт</w:t>
            </w:r>
          </w:p>
        </w:tc>
        <w:tc>
          <w:tcPr>
            <w:tcW w:w="433" w:type="pct"/>
          </w:tcPr>
          <w:p w:rsidR="009372B4" w:rsidRPr="00626763" w:rsidRDefault="00CC0383" w:rsidP="003A7D8B">
            <w:pPr>
              <w:jc w:val="center"/>
              <w:rPr>
                <w:color w:val="000000" w:themeColor="text1"/>
              </w:rPr>
            </w:pPr>
            <w:r w:rsidRPr="00626763">
              <w:rPr>
                <w:color w:val="000000" w:themeColor="text1"/>
              </w:rPr>
              <w:t>24</w:t>
            </w:r>
          </w:p>
        </w:tc>
        <w:tc>
          <w:tcPr>
            <w:tcW w:w="405" w:type="pct"/>
          </w:tcPr>
          <w:p w:rsidR="009372B4" w:rsidRPr="00626763" w:rsidRDefault="009372B4" w:rsidP="003A7D8B">
            <w:pPr>
              <w:jc w:val="center"/>
              <w:rPr>
                <w:color w:val="000000" w:themeColor="text1"/>
              </w:rPr>
            </w:pPr>
            <w:r w:rsidRPr="00626763">
              <w:rPr>
                <w:color w:val="000000" w:themeColor="text1"/>
              </w:rPr>
              <w:t>6(2*)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6(2*)</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BD3F9C">
            <w:pPr>
              <w:ind w:left="360"/>
              <w:rPr>
                <w:color w:val="000000" w:themeColor="text1"/>
              </w:rPr>
            </w:pPr>
            <w:r w:rsidRPr="00626763">
              <w:rPr>
                <w:color w:val="000000" w:themeColor="text1"/>
              </w:rPr>
              <w:t>24</w:t>
            </w:r>
          </w:p>
        </w:tc>
        <w:tc>
          <w:tcPr>
            <w:tcW w:w="1575" w:type="pct"/>
          </w:tcPr>
          <w:p w:rsidR="009372B4" w:rsidRPr="00626763" w:rsidRDefault="009372B4" w:rsidP="003A7D8B">
            <w:pPr>
              <w:jc w:val="both"/>
              <w:rPr>
                <w:color w:val="000000" w:themeColor="text1"/>
              </w:rPr>
            </w:pPr>
            <w:r w:rsidRPr="00626763">
              <w:rPr>
                <w:color w:val="000000" w:themeColor="text1"/>
              </w:rPr>
              <w:t>Правовой статус государственных и муниципальных служащих в Российской Федерации</w:t>
            </w:r>
          </w:p>
        </w:tc>
        <w:tc>
          <w:tcPr>
            <w:tcW w:w="433" w:type="pct"/>
          </w:tcPr>
          <w:p w:rsidR="009372B4" w:rsidRPr="00626763" w:rsidRDefault="00CC0383" w:rsidP="003A7D8B">
            <w:pPr>
              <w:jc w:val="center"/>
              <w:rPr>
                <w:color w:val="000000" w:themeColor="text1"/>
              </w:rPr>
            </w:pPr>
            <w:r w:rsidRPr="00626763">
              <w:rPr>
                <w:color w:val="000000" w:themeColor="text1"/>
              </w:rPr>
              <w:t>23</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BD3F9C">
            <w:pPr>
              <w:ind w:left="360"/>
              <w:rPr>
                <w:color w:val="000000" w:themeColor="text1"/>
              </w:rPr>
            </w:pPr>
            <w:r w:rsidRPr="00626763">
              <w:rPr>
                <w:color w:val="000000" w:themeColor="text1"/>
              </w:rPr>
              <w:lastRenderedPageBreak/>
              <w:t>25</w:t>
            </w:r>
          </w:p>
        </w:tc>
        <w:tc>
          <w:tcPr>
            <w:tcW w:w="1575" w:type="pct"/>
          </w:tcPr>
          <w:p w:rsidR="009372B4" w:rsidRPr="00626763" w:rsidRDefault="009372B4" w:rsidP="003A7D8B">
            <w:pPr>
              <w:jc w:val="both"/>
              <w:rPr>
                <w:color w:val="000000" w:themeColor="text1"/>
              </w:rPr>
            </w:pPr>
            <w:r w:rsidRPr="00626763">
              <w:rPr>
                <w:bCs/>
                <w:color w:val="000000" w:themeColor="text1"/>
              </w:rPr>
              <w:t>Прохождение государственной и муниципальной службы</w:t>
            </w:r>
            <w:r w:rsidRPr="00626763">
              <w:rPr>
                <w:color w:val="000000" w:themeColor="text1"/>
              </w:rPr>
              <w:t xml:space="preserve"> в Российской Федерации. Должности гражданской службы</w:t>
            </w:r>
          </w:p>
        </w:tc>
        <w:tc>
          <w:tcPr>
            <w:tcW w:w="433" w:type="pct"/>
          </w:tcPr>
          <w:p w:rsidR="009372B4" w:rsidRPr="00626763" w:rsidRDefault="00CC0383" w:rsidP="003A7D8B">
            <w:pPr>
              <w:jc w:val="center"/>
              <w:rPr>
                <w:color w:val="000000" w:themeColor="text1"/>
              </w:rPr>
            </w:pPr>
            <w:r w:rsidRPr="00626763">
              <w:rPr>
                <w:color w:val="000000" w:themeColor="text1"/>
              </w:rPr>
              <w:t>24</w:t>
            </w:r>
          </w:p>
        </w:tc>
        <w:tc>
          <w:tcPr>
            <w:tcW w:w="405" w:type="pct"/>
          </w:tcPr>
          <w:p w:rsidR="009372B4" w:rsidRPr="00626763" w:rsidRDefault="009372B4" w:rsidP="003A7D8B">
            <w:pPr>
              <w:jc w:val="center"/>
              <w:rPr>
                <w:color w:val="000000" w:themeColor="text1"/>
              </w:rPr>
            </w:pPr>
            <w:r w:rsidRPr="00626763">
              <w:rPr>
                <w:color w:val="000000" w:themeColor="text1"/>
              </w:rPr>
              <w:t>6(2*)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6(2*)</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BD3F9C">
            <w:pPr>
              <w:ind w:left="360"/>
              <w:rPr>
                <w:color w:val="000000" w:themeColor="text1"/>
              </w:rPr>
            </w:pPr>
            <w:r w:rsidRPr="00626763">
              <w:rPr>
                <w:color w:val="000000" w:themeColor="text1"/>
              </w:rPr>
              <w:t>26</w:t>
            </w:r>
          </w:p>
        </w:tc>
        <w:tc>
          <w:tcPr>
            <w:tcW w:w="1575" w:type="pct"/>
          </w:tcPr>
          <w:p w:rsidR="009372B4" w:rsidRPr="00626763" w:rsidRDefault="009372B4" w:rsidP="003A7D8B">
            <w:pPr>
              <w:jc w:val="both"/>
              <w:rPr>
                <w:color w:val="000000" w:themeColor="text1"/>
              </w:rPr>
            </w:pPr>
            <w:r w:rsidRPr="00626763">
              <w:rPr>
                <w:color w:val="000000" w:themeColor="text1"/>
              </w:rPr>
              <w:t>Ответственность государственных и муниципальных служащих.</w:t>
            </w:r>
          </w:p>
        </w:tc>
        <w:tc>
          <w:tcPr>
            <w:tcW w:w="433" w:type="pct"/>
          </w:tcPr>
          <w:p w:rsidR="009372B4" w:rsidRPr="00626763" w:rsidRDefault="00CC0383" w:rsidP="003A7D8B">
            <w:pPr>
              <w:jc w:val="center"/>
              <w:rPr>
                <w:color w:val="000000" w:themeColor="text1"/>
              </w:rPr>
            </w:pPr>
            <w:r w:rsidRPr="00626763">
              <w:rPr>
                <w:color w:val="000000" w:themeColor="text1"/>
              </w:rPr>
              <w:t>23</w:t>
            </w:r>
          </w:p>
        </w:tc>
        <w:tc>
          <w:tcPr>
            <w:tcW w:w="405" w:type="pct"/>
          </w:tcPr>
          <w:p w:rsidR="009372B4" w:rsidRPr="00626763" w:rsidRDefault="009372B4" w:rsidP="003A7D8B">
            <w:pPr>
              <w:jc w:val="center"/>
              <w:rPr>
                <w:color w:val="000000" w:themeColor="text1"/>
              </w:rPr>
            </w:pPr>
            <w:r w:rsidRPr="00626763">
              <w:rPr>
                <w:color w:val="000000" w:themeColor="text1"/>
              </w:rPr>
              <w:t>2(2*)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2(2*)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BD3F9C">
            <w:pPr>
              <w:ind w:left="360"/>
              <w:rPr>
                <w:color w:val="000000" w:themeColor="text1"/>
              </w:rPr>
            </w:pPr>
          </w:p>
        </w:tc>
        <w:tc>
          <w:tcPr>
            <w:tcW w:w="1575" w:type="pct"/>
          </w:tcPr>
          <w:p w:rsidR="009372B4" w:rsidRPr="00626763" w:rsidRDefault="009372B4" w:rsidP="003A7D8B">
            <w:pPr>
              <w:jc w:val="both"/>
              <w:rPr>
                <w:color w:val="000000" w:themeColor="text1"/>
              </w:rPr>
            </w:pPr>
            <w:r w:rsidRPr="00626763">
              <w:rPr>
                <w:b/>
                <w:color w:val="000000" w:themeColor="text1"/>
              </w:rPr>
              <w:t>ЗАЧЕТ С ОЦЕНКОЙ</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77371C" w:rsidP="003A7D8B">
            <w:pPr>
              <w:jc w:val="center"/>
              <w:rPr>
                <w:color w:val="000000" w:themeColor="text1"/>
              </w:rPr>
            </w:pPr>
            <w:r w:rsidRPr="00626763">
              <w:rPr>
                <w:color w:val="000000" w:themeColor="text1"/>
              </w:rPr>
              <w:t>2**</w:t>
            </w: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BD3F9C">
            <w:pPr>
              <w:ind w:left="360"/>
              <w:rPr>
                <w:color w:val="000000" w:themeColor="text1"/>
              </w:rPr>
            </w:pPr>
          </w:p>
        </w:tc>
        <w:tc>
          <w:tcPr>
            <w:tcW w:w="1575" w:type="pct"/>
          </w:tcPr>
          <w:p w:rsidR="009372B4" w:rsidRPr="00626763" w:rsidRDefault="009372B4" w:rsidP="003A7D8B">
            <w:pPr>
              <w:jc w:val="both"/>
              <w:rPr>
                <w:b/>
                <w:color w:val="000000" w:themeColor="text1"/>
              </w:rPr>
            </w:pPr>
            <w:r w:rsidRPr="00626763">
              <w:rPr>
                <w:b/>
                <w:color w:val="000000" w:themeColor="text1"/>
              </w:rPr>
              <w:t>6 семестр</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F82AD5">
            <w:pPr>
              <w:ind w:left="360"/>
              <w:rPr>
                <w:color w:val="000000" w:themeColor="text1"/>
              </w:rPr>
            </w:pPr>
            <w:r w:rsidRPr="00626763">
              <w:rPr>
                <w:color w:val="000000" w:themeColor="text1"/>
              </w:rPr>
              <w:t>27</w:t>
            </w:r>
          </w:p>
        </w:tc>
        <w:tc>
          <w:tcPr>
            <w:tcW w:w="1575" w:type="pct"/>
          </w:tcPr>
          <w:p w:rsidR="009372B4" w:rsidRPr="00626763" w:rsidRDefault="009372B4" w:rsidP="003A7D8B">
            <w:pPr>
              <w:jc w:val="both"/>
              <w:rPr>
                <w:color w:val="000000" w:themeColor="text1"/>
              </w:rPr>
            </w:pPr>
            <w:r w:rsidRPr="00626763">
              <w:rPr>
                <w:bCs/>
                <w:color w:val="000000" w:themeColor="text1"/>
              </w:rPr>
              <w:t xml:space="preserve">Разработка и проведение </w:t>
            </w:r>
            <w:r w:rsidRPr="00626763">
              <w:rPr>
                <w:bCs/>
                <w:iCs/>
                <w:color w:val="000000" w:themeColor="text1"/>
              </w:rPr>
              <w:t>административных реформ</w:t>
            </w:r>
          </w:p>
        </w:tc>
        <w:tc>
          <w:tcPr>
            <w:tcW w:w="433" w:type="pct"/>
          </w:tcPr>
          <w:p w:rsidR="009372B4" w:rsidRPr="00626763" w:rsidRDefault="00CC0383" w:rsidP="003A7D8B">
            <w:pPr>
              <w:jc w:val="center"/>
              <w:rPr>
                <w:color w:val="000000" w:themeColor="text1"/>
              </w:rPr>
            </w:pPr>
            <w:r w:rsidRPr="00626763">
              <w:rPr>
                <w:color w:val="000000" w:themeColor="text1"/>
              </w:rPr>
              <w:t>28</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8(4*)</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6</w:t>
            </w:r>
          </w:p>
        </w:tc>
      </w:tr>
      <w:tr w:rsidR="009372B4" w:rsidRPr="00626763" w:rsidTr="001D024D">
        <w:tc>
          <w:tcPr>
            <w:tcW w:w="432" w:type="pct"/>
          </w:tcPr>
          <w:p w:rsidR="009372B4" w:rsidRPr="00626763" w:rsidRDefault="009372B4" w:rsidP="00A05DC7">
            <w:pPr>
              <w:rPr>
                <w:color w:val="000000" w:themeColor="text1"/>
              </w:rPr>
            </w:pPr>
            <w:r w:rsidRPr="00626763">
              <w:rPr>
                <w:color w:val="000000" w:themeColor="text1"/>
              </w:rPr>
              <w:t xml:space="preserve">     28</w:t>
            </w:r>
          </w:p>
        </w:tc>
        <w:tc>
          <w:tcPr>
            <w:tcW w:w="1575" w:type="pct"/>
          </w:tcPr>
          <w:p w:rsidR="009372B4" w:rsidRPr="00626763" w:rsidRDefault="009372B4" w:rsidP="003A7D8B">
            <w:pPr>
              <w:jc w:val="both"/>
              <w:rPr>
                <w:color w:val="000000" w:themeColor="text1"/>
              </w:rPr>
            </w:pPr>
            <w:r w:rsidRPr="00626763">
              <w:rPr>
                <w:color w:val="000000" w:themeColor="text1"/>
              </w:rPr>
              <w:t>Методологические основы разработки государственных решений</w:t>
            </w:r>
          </w:p>
        </w:tc>
        <w:tc>
          <w:tcPr>
            <w:tcW w:w="433" w:type="pct"/>
          </w:tcPr>
          <w:p w:rsidR="009372B4" w:rsidRPr="00626763" w:rsidRDefault="00CC0383" w:rsidP="003A7D8B">
            <w:pPr>
              <w:jc w:val="center"/>
              <w:rPr>
                <w:color w:val="000000" w:themeColor="text1"/>
              </w:rPr>
            </w:pPr>
            <w:r w:rsidRPr="00626763">
              <w:rPr>
                <w:color w:val="000000" w:themeColor="text1"/>
              </w:rPr>
              <w:t>27</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8(1*)</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29</w:t>
            </w:r>
          </w:p>
        </w:tc>
        <w:tc>
          <w:tcPr>
            <w:tcW w:w="1575" w:type="pct"/>
          </w:tcPr>
          <w:p w:rsidR="009372B4" w:rsidRPr="00626763" w:rsidRDefault="009372B4" w:rsidP="003A7D8B">
            <w:pPr>
              <w:jc w:val="both"/>
              <w:rPr>
                <w:color w:val="000000" w:themeColor="text1"/>
              </w:rPr>
            </w:pPr>
            <w:r w:rsidRPr="00626763">
              <w:rPr>
                <w:bCs/>
                <w:iCs/>
                <w:color w:val="000000" w:themeColor="text1"/>
              </w:rPr>
              <w:t>Анализ процесса разработки и реализации государственной политики</w:t>
            </w:r>
          </w:p>
        </w:tc>
        <w:tc>
          <w:tcPr>
            <w:tcW w:w="433" w:type="pct"/>
          </w:tcPr>
          <w:p w:rsidR="009372B4" w:rsidRPr="00626763" w:rsidRDefault="00CC0383" w:rsidP="003A7D8B">
            <w:pPr>
              <w:jc w:val="center"/>
              <w:rPr>
                <w:color w:val="000000" w:themeColor="text1"/>
              </w:rPr>
            </w:pPr>
            <w:r w:rsidRPr="00626763">
              <w:rPr>
                <w:color w:val="000000" w:themeColor="text1"/>
              </w:rPr>
              <w:t>27</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30</w:t>
            </w:r>
          </w:p>
        </w:tc>
        <w:tc>
          <w:tcPr>
            <w:tcW w:w="1575" w:type="pct"/>
          </w:tcPr>
          <w:p w:rsidR="009372B4" w:rsidRPr="00626763" w:rsidRDefault="009372B4" w:rsidP="003A7D8B">
            <w:pPr>
              <w:jc w:val="both"/>
              <w:rPr>
                <w:color w:val="000000" w:themeColor="text1"/>
              </w:rPr>
            </w:pPr>
            <w:r w:rsidRPr="00626763">
              <w:rPr>
                <w:color w:val="000000" w:themeColor="text1"/>
              </w:rPr>
              <w:t>Организация исполнения государственных решений</w:t>
            </w:r>
          </w:p>
        </w:tc>
        <w:tc>
          <w:tcPr>
            <w:tcW w:w="433" w:type="pct"/>
          </w:tcPr>
          <w:p w:rsidR="009372B4" w:rsidRPr="00626763" w:rsidRDefault="00CC0383" w:rsidP="003A7D8B">
            <w:pPr>
              <w:jc w:val="center"/>
              <w:rPr>
                <w:color w:val="000000" w:themeColor="text1"/>
              </w:rPr>
            </w:pPr>
            <w:r w:rsidRPr="00626763">
              <w:rPr>
                <w:color w:val="000000" w:themeColor="text1"/>
              </w:rPr>
              <w:t>27</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8(1*)</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31</w:t>
            </w:r>
          </w:p>
        </w:tc>
        <w:tc>
          <w:tcPr>
            <w:tcW w:w="1575" w:type="pct"/>
          </w:tcPr>
          <w:p w:rsidR="009372B4" w:rsidRPr="00626763" w:rsidRDefault="009372B4" w:rsidP="003A7D8B">
            <w:pPr>
              <w:jc w:val="both"/>
              <w:rPr>
                <w:color w:val="000000" w:themeColor="text1"/>
              </w:rPr>
            </w:pPr>
            <w:r w:rsidRPr="00626763">
              <w:rPr>
                <w:color w:val="000000" w:themeColor="text1"/>
              </w:rPr>
              <w:t>Разработка и реализация государственных решений в условиях неопределенности и риска</w:t>
            </w:r>
          </w:p>
        </w:tc>
        <w:tc>
          <w:tcPr>
            <w:tcW w:w="433" w:type="pct"/>
          </w:tcPr>
          <w:p w:rsidR="009372B4" w:rsidRPr="00626763" w:rsidRDefault="00CC0383" w:rsidP="003A7D8B">
            <w:pPr>
              <w:jc w:val="center"/>
              <w:rPr>
                <w:color w:val="000000" w:themeColor="text1"/>
              </w:rPr>
            </w:pPr>
            <w:r w:rsidRPr="00626763">
              <w:rPr>
                <w:color w:val="000000" w:themeColor="text1"/>
              </w:rPr>
              <w:t>27</w:t>
            </w:r>
          </w:p>
        </w:tc>
        <w:tc>
          <w:tcPr>
            <w:tcW w:w="405" w:type="pct"/>
          </w:tcPr>
          <w:p w:rsidR="009372B4" w:rsidRPr="00626763" w:rsidRDefault="009372B4" w:rsidP="003A7D8B">
            <w:pPr>
              <w:jc w:val="center"/>
              <w:rPr>
                <w:color w:val="000000" w:themeColor="text1"/>
              </w:rPr>
            </w:pPr>
            <w:r w:rsidRPr="00626763">
              <w:rPr>
                <w:color w:val="000000" w:themeColor="text1"/>
              </w:rPr>
              <w:t>4(1*)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8(1*)</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5</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32</w:t>
            </w:r>
          </w:p>
        </w:tc>
        <w:tc>
          <w:tcPr>
            <w:tcW w:w="1575" w:type="pct"/>
          </w:tcPr>
          <w:p w:rsidR="009372B4" w:rsidRPr="00626763" w:rsidRDefault="009372B4" w:rsidP="003A7D8B">
            <w:pPr>
              <w:jc w:val="both"/>
              <w:rPr>
                <w:color w:val="000000" w:themeColor="text1"/>
              </w:rPr>
            </w:pPr>
            <w:r w:rsidRPr="00626763">
              <w:rPr>
                <w:color w:val="000000" w:themeColor="text1"/>
              </w:rPr>
              <w:t>Эффективность государственного управления в современной России</w:t>
            </w:r>
          </w:p>
        </w:tc>
        <w:tc>
          <w:tcPr>
            <w:tcW w:w="433" w:type="pct"/>
          </w:tcPr>
          <w:p w:rsidR="009372B4" w:rsidRPr="00626763" w:rsidRDefault="00CC0383" w:rsidP="003A7D8B">
            <w:pPr>
              <w:jc w:val="center"/>
              <w:rPr>
                <w:color w:val="000000" w:themeColor="text1"/>
              </w:rPr>
            </w:pPr>
            <w:r w:rsidRPr="00626763">
              <w:rPr>
                <w:color w:val="000000" w:themeColor="text1"/>
              </w:rPr>
              <w:t>26</w:t>
            </w:r>
          </w:p>
        </w:tc>
        <w:tc>
          <w:tcPr>
            <w:tcW w:w="405" w:type="pct"/>
          </w:tcPr>
          <w:p w:rsidR="009372B4" w:rsidRPr="00626763" w:rsidRDefault="009372B4" w:rsidP="003A7D8B">
            <w:pPr>
              <w:jc w:val="center"/>
              <w:rPr>
                <w:color w:val="000000" w:themeColor="text1"/>
              </w:rPr>
            </w:pPr>
            <w:r w:rsidRPr="00626763">
              <w:rPr>
                <w:color w:val="000000" w:themeColor="text1"/>
              </w:rPr>
              <w:t>2(1*)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4(1*)</w:t>
            </w:r>
          </w:p>
        </w:tc>
        <w:tc>
          <w:tcPr>
            <w:tcW w:w="1166" w:type="pct"/>
          </w:tcPr>
          <w:p w:rsidR="009372B4" w:rsidRPr="00626763" w:rsidRDefault="00CC0383" w:rsidP="003A7D8B">
            <w:pPr>
              <w:jc w:val="center"/>
              <w:rPr>
                <w:color w:val="000000" w:themeColor="text1"/>
              </w:rPr>
            </w:pPr>
            <w:r w:rsidRPr="00626763">
              <w:rPr>
                <w:color w:val="000000" w:themeColor="text1"/>
              </w:rPr>
              <w:t>20</w:t>
            </w:r>
          </w:p>
        </w:tc>
      </w:tr>
      <w:tr w:rsidR="009372B4" w:rsidRPr="00626763" w:rsidTr="001D024D">
        <w:tc>
          <w:tcPr>
            <w:tcW w:w="432" w:type="pct"/>
          </w:tcPr>
          <w:p w:rsidR="009372B4" w:rsidRPr="00626763" w:rsidRDefault="009372B4" w:rsidP="00A05DC7">
            <w:pPr>
              <w:ind w:left="360"/>
              <w:rPr>
                <w:color w:val="000000" w:themeColor="text1"/>
              </w:rPr>
            </w:pPr>
          </w:p>
        </w:tc>
        <w:tc>
          <w:tcPr>
            <w:tcW w:w="1575" w:type="pct"/>
          </w:tcPr>
          <w:p w:rsidR="009372B4" w:rsidRPr="00626763" w:rsidRDefault="009372B4" w:rsidP="003A7D8B">
            <w:pPr>
              <w:jc w:val="both"/>
              <w:rPr>
                <w:color w:val="000000" w:themeColor="text1"/>
              </w:rPr>
            </w:pPr>
            <w:r w:rsidRPr="00626763">
              <w:rPr>
                <w:b/>
                <w:color w:val="000000" w:themeColor="text1"/>
              </w:rPr>
              <w:t>ЗАЧЕТ С ОЦЕНКОЙ</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77371C" w:rsidP="003A7D8B">
            <w:pPr>
              <w:jc w:val="center"/>
              <w:rPr>
                <w:color w:val="000000" w:themeColor="text1"/>
              </w:rPr>
            </w:pPr>
            <w:r w:rsidRPr="00626763">
              <w:rPr>
                <w:color w:val="000000" w:themeColor="text1"/>
              </w:rPr>
              <w:t>2**</w:t>
            </w: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A05DC7">
            <w:pPr>
              <w:ind w:left="360"/>
              <w:rPr>
                <w:color w:val="000000" w:themeColor="text1"/>
              </w:rPr>
            </w:pPr>
          </w:p>
        </w:tc>
        <w:tc>
          <w:tcPr>
            <w:tcW w:w="1575" w:type="pct"/>
          </w:tcPr>
          <w:p w:rsidR="009372B4" w:rsidRPr="00626763" w:rsidRDefault="009372B4" w:rsidP="003A7D8B">
            <w:pPr>
              <w:jc w:val="both"/>
              <w:rPr>
                <w:b/>
                <w:color w:val="000000" w:themeColor="text1"/>
              </w:rPr>
            </w:pPr>
            <w:r w:rsidRPr="00626763">
              <w:rPr>
                <w:b/>
                <w:color w:val="000000" w:themeColor="text1"/>
              </w:rPr>
              <w:t>7 семестр</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33</w:t>
            </w:r>
          </w:p>
        </w:tc>
        <w:tc>
          <w:tcPr>
            <w:tcW w:w="1575" w:type="pct"/>
          </w:tcPr>
          <w:p w:rsidR="009372B4" w:rsidRPr="00626763" w:rsidRDefault="009372B4" w:rsidP="003A7D8B">
            <w:pPr>
              <w:jc w:val="both"/>
              <w:rPr>
                <w:color w:val="000000" w:themeColor="text1"/>
              </w:rPr>
            </w:pPr>
            <w:r w:rsidRPr="00626763">
              <w:rPr>
                <w:bCs/>
                <w:color w:val="000000" w:themeColor="text1"/>
              </w:rPr>
              <w:t xml:space="preserve">Проблемы массовой коммуникации как подсистемы управления. </w:t>
            </w:r>
            <w:r w:rsidRPr="00626763">
              <w:rPr>
                <w:color w:val="000000" w:themeColor="text1"/>
              </w:rPr>
              <w:t>Установление эффективных связей с общественностью как задача государственного управления</w:t>
            </w:r>
          </w:p>
        </w:tc>
        <w:tc>
          <w:tcPr>
            <w:tcW w:w="433" w:type="pct"/>
          </w:tcPr>
          <w:p w:rsidR="009372B4" w:rsidRPr="00626763" w:rsidRDefault="00CC0383" w:rsidP="003A7D8B">
            <w:pPr>
              <w:jc w:val="center"/>
              <w:rPr>
                <w:color w:val="000000" w:themeColor="text1"/>
              </w:rPr>
            </w:pPr>
            <w:r w:rsidRPr="00626763">
              <w:rPr>
                <w:color w:val="000000" w:themeColor="text1"/>
              </w:rPr>
              <w:t>24</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8(4*)</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34</w:t>
            </w:r>
          </w:p>
        </w:tc>
        <w:tc>
          <w:tcPr>
            <w:tcW w:w="1575" w:type="pct"/>
          </w:tcPr>
          <w:p w:rsidR="009372B4" w:rsidRPr="00626763" w:rsidRDefault="009372B4" w:rsidP="00893920">
            <w:pPr>
              <w:jc w:val="both"/>
              <w:rPr>
                <w:color w:val="000000" w:themeColor="text1"/>
              </w:rPr>
            </w:pPr>
            <w:r w:rsidRPr="00626763">
              <w:rPr>
                <w:bCs/>
                <w:color w:val="000000" w:themeColor="text1"/>
              </w:rPr>
              <w:t>Правовое и этическое обеспечение деятельности в сфере связей с общественностью</w:t>
            </w:r>
          </w:p>
          <w:p w:rsidR="009372B4" w:rsidRPr="00626763" w:rsidRDefault="009372B4" w:rsidP="003A7D8B">
            <w:pPr>
              <w:jc w:val="both"/>
              <w:rPr>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2(1*)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2</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35</w:t>
            </w:r>
          </w:p>
        </w:tc>
        <w:tc>
          <w:tcPr>
            <w:tcW w:w="1575" w:type="pct"/>
          </w:tcPr>
          <w:p w:rsidR="009372B4" w:rsidRPr="00626763" w:rsidRDefault="009372B4" w:rsidP="00DA0C42">
            <w:pPr>
              <w:jc w:val="both"/>
              <w:rPr>
                <w:color w:val="000000" w:themeColor="text1"/>
              </w:rPr>
            </w:pPr>
            <w:r w:rsidRPr="00626763">
              <w:rPr>
                <w:bCs/>
                <w:color w:val="000000" w:themeColor="text1"/>
              </w:rPr>
              <w:t>Понятие и коммуникативные функции имиджа в связях с общественностью</w:t>
            </w:r>
          </w:p>
          <w:p w:rsidR="009372B4" w:rsidRPr="00626763" w:rsidRDefault="009372B4" w:rsidP="003A7D8B">
            <w:pPr>
              <w:jc w:val="both"/>
              <w:rPr>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lastRenderedPageBreak/>
              <w:t>18</w:t>
            </w:r>
          </w:p>
        </w:tc>
        <w:tc>
          <w:tcPr>
            <w:tcW w:w="405" w:type="pct"/>
          </w:tcPr>
          <w:p w:rsidR="009372B4" w:rsidRPr="00626763" w:rsidRDefault="009372B4" w:rsidP="003A7D8B">
            <w:pPr>
              <w:jc w:val="center"/>
              <w:rPr>
                <w:color w:val="000000" w:themeColor="text1"/>
              </w:rPr>
            </w:pPr>
            <w:r w:rsidRPr="00626763">
              <w:rPr>
                <w:color w:val="000000" w:themeColor="text1"/>
              </w:rPr>
              <w:t>2(1*)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2</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lastRenderedPageBreak/>
              <w:t>36</w:t>
            </w:r>
          </w:p>
        </w:tc>
        <w:tc>
          <w:tcPr>
            <w:tcW w:w="1575" w:type="pct"/>
          </w:tcPr>
          <w:p w:rsidR="009372B4" w:rsidRPr="00626763" w:rsidRDefault="009372B4" w:rsidP="001C7EF1">
            <w:pPr>
              <w:jc w:val="both"/>
              <w:rPr>
                <w:color w:val="000000" w:themeColor="text1"/>
              </w:rPr>
            </w:pPr>
            <w:r w:rsidRPr="00626763">
              <w:rPr>
                <w:bCs/>
                <w:color w:val="000000" w:themeColor="text1"/>
              </w:rPr>
              <w:t>Реклама и медиапланирование</w:t>
            </w:r>
          </w:p>
          <w:p w:rsidR="009372B4" w:rsidRPr="00626763" w:rsidRDefault="009372B4" w:rsidP="00DA0C42">
            <w:pPr>
              <w:jc w:val="both"/>
              <w:rPr>
                <w:bCs/>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r w:rsidRPr="00626763">
              <w:rPr>
                <w:color w:val="000000" w:themeColor="text1"/>
              </w:rPr>
              <w:t>2(1*)</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4(2*)</w:t>
            </w:r>
          </w:p>
        </w:tc>
        <w:tc>
          <w:tcPr>
            <w:tcW w:w="1166" w:type="pct"/>
          </w:tcPr>
          <w:p w:rsidR="009372B4" w:rsidRPr="00626763" w:rsidRDefault="009372B4" w:rsidP="003A7D8B">
            <w:pPr>
              <w:jc w:val="center"/>
              <w:rPr>
                <w:color w:val="000000" w:themeColor="text1"/>
              </w:rPr>
            </w:pPr>
            <w:r w:rsidRPr="00626763">
              <w:rPr>
                <w:color w:val="000000" w:themeColor="text1"/>
              </w:rPr>
              <w:t>1</w:t>
            </w:r>
            <w:r w:rsidR="00CC0383" w:rsidRPr="00626763">
              <w:rPr>
                <w:color w:val="000000" w:themeColor="text1"/>
              </w:rPr>
              <w:t>2</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37</w:t>
            </w:r>
          </w:p>
        </w:tc>
        <w:tc>
          <w:tcPr>
            <w:tcW w:w="1575" w:type="pct"/>
          </w:tcPr>
          <w:p w:rsidR="009372B4" w:rsidRPr="00626763" w:rsidRDefault="009372B4" w:rsidP="001C7EF1">
            <w:pPr>
              <w:jc w:val="both"/>
              <w:rPr>
                <w:color w:val="000000" w:themeColor="text1"/>
              </w:rPr>
            </w:pPr>
            <w:r w:rsidRPr="00626763">
              <w:rPr>
                <w:bCs/>
                <w:color w:val="000000" w:themeColor="text1"/>
              </w:rPr>
              <w:t>Связи с общественностью в государственных структурах</w:t>
            </w:r>
          </w:p>
          <w:p w:rsidR="009372B4" w:rsidRPr="00626763" w:rsidRDefault="009372B4" w:rsidP="00DA0C42">
            <w:pPr>
              <w:jc w:val="both"/>
              <w:rPr>
                <w:bCs/>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24</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8(4*)</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A05DC7">
            <w:pPr>
              <w:ind w:left="360"/>
              <w:rPr>
                <w:color w:val="000000" w:themeColor="text1"/>
              </w:rPr>
            </w:pPr>
            <w:r w:rsidRPr="00626763">
              <w:rPr>
                <w:color w:val="000000" w:themeColor="text1"/>
              </w:rPr>
              <w:t>38</w:t>
            </w:r>
          </w:p>
        </w:tc>
        <w:tc>
          <w:tcPr>
            <w:tcW w:w="1575" w:type="pct"/>
          </w:tcPr>
          <w:p w:rsidR="009372B4" w:rsidRPr="00626763" w:rsidRDefault="009372B4" w:rsidP="001C7EF1">
            <w:pPr>
              <w:jc w:val="both"/>
              <w:rPr>
                <w:color w:val="000000" w:themeColor="text1"/>
              </w:rPr>
            </w:pPr>
            <w:r w:rsidRPr="00626763">
              <w:rPr>
                <w:bCs/>
                <w:color w:val="000000" w:themeColor="text1"/>
              </w:rPr>
              <w:t>PR-технологии в привлечении инвестиций</w:t>
            </w:r>
          </w:p>
          <w:p w:rsidR="009372B4" w:rsidRPr="00626763" w:rsidRDefault="009372B4" w:rsidP="00DA0C42">
            <w:pPr>
              <w:jc w:val="both"/>
              <w:rPr>
                <w:bCs/>
                <w:color w:val="000000" w:themeColor="text1"/>
              </w:rPr>
            </w:pPr>
          </w:p>
        </w:tc>
        <w:tc>
          <w:tcPr>
            <w:tcW w:w="433" w:type="pct"/>
          </w:tcPr>
          <w:p w:rsidR="009372B4" w:rsidRPr="00626763" w:rsidRDefault="00CC0383" w:rsidP="003A7D8B">
            <w:pPr>
              <w:jc w:val="center"/>
              <w:rPr>
                <w:color w:val="000000" w:themeColor="text1"/>
              </w:rPr>
            </w:pPr>
            <w:r w:rsidRPr="00626763">
              <w:rPr>
                <w:color w:val="000000" w:themeColor="text1"/>
              </w:rPr>
              <w:t>24</w:t>
            </w:r>
          </w:p>
        </w:tc>
        <w:tc>
          <w:tcPr>
            <w:tcW w:w="405" w:type="pct"/>
          </w:tcPr>
          <w:p w:rsidR="009372B4" w:rsidRPr="00626763" w:rsidRDefault="009372B4" w:rsidP="003A7D8B">
            <w:pPr>
              <w:jc w:val="center"/>
              <w:rPr>
                <w:color w:val="000000" w:themeColor="text1"/>
              </w:rPr>
            </w:pPr>
            <w:r w:rsidRPr="00626763">
              <w:rPr>
                <w:color w:val="000000" w:themeColor="text1"/>
              </w:rPr>
              <w:t>4(2*)</w:t>
            </w: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r w:rsidRPr="00626763">
              <w:rPr>
                <w:color w:val="000000" w:themeColor="text1"/>
              </w:rPr>
              <w:t>8(4*)</w:t>
            </w:r>
          </w:p>
        </w:tc>
        <w:tc>
          <w:tcPr>
            <w:tcW w:w="1166" w:type="pct"/>
          </w:tcPr>
          <w:p w:rsidR="009372B4" w:rsidRPr="00626763" w:rsidRDefault="009372B4" w:rsidP="003A7D8B">
            <w:pPr>
              <w:jc w:val="center"/>
              <w:rPr>
                <w:color w:val="000000" w:themeColor="text1"/>
              </w:rPr>
            </w:pPr>
            <w:r w:rsidRPr="00626763">
              <w:rPr>
                <w:color w:val="000000" w:themeColor="text1"/>
              </w:rPr>
              <w:t>12</w:t>
            </w:r>
          </w:p>
        </w:tc>
      </w:tr>
      <w:tr w:rsidR="009372B4" w:rsidRPr="00626763" w:rsidTr="001D024D">
        <w:tc>
          <w:tcPr>
            <w:tcW w:w="432" w:type="pct"/>
          </w:tcPr>
          <w:p w:rsidR="009372B4" w:rsidRPr="00626763" w:rsidRDefault="009372B4" w:rsidP="00A05DC7">
            <w:pPr>
              <w:ind w:left="360"/>
              <w:rPr>
                <w:color w:val="000000" w:themeColor="text1"/>
              </w:rPr>
            </w:pPr>
          </w:p>
        </w:tc>
        <w:tc>
          <w:tcPr>
            <w:tcW w:w="1575" w:type="pct"/>
          </w:tcPr>
          <w:p w:rsidR="009372B4" w:rsidRPr="00626763" w:rsidRDefault="009372B4" w:rsidP="001C7EF1">
            <w:pPr>
              <w:jc w:val="both"/>
              <w:rPr>
                <w:b/>
                <w:bCs/>
                <w:color w:val="000000" w:themeColor="text1"/>
              </w:rPr>
            </w:pPr>
            <w:r w:rsidRPr="00626763">
              <w:rPr>
                <w:b/>
                <w:bCs/>
                <w:color w:val="000000" w:themeColor="text1"/>
              </w:rPr>
              <w:t>Экзамен</w:t>
            </w:r>
          </w:p>
        </w:tc>
        <w:tc>
          <w:tcPr>
            <w:tcW w:w="433" w:type="pct"/>
          </w:tcPr>
          <w:p w:rsidR="009372B4" w:rsidRPr="00626763" w:rsidRDefault="009372B4" w:rsidP="003A7D8B">
            <w:pPr>
              <w:jc w:val="center"/>
              <w:rPr>
                <w:color w:val="000000" w:themeColor="text1"/>
              </w:rPr>
            </w:pP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A05DC7">
            <w:pPr>
              <w:ind w:left="360"/>
              <w:rPr>
                <w:color w:val="000000" w:themeColor="text1"/>
              </w:rPr>
            </w:pPr>
          </w:p>
        </w:tc>
        <w:tc>
          <w:tcPr>
            <w:tcW w:w="1575" w:type="pct"/>
          </w:tcPr>
          <w:p w:rsidR="009372B4" w:rsidRPr="00626763" w:rsidRDefault="009372B4" w:rsidP="003A7D8B">
            <w:pPr>
              <w:jc w:val="both"/>
              <w:rPr>
                <w:color w:val="000000" w:themeColor="text1"/>
              </w:rPr>
            </w:pPr>
            <w:r w:rsidRPr="00626763">
              <w:rPr>
                <w:color w:val="000000" w:themeColor="text1"/>
              </w:rPr>
              <w:t>Промежуточная аттестация</w:t>
            </w:r>
          </w:p>
        </w:tc>
        <w:tc>
          <w:tcPr>
            <w:tcW w:w="433" w:type="pct"/>
          </w:tcPr>
          <w:p w:rsidR="009372B4" w:rsidRPr="00626763" w:rsidRDefault="009372B4" w:rsidP="003A7D8B">
            <w:pPr>
              <w:jc w:val="center"/>
              <w:rPr>
                <w:color w:val="000000" w:themeColor="text1"/>
              </w:rPr>
            </w:pPr>
            <w:r w:rsidRPr="00626763">
              <w:rPr>
                <w:color w:val="000000" w:themeColor="text1"/>
              </w:rPr>
              <w:t>18</w:t>
            </w:r>
          </w:p>
        </w:tc>
        <w:tc>
          <w:tcPr>
            <w:tcW w:w="405" w:type="pct"/>
          </w:tcPr>
          <w:p w:rsidR="009372B4" w:rsidRPr="00626763" w:rsidRDefault="009372B4" w:rsidP="003A7D8B">
            <w:pPr>
              <w:jc w:val="center"/>
              <w:rPr>
                <w:color w:val="000000" w:themeColor="text1"/>
              </w:rPr>
            </w:pPr>
          </w:p>
        </w:tc>
        <w:tc>
          <w:tcPr>
            <w:tcW w:w="548" w:type="pct"/>
          </w:tcPr>
          <w:p w:rsidR="009372B4" w:rsidRPr="00626763" w:rsidRDefault="009372B4" w:rsidP="003A7D8B">
            <w:pPr>
              <w:jc w:val="center"/>
              <w:rPr>
                <w:color w:val="000000" w:themeColor="text1"/>
              </w:rPr>
            </w:pPr>
          </w:p>
        </w:tc>
        <w:tc>
          <w:tcPr>
            <w:tcW w:w="441" w:type="pct"/>
          </w:tcPr>
          <w:p w:rsidR="009372B4" w:rsidRPr="00626763" w:rsidRDefault="009372B4" w:rsidP="003A7D8B">
            <w:pPr>
              <w:jc w:val="center"/>
              <w:rPr>
                <w:color w:val="000000" w:themeColor="text1"/>
              </w:rPr>
            </w:pPr>
          </w:p>
        </w:tc>
        <w:tc>
          <w:tcPr>
            <w:tcW w:w="1166" w:type="pct"/>
          </w:tcPr>
          <w:p w:rsidR="009372B4" w:rsidRPr="00626763" w:rsidRDefault="009372B4" w:rsidP="003A7D8B">
            <w:pPr>
              <w:jc w:val="center"/>
              <w:rPr>
                <w:color w:val="000000" w:themeColor="text1"/>
              </w:rPr>
            </w:pPr>
          </w:p>
        </w:tc>
      </w:tr>
      <w:tr w:rsidR="009372B4" w:rsidRPr="00626763" w:rsidTr="001D024D">
        <w:tc>
          <w:tcPr>
            <w:tcW w:w="432" w:type="pct"/>
          </w:tcPr>
          <w:p w:rsidR="009372B4" w:rsidRPr="00626763" w:rsidRDefault="009372B4" w:rsidP="00A05DC7">
            <w:pPr>
              <w:ind w:left="360"/>
              <w:rPr>
                <w:color w:val="000000" w:themeColor="text1"/>
              </w:rPr>
            </w:pPr>
          </w:p>
        </w:tc>
        <w:tc>
          <w:tcPr>
            <w:tcW w:w="1575" w:type="pct"/>
          </w:tcPr>
          <w:p w:rsidR="009372B4" w:rsidRPr="00626763" w:rsidRDefault="009372B4" w:rsidP="003A7D8B">
            <w:pPr>
              <w:jc w:val="both"/>
              <w:rPr>
                <w:color w:val="000000" w:themeColor="text1"/>
              </w:rPr>
            </w:pPr>
            <w:r w:rsidRPr="00626763">
              <w:rPr>
                <w:color w:val="000000" w:themeColor="text1"/>
              </w:rPr>
              <w:t xml:space="preserve">Итого </w:t>
            </w:r>
          </w:p>
        </w:tc>
        <w:tc>
          <w:tcPr>
            <w:tcW w:w="433" w:type="pct"/>
          </w:tcPr>
          <w:p w:rsidR="009372B4" w:rsidRPr="00626763" w:rsidRDefault="008629C1" w:rsidP="003A7D8B">
            <w:pPr>
              <w:jc w:val="center"/>
              <w:rPr>
                <w:color w:val="000000" w:themeColor="text1"/>
              </w:rPr>
            </w:pPr>
            <w:r w:rsidRPr="00626763">
              <w:rPr>
                <w:color w:val="000000" w:themeColor="text1"/>
              </w:rPr>
              <w:t>828</w:t>
            </w:r>
          </w:p>
        </w:tc>
        <w:tc>
          <w:tcPr>
            <w:tcW w:w="405" w:type="pct"/>
          </w:tcPr>
          <w:p w:rsidR="009372B4" w:rsidRPr="00626763" w:rsidRDefault="009372B4" w:rsidP="003A7D8B">
            <w:pPr>
              <w:jc w:val="center"/>
              <w:rPr>
                <w:color w:val="000000" w:themeColor="text1"/>
              </w:rPr>
            </w:pPr>
            <w:r w:rsidRPr="00626763">
              <w:rPr>
                <w:color w:val="000000" w:themeColor="text1"/>
              </w:rPr>
              <w:t>138</w:t>
            </w:r>
          </w:p>
        </w:tc>
        <w:tc>
          <w:tcPr>
            <w:tcW w:w="548" w:type="pct"/>
          </w:tcPr>
          <w:p w:rsidR="009372B4" w:rsidRPr="00626763" w:rsidRDefault="009372B4" w:rsidP="003A7D8B">
            <w:pPr>
              <w:jc w:val="center"/>
              <w:rPr>
                <w:color w:val="000000" w:themeColor="text1"/>
              </w:rPr>
            </w:pPr>
            <w:r w:rsidRPr="00626763">
              <w:rPr>
                <w:color w:val="000000" w:themeColor="text1"/>
              </w:rPr>
              <w:t>-</w:t>
            </w:r>
          </w:p>
        </w:tc>
        <w:tc>
          <w:tcPr>
            <w:tcW w:w="441" w:type="pct"/>
          </w:tcPr>
          <w:p w:rsidR="009372B4" w:rsidRPr="00626763" w:rsidRDefault="008629C1" w:rsidP="00134A61">
            <w:pPr>
              <w:rPr>
                <w:color w:val="000000" w:themeColor="text1"/>
              </w:rPr>
            </w:pPr>
            <w:r w:rsidRPr="00626763">
              <w:rPr>
                <w:color w:val="000000" w:themeColor="text1"/>
              </w:rPr>
              <w:t>178</w:t>
            </w:r>
          </w:p>
        </w:tc>
        <w:tc>
          <w:tcPr>
            <w:tcW w:w="1166" w:type="pct"/>
          </w:tcPr>
          <w:p w:rsidR="009372B4" w:rsidRPr="00626763" w:rsidRDefault="008629C1" w:rsidP="003A7D8B">
            <w:pPr>
              <w:jc w:val="center"/>
              <w:rPr>
                <w:color w:val="000000" w:themeColor="text1"/>
              </w:rPr>
            </w:pPr>
            <w:r w:rsidRPr="00626763">
              <w:rPr>
                <w:color w:val="000000" w:themeColor="text1"/>
              </w:rPr>
              <w:t>494</w:t>
            </w:r>
          </w:p>
        </w:tc>
      </w:tr>
    </w:tbl>
    <w:p w:rsidR="000C72FB" w:rsidRPr="00626763" w:rsidRDefault="000C72FB" w:rsidP="0077371C">
      <w:pPr>
        <w:jc w:val="both"/>
        <w:rPr>
          <w:color w:val="000000" w:themeColor="text1"/>
        </w:rPr>
      </w:pPr>
      <w:r w:rsidRPr="00626763">
        <w:rPr>
          <w:color w:val="000000" w:themeColor="text1"/>
        </w:rPr>
        <w:t>*- в интерактивной форме</w:t>
      </w:r>
    </w:p>
    <w:p w:rsidR="001D024D" w:rsidRPr="00626763" w:rsidRDefault="001D024D" w:rsidP="001D024D">
      <w:pPr>
        <w:pStyle w:val="aa"/>
        <w:rPr>
          <w:color w:val="000000" w:themeColor="text1"/>
        </w:rPr>
      </w:pPr>
      <w:r w:rsidRPr="00626763">
        <w:rPr>
          <w:color w:val="000000" w:themeColor="text1"/>
        </w:rPr>
        <w:t>** - включена  в трудоемкость практических /семинарских/лабораторных занятий</w:t>
      </w:r>
      <w:r>
        <w:rPr>
          <w:color w:val="000000" w:themeColor="text1"/>
        </w:rPr>
        <w:t xml:space="preserve"> (учитывается трудоемкость одного семестрового  зачета)</w:t>
      </w:r>
    </w:p>
    <w:p w:rsidR="001D024D" w:rsidRDefault="001D024D" w:rsidP="001D024D"/>
    <w:p w:rsidR="000C72FB" w:rsidRPr="00626763" w:rsidRDefault="000C72FB" w:rsidP="000C72FB">
      <w:pPr>
        <w:ind w:left="360"/>
        <w:jc w:val="both"/>
        <w:rPr>
          <w:color w:val="000000" w:themeColor="text1"/>
        </w:rPr>
      </w:pPr>
    </w:p>
    <w:p w:rsidR="000C72FB" w:rsidRPr="00626763" w:rsidRDefault="008629C1" w:rsidP="00A05DC7">
      <w:pPr>
        <w:pStyle w:val="aa"/>
        <w:ind w:left="720"/>
        <w:rPr>
          <w:color w:val="000000" w:themeColor="text1"/>
        </w:rPr>
      </w:pPr>
      <w:r w:rsidRPr="00626763">
        <w:rPr>
          <w:color w:val="000000" w:themeColor="text1"/>
        </w:rPr>
        <w:t xml:space="preserve">4.1.2 </w:t>
      </w:r>
      <w:r w:rsidR="000C72FB" w:rsidRPr="00626763">
        <w:rPr>
          <w:color w:val="000000" w:themeColor="text1"/>
        </w:rPr>
        <w:t>Заочная форма обучения</w:t>
      </w:r>
    </w:p>
    <w:tbl>
      <w:tblPr>
        <w:tblStyle w:val="a9"/>
        <w:tblW w:w="0" w:type="auto"/>
        <w:tblLook w:val="04A0" w:firstRow="1" w:lastRow="0" w:firstColumn="1" w:lastColumn="0" w:noHBand="0" w:noVBand="1"/>
      </w:tblPr>
      <w:tblGrid>
        <w:gridCol w:w="664"/>
        <w:gridCol w:w="2755"/>
        <w:gridCol w:w="1360"/>
        <w:gridCol w:w="824"/>
        <w:gridCol w:w="1035"/>
        <w:gridCol w:w="838"/>
        <w:gridCol w:w="2142"/>
      </w:tblGrid>
      <w:tr w:rsidR="000C72FB" w:rsidRPr="00626763" w:rsidTr="006E42B1">
        <w:tc>
          <w:tcPr>
            <w:tcW w:w="664" w:type="dxa"/>
            <w:vMerge w:val="restart"/>
          </w:tcPr>
          <w:p w:rsidR="000C72FB" w:rsidRPr="00626763" w:rsidRDefault="000C72FB" w:rsidP="003A7D8B">
            <w:pPr>
              <w:jc w:val="center"/>
              <w:rPr>
                <w:b/>
                <w:color w:val="000000" w:themeColor="text1"/>
              </w:rPr>
            </w:pPr>
          </w:p>
          <w:p w:rsidR="000C72FB" w:rsidRPr="00626763" w:rsidRDefault="000C72FB" w:rsidP="003A7D8B">
            <w:pPr>
              <w:jc w:val="center"/>
              <w:rPr>
                <w:b/>
                <w:color w:val="000000" w:themeColor="text1"/>
              </w:rPr>
            </w:pPr>
            <w:r w:rsidRPr="00626763">
              <w:rPr>
                <w:b/>
                <w:color w:val="000000" w:themeColor="text1"/>
              </w:rPr>
              <w:t>№ п/п</w:t>
            </w:r>
          </w:p>
        </w:tc>
        <w:tc>
          <w:tcPr>
            <w:tcW w:w="2755" w:type="dxa"/>
            <w:vMerge w:val="restart"/>
          </w:tcPr>
          <w:p w:rsidR="000C72FB" w:rsidRPr="00626763" w:rsidRDefault="000C72FB" w:rsidP="003A7D8B">
            <w:pPr>
              <w:jc w:val="center"/>
              <w:rPr>
                <w:b/>
                <w:color w:val="000000" w:themeColor="text1"/>
              </w:rPr>
            </w:pPr>
          </w:p>
          <w:p w:rsidR="000C72FB" w:rsidRPr="00626763" w:rsidRDefault="000C72FB" w:rsidP="003A7D8B">
            <w:pPr>
              <w:jc w:val="center"/>
              <w:rPr>
                <w:b/>
                <w:color w:val="000000" w:themeColor="text1"/>
              </w:rPr>
            </w:pPr>
            <w:r w:rsidRPr="00626763">
              <w:rPr>
                <w:b/>
                <w:color w:val="000000" w:themeColor="text1"/>
              </w:rPr>
              <w:t>Раздел/тема</w:t>
            </w:r>
          </w:p>
        </w:tc>
        <w:tc>
          <w:tcPr>
            <w:tcW w:w="1360" w:type="dxa"/>
            <w:vMerge w:val="restart"/>
          </w:tcPr>
          <w:p w:rsidR="000C72FB" w:rsidRPr="00626763" w:rsidRDefault="000C72FB" w:rsidP="003A7D8B">
            <w:pPr>
              <w:jc w:val="center"/>
              <w:rPr>
                <w:b/>
                <w:color w:val="000000" w:themeColor="text1"/>
              </w:rPr>
            </w:pPr>
          </w:p>
          <w:p w:rsidR="000C72FB" w:rsidRPr="00626763" w:rsidRDefault="000C72FB" w:rsidP="003A7D8B">
            <w:pPr>
              <w:jc w:val="center"/>
              <w:rPr>
                <w:b/>
                <w:color w:val="000000" w:themeColor="text1"/>
              </w:rPr>
            </w:pPr>
            <w:r w:rsidRPr="00626763">
              <w:rPr>
                <w:b/>
                <w:color w:val="000000" w:themeColor="text1"/>
              </w:rPr>
              <w:t>Всего час.</w:t>
            </w:r>
          </w:p>
        </w:tc>
        <w:tc>
          <w:tcPr>
            <w:tcW w:w="4839" w:type="dxa"/>
            <w:gridSpan w:val="4"/>
          </w:tcPr>
          <w:p w:rsidR="000C72FB" w:rsidRPr="00626763" w:rsidRDefault="000C72FB" w:rsidP="003A7D8B">
            <w:pPr>
              <w:jc w:val="center"/>
              <w:rPr>
                <w:b/>
                <w:color w:val="000000" w:themeColor="text1"/>
              </w:rPr>
            </w:pPr>
            <w:r w:rsidRPr="00626763">
              <w:rPr>
                <w:b/>
                <w:color w:val="000000" w:themeColor="text1"/>
              </w:rPr>
              <w:t>Виды учебной работы (в часах)</w:t>
            </w:r>
          </w:p>
        </w:tc>
      </w:tr>
      <w:tr w:rsidR="000C72FB" w:rsidRPr="00626763" w:rsidTr="006E42B1">
        <w:tc>
          <w:tcPr>
            <w:tcW w:w="664" w:type="dxa"/>
            <w:vMerge/>
          </w:tcPr>
          <w:p w:rsidR="000C72FB" w:rsidRPr="00626763" w:rsidRDefault="000C72FB" w:rsidP="003A7D8B">
            <w:pPr>
              <w:jc w:val="center"/>
              <w:rPr>
                <w:b/>
                <w:color w:val="000000" w:themeColor="text1"/>
              </w:rPr>
            </w:pPr>
          </w:p>
        </w:tc>
        <w:tc>
          <w:tcPr>
            <w:tcW w:w="2755" w:type="dxa"/>
            <w:vMerge/>
          </w:tcPr>
          <w:p w:rsidR="000C72FB" w:rsidRPr="00626763" w:rsidRDefault="000C72FB" w:rsidP="003A7D8B">
            <w:pPr>
              <w:jc w:val="center"/>
              <w:rPr>
                <w:b/>
                <w:color w:val="000000" w:themeColor="text1"/>
              </w:rPr>
            </w:pPr>
          </w:p>
        </w:tc>
        <w:tc>
          <w:tcPr>
            <w:tcW w:w="1360" w:type="dxa"/>
            <w:vMerge/>
          </w:tcPr>
          <w:p w:rsidR="000C72FB" w:rsidRPr="00626763" w:rsidRDefault="000C72FB" w:rsidP="003A7D8B">
            <w:pPr>
              <w:jc w:val="center"/>
              <w:rPr>
                <w:b/>
                <w:color w:val="000000" w:themeColor="text1"/>
              </w:rPr>
            </w:pPr>
          </w:p>
        </w:tc>
        <w:tc>
          <w:tcPr>
            <w:tcW w:w="2697" w:type="dxa"/>
            <w:gridSpan w:val="3"/>
          </w:tcPr>
          <w:p w:rsidR="000C72FB" w:rsidRPr="00626763" w:rsidRDefault="000C72FB" w:rsidP="003A7D8B">
            <w:pPr>
              <w:jc w:val="center"/>
              <w:rPr>
                <w:b/>
                <w:color w:val="000000" w:themeColor="text1"/>
              </w:rPr>
            </w:pPr>
            <w:r w:rsidRPr="00626763">
              <w:rPr>
                <w:b/>
                <w:color w:val="000000" w:themeColor="text1"/>
              </w:rPr>
              <w:t>Аудиторная работа</w:t>
            </w:r>
          </w:p>
        </w:tc>
        <w:tc>
          <w:tcPr>
            <w:tcW w:w="2142" w:type="dxa"/>
            <w:vMerge w:val="restart"/>
          </w:tcPr>
          <w:p w:rsidR="000C72FB" w:rsidRPr="00626763" w:rsidRDefault="000C72FB" w:rsidP="003A7D8B">
            <w:pPr>
              <w:jc w:val="center"/>
              <w:rPr>
                <w:b/>
                <w:color w:val="000000" w:themeColor="text1"/>
              </w:rPr>
            </w:pPr>
            <w:r w:rsidRPr="00626763">
              <w:rPr>
                <w:b/>
                <w:color w:val="000000" w:themeColor="text1"/>
              </w:rPr>
              <w:t>Самостоятельная работа</w:t>
            </w:r>
          </w:p>
        </w:tc>
      </w:tr>
      <w:tr w:rsidR="000C72FB" w:rsidRPr="00626763" w:rsidTr="006E42B1">
        <w:tc>
          <w:tcPr>
            <w:tcW w:w="664" w:type="dxa"/>
            <w:vMerge/>
          </w:tcPr>
          <w:p w:rsidR="000C72FB" w:rsidRPr="00626763" w:rsidRDefault="000C72FB" w:rsidP="003A7D8B">
            <w:pPr>
              <w:jc w:val="both"/>
              <w:rPr>
                <w:color w:val="000000" w:themeColor="text1"/>
              </w:rPr>
            </w:pPr>
          </w:p>
        </w:tc>
        <w:tc>
          <w:tcPr>
            <w:tcW w:w="2755" w:type="dxa"/>
            <w:vMerge/>
          </w:tcPr>
          <w:p w:rsidR="000C72FB" w:rsidRPr="00626763" w:rsidRDefault="000C72FB" w:rsidP="003A7D8B">
            <w:pPr>
              <w:jc w:val="both"/>
              <w:rPr>
                <w:color w:val="000000" w:themeColor="text1"/>
              </w:rPr>
            </w:pPr>
          </w:p>
        </w:tc>
        <w:tc>
          <w:tcPr>
            <w:tcW w:w="1360" w:type="dxa"/>
            <w:vMerge/>
          </w:tcPr>
          <w:p w:rsidR="000C72FB" w:rsidRPr="00626763" w:rsidRDefault="000C72FB" w:rsidP="003A7D8B">
            <w:pPr>
              <w:jc w:val="both"/>
              <w:rPr>
                <w:color w:val="000000" w:themeColor="text1"/>
              </w:rPr>
            </w:pPr>
          </w:p>
        </w:tc>
        <w:tc>
          <w:tcPr>
            <w:tcW w:w="824" w:type="dxa"/>
          </w:tcPr>
          <w:p w:rsidR="000C72FB" w:rsidRPr="00626763" w:rsidRDefault="000C72FB" w:rsidP="003A7D8B">
            <w:pPr>
              <w:jc w:val="center"/>
              <w:rPr>
                <w:b/>
                <w:color w:val="000000" w:themeColor="text1"/>
              </w:rPr>
            </w:pPr>
            <w:r w:rsidRPr="00626763">
              <w:rPr>
                <w:b/>
                <w:color w:val="000000" w:themeColor="text1"/>
              </w:rPr>
              <w:t>ЛК</w:t>
            </w:r>
          </w:p>
        </w:tc>
        <w:tc>
          <w:tcPr>
            <w:tcW w:w="1035" w:type="dxa"/>
          </w:tcPr>
          <w:p w:rsidR="000C72FB" w:rsidRPr="00626763" w:rsidRDefault="000C72FB" w:rsidP="003A7D8B">
            <w:pPr>
              <w:jc w:val="center"/>
              <w:rPr>
                <w:b/>
                <w:color w:val="000000" w:themeColor="text1"/>
              </w:rPr>
            </w:pPr>
            <w:r w:rsidRPr="00626763">
              <w:rPr>
                <w:b/>
                <w:color w:val="000000" w:themeColor="text1"/>
              </w:rPr>
              <w:t>ПР\Лаб</w:t>
            </w:r>
          </w:p>
        </w:tc>
        <w:tc>
          <w:tcPr>
            <w:tcW w:w="838" w:type="dxa"/>
          </w:tcPr>
          <w:p w:rsidR="000C72FB" w:rsidRPr="00626763" w:rsidRDefault="000C72FB" w:rsidP="003A7D8B">
            <w:pPr>
              <w:jc w:val="center"/>
              <w:rPr>
                <w:b/>
                <w:color w:val="000000" w:themeColor="text1"/>
              </w:rPr>
            </w:pPr>
            <w:r w:rsidRPr="00626763">
              <w:rPr>
                <w:b/>
                <w:color w:val="000000" w:themeColor="text1"/>
              </w:rPr>
              <w:t>СЕМ</w:t>
            </w:r>
          </w:p>
        </w:tc>
        <w:tc>
          <w:tcPr>
            <w:tcW w:w="2142" w:type="dxa"/>
            <w:vMerge/>
          </w:tcPr>
          <w:p w:rsidR="000C72FB" w:rsidRPr="00626763" w:rsidRDefault="000C72FB" w:rsidP="003A7D8B">
            <w:pPr>
              <w:jc w:val="both"/>
              <w:rPr>
                <w:color w:val="000000" w:themeColor="text1"/>
              </w:rPr>
            </w:pP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 xml:space="preserve">1. </w:t>
            </w:r>
          </w:p>
        </w:tc>
        <w:tc>
          <w:tcPr>
            <w:tcW w:w="2755" w:type="dxa"/>
          </w:tcPr>
          <w:p w:rsidR="004D09DB" w:rsidRPr="00626763" w:rsidRDefault="004D09DB" w:rsidP="004D09DB">
            <w:pPr>
              <w:tabs>
                <w:tab w:val="left" w:pos="4111"/>
              </w:tabs>
              <w:spacing w:before="100" w:beforeAutospacing="1" w:after="100" w:afterAutospacing="1"/>
              <w:jc w:val="both"/>
              <w:rPr>
                <w:color w:val="000000" w:themeColor="text1"/>
              </w:rPr>
            </w:pPr>
            <w:r w:rsidRPr="00626763">
              <w:rPr>
                <w:bCs/>
                <w:color w:val="000000" w:themeColor="text1"/>
              </w:rPr>
              <w:t>Основы государственного и муниципального управления как научная и учебная дисциплина</w:t>
            </w:r>
          </w:p>
          <w:p w:rsidR="004D09DB" w:rsidRPr="00626763" w:rsidRDefault="004D09DB" w:rsidP="004D09DB">
            <w:pPr>
              <w:pStyle w:val="11"/>
              <w:tabs>
                <w:tab w:val="left" w:pos="4111"/>
              </w:tabs>
              <w:spacing w:after="0" w:line="240" w:lineRule="auto"/>
              <w:ind w:left="0"/>
              <w:jc w:val="both"/>
              <w:rPr>
                <w:rFonts w:ascii="Times New Roman" w:hAnsi="Times New Roman"/>
                <w:color w:val="000000" w:themeColor="text1"/>
                <w:sz w:val="24"/>
                <w:szCs w:val="24"/>
              </w:rPr>
            </w:pP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2.</w:t>
            </w:r>
          </w:p>
        </w:tc>
        <w:tc>
          <w:tcPr>
            <w:tcW w:w="2755" w:type="dxa"/>
          </w:tcPr>
          <w:p w:rsidR="004D09DB" w:rsidRPr="00626763" w:rsidRDefault="004D09DB" w:rsidP="004D09DB">
            <w:pPr>
              <w:pStyle w:val="11"/>
              <w:tabs>
                <w:tab w:val="left" w:pos="4111"/>
              </w:tabs>
              <w:spacing w:after="0" w:line="240" w:lineRule="auto"/>
              <w:ind w:left="0"/>
              <w:jc w:val="both"/>
              <w:rPr>
                <w:rFonts w:ascii="Times New Roman" w:hAnsi="Times New Roman"/>
                <w:color w:val="000000" w:themeColor="text1"/>
                <w:sz w:val="24"/>
                <w:szCs w:val="24"/>
              </w:rPr>
            </w:pPr>
            <w:r w:rsidRPr="00626763">
              <w:rPr>
                <w:rFonts w:ascii="Times New Roman" w:hAnsi="Times New Roman"/>
                <w:color w:val="000000" w:themeColor="text1"/>
                <w:sz w:val="24"/>
                <w:szCs w:val="24"/>
              </w:rPr>
              <w:t>Теоретические основы государственного управления</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3.</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Сущность государственного регулирования экономики</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4.</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Политическая система общества. Государство как основной институт политической системы.</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5.</w:t>
            </w:r>
          </w:p>
        </w:tc>
        <w:tc>
          <w:tcPr>
            <w:tcW w:w="2755" w:type="dxa"/>
          </w:tcPr>
          <w:p w:rsidR="004D09DB" w:rsidRPr="00626763" w:rsidRDefault="004D09DB" w:rsidP="004D09DB">
            <w:pPr>
              <w:tabs>
                <w:tab w:val="left" w:pos="4111"/>
              </w:tabs>
              <w:jc w:val="both"/>
              <w:rPr>
                <w:rStyle w:val="12"/>
                <w:color w:val="000000" w:themeColor="text1"/>
                <w:sz w:val="24"/>
                <w:szCs w:val="24"/>
              </w:rPr>
            </w:pPr>
            <w:r w:rsidRPr="00626763">
              <w:rPr>
                <w:color w:val="000000" w:themeColor="text1"/>
              </w:rPr>
              <w:t>Система органов государственной власти в Российской Федерации</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6.</w:t>
            </w:r>
          </w:p>
        </w:tc>
        <w:tc>
          <w:tcPr>
            <w:tcW w:w="2755" w:type="dxa"/>
          </w:tcPr>
          <w:p w:rsidR="004D09DB" w:rsidRPr="00626763" w:rsidRDefault="004D09DB" w:rsidP="004D09DB">
            <w:pPr>
              <w:tabs>
                <w:tab w:val="left" w:pos="4111"/>
              </w:tabs>
              <w:jc w:val="both"/>
              <w:rPr>
                <w:color w:val="000000" w:themeColor="text1"/>
              </w:rPr>
            </w:pPr>
            <w:r w:rsidRPr="00626763">
              <w:rPr>
                <w:rStyle w:val="12"/>
                <w:color w:val="000000" w:themeColor="text1"/>
                <w:sz w:val="24"/>
                <w:szCs w:val="24"/>
              </w:rPr>
              <w:t>Роль президента Российской Федерации  в системе государственного управления</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lastRenderedPageBreak/>
              <w:t>7.</w:t>
            </w:r>
          </w:p>
        </w:tc>
        <w:tc>
          <w:tcPr>
            <w:tcW w:w="2755" w:type="dxa"/>
          </w:tcPr>
          <w:p w:rsidR="004D09DB" w:rsidRPr="00626763" w:rsidRDefault="004D09DB" w:rsidP="004D09DB">
            <w:pPr>
              <w:tabs>
                <w:tab w:val="left" w:pos="4111"/>
              </w:tabs>
              <w:jc w:val="both"/>
              <w:rPr>
                <w:color w:val="000000" w:themeColor="text1"/>
              </w:rPr>
            </w:pPr>
            <w:r w:rsidRPr="00626763">
              <w:rPr>
                <w:rStyle w:val="12"/>
                <w:color w:val="000000" w:themeColor="text1"/>
                <w:sz w:val="24"/>
                <w:szCs w:val="24"/>
              </w:rPr>
              <w:t>Федеральное Собрание РФ</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8.</w:t>
            </w:r>
          </w:p>
        </w:tc>
        <w:tc>
          <w:tcPr>
            <w:tcW w:w="2755" w:type="dxa"/>
          </w:tcPr>
          <w:p w:rsidR="004D09DB" w:rsidRPr="00626763" w:rsidRDefault="004D09DB" w:rsidP="004D09DB">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4D09DB" w:rsidRPr="00626763" w:rsidRDefault="004D09DB" w:rsidP="004D09DB">
            <w:pPr>
              <w:tabs>
                <w:tab w:val="left" w:pos="4111"/>
              </w:tabs>
              <w:jc w:val="both"/>
              <w:rPr>
                <w:color w:val="000000" w:themeColor="text1"/>
              </w:rPr>
            </w:pP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9.</w:t>
            </w:r>
          </w:p>
        </w:tc>
        <w:tc>
          <w:tcPr>
            <w:tcW w:w="2755" w:type="dxa"/>
          </w:tcPr>
          <w:p w:rsidR="004D09DB" w:rsidRPr="00626763" w:rsidRDefault="004D09DB" w:rsidP="004D09DB">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4D09DB" w:rsidRPr="00626763" w:rsidRDefault="004D09DB" w:rsidP="004D09DB">
            <w:pPr>
              <w:tabs>
                <w:tab w:val="left" w:pos="4111"/>
              </w:tabs>
              <w:jc w:val="both"/>
              <w:rPr>
                <w:color w:val="000000" w:themeColor="text1"/>
              </w:rPr>
            </w:pP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r w:rsidRPr="00626763">
              <w:rPr>
                <w:color w:val="000000" w:themeColor="text1"/>
              </w:rPr>
              <w:t>-</w:t>
            </w: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10.</w:t>
            </w:r>
          </w:p>
        </w:tc>
        <w:tc>
          <w:tcPr>
            <w:tcW w:w="2755" w:type="dxa"/>
          </w:tcPr>
          <w:p w:rsidR="004D09DB" w:rsidRPr="00626763" w:rsidRDefault="004D09DB" w:rsidP="004D09DB">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4D09DB" w:rsidRPr="00626763" w:rsidRDefault="004D09DB" w:rsidP="004D09DB">
            <w:pPr>
              <w:tabs>
                <w:tab w:val="left" w:pos="4111"/>
              </w:tabs>
              <w:jc w:val="both"/>
              <w:rPr>
                <w:color w:val="000000" w:themeColor="text1"/>
              </w:rPr>
            </w:pP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11.</w:t>
            </w:r>
          </w:p>
        </w:tc>
        <w:tc>
          <w:tcPr>
            <w:tcW w:w="2755" w:type="dxa"/>
          </w:tcPr>
          <w:p w:rsidR="004D09DB" w:rsidRPr="00626763" w:rsidRDefault="004D09DB" w:rsidP="004D09DB">
            <w:pPr>
              <w:tabs>
                <w:tab w:val="left" w:pos="4111"/>
              </w:tabs>
              <w:jc w:val="both"/>
              <w:rPr>
                <w:color w:val="000000" w:themeColor="text1"/>
              </w:rPr>
            </w:pPr>
            <w:r w:rsidRPr="00626763">
              <w:rPr>
                <w:iCs/>
                <w:color w:val="000000" w:themeColor="text1"/>
              </w:rPr>
              <w:t>Взаимодействие государственного управления с местным самоуправлением</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12.</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Теоретические основы  местного самоуправления и муниципального управления</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jc w:val="both"/>
              <w:rPr>
                <w:color w:val="000000" w:themeColor="text1"/>
              </w:rPr>
            </w:pPr>
            <w:r w:rsidRPr="00626763">
              <w:rPr>
                <w:color w:val="000000" w:themeColor="text1"/>
              </w:rPr>
              <w:t>13.</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Местное самоуправление в России и зарубежных странах</w:t>
            </w:r>
          </w:p>
        </w:tc>
        <w:tc>
          <w:tcPr>
            <w:tcW w:w="1360" w:type="dxa"/>
          </w:tcPr>
          <w:p w:rsidR="004D09DB" w:rsidRPr="00626763" w:rsidRDefault="004D09DB" w:rsidP="004D09DB">
            <w:pPr>
              <w:jc w:val="center"/>
              <w:rPr>
                <w:color w:val="000000" w:themeColor="text1"/>
              </w:rPr>
            </w:pPr>
            <w:r w:rsidRPr="00626763">
              <w:rPr>
                <w:color w:val="000000" w:themeColor="text1"/>
              </w:rPr>
              <w:t>20</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20</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14</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Структура и организационно-правовые основы деятельности органов местного самоуправления</w:t>
            </w:r>
          </w:p>
        </w:tc>
        <w:tc>
          <w:tcPr>
            <w:tcW w:w="1360" w:type="dxa"/>
          </w:tcPr>
          <w:p w:rsidR="004D09DB" w:rsidRPr="00626763" w:rsidRDefault="004D09DB" w:rsidP="004D09DB">
            <w:pPr>
              <w:jc w:val="center"/>
              <w:rPr>
                <w:color w:val="000000" w:themeColor="text1"/>
              </w:rPr>
            </w:pPr>
            <w:r w:rsidRPr="00626763">
              <w:rPr>
                <w:color w:val="000000" w:themeColor="text1"/>
              </w:rPr>
              <w:t>23</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21</w:t>
            </w:r>
          </w:p>
        </w:tc>
      </w:tr>
      <w:tr w:rsidR="004D09DB" w:rsidRPr="00626763" w:rsidTr="006E42B1">
        <w:tc>
          <w:tcPr>
            <w:tcW w:w="664" w:type="dxa"/>
          </w:tcPr>
          <w:p w:rsidR="004D09DB" w:rsidRPr="00626763" w:rsidRDefault="004D09DB" w:rsidP="004D09DB">
            <w:pPr>
              <w:ind w:left="-426" w:firstLine="360"/>
              <w:rPr>
                <w:color w:val="000000" w:themeColor="text1"/>
              </w:rPr>
            </w:pPr>
            <w:r w:rsidRPr="00626763">
              <w:rPr>
                <w:color w:val="000000" w:themeColor="text1"/>
              </w:rPr>
              <w:t>15.</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Экономические и финансовые  основы местного самоуправления</w:t>
            </w:r>
          </w:p>
          <w:p w:rsidR="00626763" w:rsidRPr="00626763" w:rsidRDefault="00626763" w:rsidP="004D09DB">
            <w:pPr>
              <w:tabs>
                <w:tab w:val="left" w:pos="4111"/>
              </w:tabs>
              <w:jc w:val="both"/>
              <w:rPr>
                <w:color w:val="000000" w:themeColor="text1"/>
              </w:rPr>
            </w:pP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21</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16.</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Реформирование системы местного самоуправления</w:t>
            </w:r>
          </w:p>
        </w:tc>
        <w:tc>
          <w:tcPr>
            <w:tcW w:w="1360" w:type="dxa"/>
          </w:tcPr>
          <w:p w:rsidR="004D09DB" w:rsidRPr="00626763" w:rsidRDefault="004D09DB" w:rsidP="004D09DB">
            <w:pPr>
              <w:jc w:val="center"/>
              <w:rPr>
                <w:color w:val="000000" w:themeColor="text1"/>
              </w:rPr>
            </w:pPr>
            <w:r w:rsidRPr="00626763">
              <w:rPr>
                <w:color w:val="000000" w:themeColor="text1"/>
              </w:rPr>
              <w:t>23</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21</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17.</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Основы территориального планирования и регионального управления</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21</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18.</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Региональная экономика и принципы ее</w:t>
            </w:r>
          </w:p>
          <w:p w:rsidR="004D09DB" w:rsidRPr="00626763" w:rsidRDefault="004D09DB" w:rsidP="004D09DB">
            <w:pPr>
              <w:tabs>
                <w:tab w:val="left" w:pos="4111"/>
              </w:tabs>
              <w:jc w:val="both"/>
              <w:rPr>
                <w:color w:val="000000" w:themeColor="text1"/>
              </w:rPr>
            </w:pPr>
            <w:r w:rsidRPr="00626763">
              <w:rPr>
                <w:color w:val="000000" w:themeColor="text1"/>
              </w:rPr>
              <w:t xml:space="preserve"> организации</w:t>
            </w:r>
          </w:p>
          <w:p w:rsidR="004D09DB" w:rsidRPr="00626763" w:rsidRDefault="004D09DB" w:rsidP="004D09DB">
            <w:pPr>
              <w:tabs>
                <w:tab w:val="left" w:pos="4111"/>
              </w:tabs>
              <w:jc w:val="both"/>
              <w:rPr>
                <w:color w:val="000000" w:themeColor="text1"/>
              </w:rPr>
            </w:pP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21</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lastRenderedPageBreak/>
              <w:t>19.</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Система потенциалов региональной экономики</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20.</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Отраслевая и территориальная структура региональной экономики</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21.</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Дифференциация экономического пространства Российской федерации</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22.</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Региональная политика государства</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23.</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Государственная и муниципальная служба как социальный институт</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24.</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Правовой статус государственных и муниципальных служащих в Российской Федерации</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25.</w:t>
            </w:r>
          </w:p>
        </w:tc>
        <w:tc>
          <w:tcPr>
            <w:tcW w:w="2755" w:type="dxa"/>
          </w:tcPr>
          <w:p w:rsidR="004D09DB" w:rsidRPr="00626763" w:rsidRDefault="004D09DB" w:rsidP="004D09DB">
            <w:pPr>
              <w:tabs>
                <w:tab w:val="left" w:pos="4111"/>
              </w:tabs>
              <w:jc w:val="both"/>
              <w:rPr>
                <w:color w:val="000000" w:themeColor="text1"/>
              </w:rPr>
            </w:pPr>
            <w:r w:rsidRPr="00626763">
              <w:rPr>
                <w:bCs/>
                <w:color w:val="000000" w:themeColor="text1"/>
              </w:rPr>
              <w:t>Прохождение государственной и муниципальной службы</w:t>
            </w:r>
            <w:r w:rsidRPr="00626763">
              <w:rPr>
                <w:color w:val="000000" w:themeColor="text1"/>
              </w:rPr>
              <w:t xml:space="preserve"> в Российской Федерации.</w:t>
            </w:r>
          </w:p>
          <w:p w:rsidR="004D09DB" w:rsidRPr="00626763" w:rsidRDefault="004D09DB" w:rsidP="004D09DB">
            <w:pPr>
              <w:tabs>
                <w:tab w:val="left" w:pos="4111"/>
              </w:tabs>
              <w:jc w:val="both"/>
              <w:rPr>
                <w:color w:val="000000" w:themeColor="text1"/>
              </w:rPr>
            </w:pPr>
            <w:r w:rsidRPr="00626763">
              <w:rPr>
                <w:color w:val="000000" w:themeColor="text1"/>
              </w:rPr>
              <w:t>Должности гражданской службы</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r w:rsidRPr="00626763">
              <w:rPr>
                <w:color w:val="000000" w:themeColor="text1"/>
              </w:rPr>
              <w:t>2</w:t>
            </w: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26.</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Ответственность государственных и муниципальных служащих</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27.</w:t>
            </w:r>
          </w:p>
        </w:tc>
        <w:tc>
          <w:tcPr>
            <w:tcW w:w="2755" w:type="dxa"/>
          </w:tcPr>
          <w:p w:rsidR="004D09DB" w:rsidRPr="00626763" w:rsidRDefault="004D09DB" w:rsidP="004D09DB">
            <w:pPr>
              <w:tabs>
                <w:tab w:val="left" w:pos="4111"/>
              </w:tabs>
              <w:jc w:val="both"/>
              <w:rPr>
                <w:bCs/>
                <w:iCs/>
                <w:color w:val="000000" w:themeColor="text1"/>
              </w:rPr>
            </w:pPr>
            <w:r w:rsidRPr="00626763">
              <w:rPr>
                <w:bCs/>
                <w:color w:val="000000" w:themeColor="text1"/>
              </w:rPr>
              <w:t xml:space="preserve">Разработка и проведение </w:t>
            </w:r>
            <w:r w:rsidRPr="00626763">
              <w:rPr>
                <w:bCs/>
                <w:iCs/>
                <w:color w:val="000000" w:themeColor="text1"/>
              </w:rPr>
              <w:t>административных реформ</w:t>
            </w:r>
          </w:p>
          <w:p w:rsidR="00626763" w:rsidRPr="00626763" w:rsidRDefault="00626763" w:rsidP="004D09DB">
            <w:pPr>
              <w:tabs>
                <w:tab w:val="left" w:pos="4111"/>
              </w:tabs>
              <w:jc w:val="both"/>
              <w:rPr>
                <w:color w:val="000000" w:themeColor="text1"/>
              </w:rPr>
            </w:pP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28.</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Методологические основы разработки государственных решений</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29.</w:t>
            </w:r>
          </w:p>
        </w:tc>
        <w:tc>
          <w:tcPr>
            <w:tcW w:w="2755" w:type="dxa"/>
          </w:tcPr>
          <w:p w:rsidR="004D09DB" w:rsidRPr="00626763" w:rsidRDefault="004D09DB" w:rsidP="004D09DB">
            <w:pPr>
              <w:tabs>
                <w:tab w:val="left" w:pos="4111"/>
              </w:tabs>
              <w:jc w:val="both"/>
              <w:rPr>
                <w:color w:val="000000" w:themeColor="text1"/>
              </w:rPr>
            </w:pPr>
            <w:r w:rsidRPr="00626763">
              <w:rPr>
                <w:bCs/>
                <w:iCs/>
                <w:color w:val="000000" w:themeColor="text1"/>
              </w:rPr>
              <w:t>Анализ процесса разработки и реализации государственной политики</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30.</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Организация исполнения государственных решений</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lastRenderedPageBreak/>
              <w:t>31.</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Разработка и реализация государственных решений в условиях неопределенности и риска</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32.</w:t>
            </w:r>
          </w:p>
        </w:tc>
        <w:tc>
          <w:tcPr>
            <w:tcW w:w="2755" w:type="dxa"/>
          </w:tcPr>
          <w:p w:rsidR="004D09DB" w:rsidRPr="00626763" w:rsidRDefault="004D09DB" w:rsidP="004D09DB">
            <w:pPr>
              <w:tabs>
                <w:tab w:val="left" w:pos="4111"/>
              </w:tabs>
              <w:jc w:val="both"/>
              <w:rPr>
                <w:color w:val="000000" w:themeColor="text1"/>
              </w:rPr>
            </w:pPr>
            <w:r w:rsidRPr="00626763">
              <w:rPr>
                <w:color w:val="000000" w:themeColor="text1"/>
              </w:rPr>
              <w:t>Эффективность государственного управления в современной России</w:t>
            </w:r>
          </w:p>
        </w:tc>
        <w:tc>
          <w:tcPr>
            <w:tcW w:w="1360" w:type="dxa"/>
          </w:tcPr>
          <w:p w:rsidR="004D09DB" w:rsidRPr="00626763" w:rsidRDefault="004D09DB" w:rsidP="004D09DB">
            <w:pPr>
              <w:jc w:val="center"/>
              <w:rPr>
                <w:color w:val="000000" w:themeColor="text1"/>
              </w:rPr>
            </w:pPr>
            <w:r w:rsidRPr="00626763">
              <w:rPr>
                <w:color w:val="000000" w:themeColor="text1"/>
              </w:rPr>
              <w:t>19</w:t>
            </w:r>
          </w:p>
        </w:tc>
        <w:tc>
          <w:tcPr>
            <w:tcW w:w="824" w:type="dxa"/>
          </w:tcPr>
          <w:p w:rsidR="004D09DB" w:rsidRPr="00626763" w:rsidRDefault="004D09DB" w:rsidP="004D09DB">
            <w:pPr>
              <w:jc w:val="center"/>
              <w:rPr>
                <w:color w:val="000000" w:themeColor="text1"/>
              </w:rPr>
            </w:pP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4D09DB" w:rsidRPr="00626763" w:rsidTr="006E42B1">
        <w:tc>
          <w:tcPr>
            <w:tcW w:w="664" w:type="dxa"/>
          </w:tcPr>
          <w:p w:rsidR="004D09DB" w:rsidRPr="00626763" w:rsidRDefault="004D09DB" w:rsidP="004D09DB">
            <w:pPr>
              <w:rPr>
                <w:color w:val="000000" w:themeColor="text1"/>
              </w:rPr>
            </w:pPr>
            <w:r w:rsidRPr="00626763">
              <w:rPr>
                <w:color w:val="000000" w:themeColor="text1"/>
              </w:rPr>
              <w:t>33.</w:t>
            </w:r>
          </w:p>
        </w:tc>
        <w:tc>
          <w:tcPr>
            <w:tcW w:w="2755" w:type="dxa"/>
          </w:tcPr>
          <w:p w:rsidR="004D09DB" w:rsidRPr="00626763" w:rsidRDefault="004D09DB" w:rsidP="004D09DB">
            <w:pPr>
              <w:tabs>
                <w:tab w:val="left" w:pos="4111"/>
              </w:tabs>
              <w:jc w:val="both"/>
              <w:rPr>
                <w:color w:val="000000" w:themeColor="text1"/>
              </w:rPr>
            </w:pPr>
            <w:r w:rsidRPr="00626763">
              <w:rPr>
                <w:bCs/>
                <w:color w:val="000000" w:themeColor="text1"/>
              </w:rPr>
              <w:t xml:space="preserve">Проблемы массовой коммуникации как подсистемы управления. </w:t>
            </w:r>
            <w:r w:rsidRPr="00626763">
              <w:rPr>
                <w:color w:val="000000" w:themeColor="text1"/>
              </w:rPr>
              <w:t>Установление эффективных связей с общественностью как задача государственного управления</w:t>
            </w:r>
          </w:p>
        </w:tc>
        <w:tc>
          <w:tcPr>
            <w:tcW w:w="1360" w:type="dxa"/>
          </w:tcPr>
          <w:p w:rsidR="004D09DB" w:rsidRPr="00626763" w:rsidRDefault="004D09DB" w:rsidP="004D09DB">
            <w:pPr>
              <w:jc w:val="center"/>
              <w:rPr>
                <w:color w:val="000000" w:themeColor="text1"/>
              </w:rPr>
            </w:pPr>
            <w:r w:rsidRPr="00626763">
              <w:rPr>
                <w:color w:val="000000" w:themeColor="text1"/>
              </w:rPr>
              <w:t>21</w:t>
            </w:r>
          </w:p>
        </w:tc>
        <w:tc>
          <w:tcPr>
            <w:tcW w:w="824" w:type="dxa"/>
          </w:tcPr>
          <w:p w:rsidR="004D09DB" w:rsidRPr="00626763" w:rsidRDefault="004D09DB" w:rsidP="004D09DB">
            <w:pPr>
              <w:jc w:val="center"/>
              <w:rPr>
                <w:color w:val="000000" w:themeColor="text1"/>
              </w:rPr>
            </w:pPr>
            <w:r w:rsidRPr="00626763">
              <w:rPr>
                <w:color w:val="000000" w:themeColor="text1"/>
              </w:rPr>
              <w:t>2</w:t>
            </w:r>
          </w:p>
        </w:tc>
        <w:tc>
          <w:tcPr>
            <w:tcW w:w="1035" w:type="dxa"/>
          </w:tcPr>
          <w:p w:rsidR="004D09DB" w:rsidRPr="00626763" w:rsidRDefault="004D09DB" w:rsidP="004D09DB">
            <w:pPr>
              <w:jc w:val="center"/>
              <w:rPr>
                <w:color w:val="000000" w:themeColor="text1"/>
              </w:rPr>
            </w:pPr>
          </w:p>
        </w:tc>
        <w:tc>
          <w:tcPr>
            <w:tcW w:w="838" w:type="dxa"/>
          </w:tcPr>
          <w:p w:rsidR="004D09DB" w:rsidRPr="00626763" w:rsidRDefault="004D09DB" w:rsidP="004D09DB">
            <w:pPr>
              <w:jc w:val="center"/>
              <w:rPr>
                <w:color w:val="000000" w:themeColor="text1"/>
              </w:rPr>
            </w:pPr>
          </w:p>
        </w:tc>
        <w:tc>
          <w:tcPr>
            <w:tcW w:w="2142" w:type="dxa"/>
          </w:tcPr>
          <w:p w:rsidR="004D09DB" w:rsidRPr="00626763" w:rsidRDefault="004D09DB" w:rsidP="004D09DB">
            <w:pPr>
              <w:jc w:val="center"/>
              <w:rPr>
                <w:color w:val="000000" w:themeColor="text1"/>
              </w:rPr>
            </w:pPr>
            <w:r w:rsidRPr="00626763">
              <w:rPr>
                <w:color w:val="000000" w:themeColor="text1"/>
              </w:rPr>
              <w:t>19</w:t>
            </w:r>
          </w:p>
        </w:tc>
      </w:tr>
      <w:tr w:rsidR="006E42B1" w:rsidRPr="00626763" w:rsidTr="006E42B1">
        <w:tc>
          <w:tcPr>
            <w:tcW w:w="664" w:type="dxa"/>
          </w:tcPr>
          <w:p w:rsidR="006E42B1" w:rsidRPr="00626763" w:rsidRDefault="006E42B1" w:rsidP="00CC0383">
            <w:pPr>
              <w:rPr>
                <w:color w:val="000000" w:themeColor="text1"/>
              </w:rPr>
            </w:pPr>
            <w:r w:rsidRPr="00626763">
              <w:rPr>
                <w:color w:val="000000" w:themeColor="text1"/>
              </w:rPr>
              <w:t>34.</w:t>
            </w:r>
          </w:p>
        </w:tc>
        <w:tc>
          <w:tcPr>
            <w:tcW w:w="2755" w:type="dxa"/>
          </w:tcPr>
          <w:p w:rsidR="006E42B1" w:rsidRPr="00626763" w:rsidRDefault="006E42B1" w:rsidP="00CC0383">
            <w:pPr>
              <w:tabs>
                <w:tab w:val="left" w:pos="4111"/>
              </w:tabs>
              <w:jc w:val="both"/>
              <w:rPr>
                <w:color w:val="000000" w:themeColor="text1"/>
              </w:rPr>
            </w:pPr>
            <w:r w:rsidRPr="00626763">
              <w:rPr>
                <w:bCs/>
                <w:color w:val="000000" w:themeColor="text1"/>
              </w:rPr>
              <w:t>Правовое и этическое обеспечение деятельности в сфере связей с общественностью</w:t>
            </w:r>
          </w:p>
          <w:p w:rsidR="006E42B1" w:rsidRPr="00626763" w:rsidRDefault="006E42B1" w:rsidP="00CC0383">
            <w:pPr>
              <w:tabs>
                <w:tab w:val="left" w:pos="4111"/>
              </w:tabs>
              <w:jc w:val="both"/>
              <w:rPr>
                <w:color w:val="000000" w:themeColor="text1"/>
              </w:rPr>
            </w:pPr>
          </w:p>
        </w:tc>
        <w:tc>
          <w:tcPr>
            <w:tcW w:w="1360" w:type="dxa"/>
          </w:tcPr>
          <w:p w:rsidR="006E42B1" w:rsidRPr="00626763" w:rsidRDefault="006E42B1" w:rsidP="00CC0383">
            <w:pPr>
              <w:jc w:val="center"/>
              <w:rPr>
                <w:color w:val="000000" w:themeColor="text1"/>
              </w:rPr>
            </w:pPr>
            <w:r w:rsidRPr="00626763">
              <w:rPr>
                <w:color w:val="000000" w:themeColor="text1"/>
              </w:rPr>
              <w:t>19</w:t>
            </w:r>
          </w:p>
        </w:tc>
        <w:tc>
          <w:tcPr>
            <w:tcW w:w="824" w:type="dxa"/>
          </w:tcPr>
          <w:p w:rsidR="006E42B1" w:rsidRPr="00626763" w:rsidRDefault="006E42B1" w:rsidP="00CC0383">
            <w:pPr>
              <w:jc w:val="center"/>
              <w:rPr>
                <w:color w:val="000000" w:themeColor="text1"/>
              </w:rPr>
            </w:pPr>
          </w:p>
        </w:tc>
        <w:tc>
          <w:tcPr>
            <w:tcW w:w="1035" w:type="dxa"/>
          </w:tcPr>
          <w:p w:rsidR="006E42B1" w:rsidRPr="00626763" w:rsidRDefault="006E42B1" w:rsidP="00CC0383">
            <w:pPr>
              <w:jc w:val="center"/>
              <w:rPr>
                <w:color w:val="000000" w:themeColor="text1"/>
              </w:rPr>
            </w:pPr>
          </w:p>
        </w:tc>
        <w:tc>
          <w:tcPr>
            <w:tcW w:w="838" w:type="dxa"/>
          </w:tcPr>
          <w:p w:rsidR="006E42B1" w:rsidRPr="00626763" w:rsidRDefault="006E42B1" w:rsidP="00CC0383">
            <w:pPr>
              <w:jc w:val="center"/>
              <w:rPr>
                <w:color w:val="000000" w:themeColor="text1"/>
              </w:rPr>
            </w:pPr>
          </w:p>
        </w:tc>
        <w:tc>
          <w:tcPr>
            <w:tcW w:w="2142" w:type="dxa"/>
          </w:tcPr>
          <w:p w:rsidR="006E42B1" w:rsidRPr="00626763" w:rsidRDefault="006E42B1" w:rsidP="00CC0383">
            <w:pPr>
              <w:jc w:val="center"/>
              <w:rPr>
                <w:color w:val="000000" w:themeColor="text1"/>
              </w:rPr>
            </w:pPr>
            <w:r w:rsidRPr="00626763">
              <w:rPr>
                <w:color w:val="000000" w:themeColor="text1"/>
              </w:rPr>
              <w:t>19</w:t>
            </w:r>
          </w:p>
        </w:tc>
      </w:tr>
      <w:tr w:rsidR="006E42B1" w:rsidRPr="00626763" w:rsidTr="006E42B1">
        <w:tc>
          <w:tcPr>
            <w:tcW w:w="664" w:type="dxa"/>
          </w:tcPr>
          <w:p w:rsidR="006E42B1" w:rsidRPr="00626763" w:rsidRDefault="006E42B1" w:rsidP="00CC0383">
            <w:pPr>
              <w:rPr>
                <w:color w:val="000000" w:themeColor="text1"/>
              </w:rPr>
            </w:pPr>
            <w:r w:rsidRPr="00626763">
              <w:rPr>
                <w:color w:val="000000" w:themeColor="text1"/>
              </w:rPr>
              <w:t>35.</w:t>
            </w:r>
          </w:p>
        </w:tc>
        <w:tc>
          <w:tcPr>
            <w:tcW w:w="2755" w:type="dxa"/>
          </w:tcPr>
          <w:p w:rsidR="006E42B1" w:rsidRPr="00626763" w:rsidRDefault="006E42B1" w:rsidP="00CC0383">
            <w:pPr>
              <w:tabs>
                <w:tab w:val="left" w:pos="4111"/>
              </w:tabs>
              <w:jc w:val="both"/>
              <w:rPr>
                <w:color w:val="000000" w:themeColor="text1"/>
              </w:rPr>
            </w:pPr>
            <w:r w:rsidRPr="00626763">
              <w:rPr>
                <w:bCs/>
                <w:color w:val="000000" w:themeColor="text1"/>
              </w:rPr>
              <w:t>Понятие и коммуникативные функции имиджа в связях с общественностью</w:t>
            </w:r>
          </w:p>
          <w:p w:rsidR="006E42B1" w:rsidRPr="00626763" w:rsidRDefault="006E42B1" w:rsidP="00CC0383">
            <w:pPr>
              <w:tabs>
                <w:tab w:val="left" w:pos="4111"/>
              </w:tabs>
              <w:jc w:val="both"/>
              <w:rPr>
                <w:color w:val="000000" w:themeColor="text1"/>
              </w:rPr>
            </w:pPr>
          </w:p>
        </w:tc>
        <w:tc>
          <w:tcPr>
            <w:tcW w:w="1360" w:type="dxa"/>
          </w:tcPr>
          <w:p w:rsidR="006E42B1" w:rsidRPr="00626763" w:rsidRDefault="006E42B1" w:rsidP="00CC0383">
            <w:pPr>
              <w:jc w:val="center"/>
              <w:rPr>
                <w:color w:val="000000" w:themeColor="text1"/>
              </w:rPr>
            </w:pPr>
            <w:r w:rsidRPr="00626763">
              <w:rPr>
                <w:color w:val="000000" w:themeColor="text1"/>
              </w:rPr>
              <w:t>19</w:t>
            </w:r>
          </w:p>
        </w:tc>
        <w:tc>
          <w:tcPr>
            <w:tcW w:w="824" w:type="dxa"/>
          </w:tcPr>
          <w:p w:rsidR="006E42B1" w:rsidRPr="00626763" w:rsidRDefault="006E42B1" w:rsidP="00CC0383">
            <w:pPr>
              <w:jc w:val="center"/>
              <w:rPr>
                <w:color w:val="000000" w:themeColor="text1"/>
              </w:rPr>
            </w:pPr>
          </w:p>
        </w:tc>
        <w:tc>
          <w:tcPr>
            <w:tcW w:w="1035" w:type="dxa"/>
          </w:tcPr>
          <w:p w:rsidR="006E42B1" w:rsidRPr="00626763" w:rsidRDefault="006E42B1" w:rsidP="00CC0383">
            <w:pPr>
              <w:jc w:val="center"/>
              <w:rPr>
                <w:color w:val="000000" w:themeColor="text1"/>
              </w:rPr>
            </w:pPr>
          </w:p>
        </w:tc>
        <w:tc>
          <w:tcPr>
            <w:tcW w:w="838" w:type="dxa"/>
          </w:tcPr>
          <w:p w:rsidR="006E42B1" w:rsidRPr="00626763" w:rsidRDefault="006E42B1" w:rsidP="00CC0383">
            <w:pPr>
              <w:jc w:val="center"/>
              <w:rPr>
                <w:color w:val="000000" w:themeColor="text1"/>
              </w:rPr>
            </w:pPr>
            <w:r w:rsidRPr="00626763">
              <w:rPr>
                <w:color w:val="000000" w:themeColor="text1"/>
              </w:rPr>
              <w:t>2</w:t>
            </w:r>
          </w:p>
        </w:tc>
        <w:tc>
          <w:tcPr>
            <w:tcW w:w="2142" w:type="dxa"/>
          </w:tcPr>
          <w:p w:rsidR="006E42B1" w:rsidRPr="00626763" w:rsidRDefault="006E42B1" w:rsidP="00CC0383">
            <w:pPr>
              <w:jc w:val="center"/>
              <w:rPr>
                <w:color w:val="000000" w:themeColor="text1"/>
              </w:rPr>
            </w:pPr>
            <w:r w:rsidRPr="00626763">
              <w:rPr>
                <w:color w:val="000000" w:themeColor="text1"/>
              </w:rPr>
              <w:t>19</w:t>
            </w:r>
          </w:p>
        </w:tc>
      </w:tr>
      <w:tr w:rsidR="006E42B1" w:rsidRPr="00626763" w:rsidTr="006E42B1">
        <w:tc>
          <w:tcPr>
            <w:tcW w:w="664" w:type="dxa"/>
          </w:tcPr>
          <w:p w:rsidR="006E42B1" w:rsidRPr="00626763" w:rsidRDefault="006E42B1" w:rsidP="00CC0383">
            <w:pPr>
              <w:rPr>
                <w:color w:val="000000" w:themeColor="text1"/>
              </w:rPr>
            </w:pPr>
            <w:r w:rsidRPr="00626763">
              <w:rPr>
                <w:color w:val="000000" w:themeColor="text1"/>
              </w:rPr>
              <w:t>36.</w:t>
            </w:r>
          </w:p>
        </w:tc>
        <w:tc>
          <w:tcPr>
            <w:tcW w:w="2755" w:type="dxa"/>
          </w:tcPr>
          <w:p w:rsidR="006E42B1" w:rsidRPr="00626763" w:rsidRDefault="006E42B1" w:rsidP="00CC0383">
            <w:pPr>
              <w:tabs>
                <w:tab w:val="left" w:pos="4111"/>
              </w:tabs>
              <w:jc w:val="both"/>
              <w:rPr>
                <w:color w:val="000000" w:themeColor="text1"/>
              </w:rPr>
            </w:pPr>
            <w:r w:rsidRPr="00626763">
              <w:rPr>
                <w:bCs/>
                <w:color w:val="000000" w:themeColor="text1"/>
              </w:rPr>
              <w:t>Реклама и медиапланирование</w:t>
            </w:r>
          </w:p>
          <w:p w:rsidR="006E42B1" w:rsidRPr="00626763" w:rsidRDefault="006E42B1" w:rsidP="00CC0383">
            <w:pPr>
              <w:tabs>
                <w:tab w:val="left" w:pos="4111"/>
              </w:tabs>
              <w:jc w:val="both"/>
              <w:rPr>
                <w:color w:val="000000" w:themeColor="text1"/>
              </w:rPr>
            </w:pPr>
          </w:p>
        </w:tc>
        <w:tc>
          <w:tcPr>
            <w:tcW w:w="1360" w:type="dxa"/>
          </w:tcPr>
          <w:p w:rsidR="006E42B1" w:rsidRPr="00626763" w:rsidRDefault="006E42B1" w:rsidP="00CC0383">
            <w:pPr>
              <w:jc w:val="center"/>
              <w:rPr>
                <w:color w:val="000000" w:themeColor="text1"/>
              </w:rPr>
            </w:pPr>
            <w:r w:rsidRPr="00626763">
              <w:rPr>
                <w:color w:val="000000" w:themeColor="text1"/>
              </w:rPr>
              <w:t>19</w:t>
            </w:r>
          </w:p>
        </w:tc>
        <w:tc>
          <w:tcPr>
            <w:tcW w:w="824" w:type="dxa"/>
          </w:tcPr>
          <w:p w:rsidR="006E42B1" w:rsidRPr="00626763" w:rsidRDefault="006E42B1" w:rsidP="00CC0383">
            <w:pPr>
              <w:jc w:val="center"/>
              <w:rPr>
                <w:color w:val="000000" w:themeColor="text1"/>
              </w:rPr>
            </w:pPr>
          </w:p>
        </w:tc>
        <w:tc>
          <w:tcPr>
            <w:tcW w:w="1035" w:type="dxa"/>
          </w:tcPr>
          <w:p w:rsidR="006E42B1" w:rsidRPr="00626763" w:rsidRDefault="006E42B1" w:rsidP="00CC0383">
            <w:pPr>
              <w:jc w:val="center"/>
              <w:rPr>
                <w:color w:val="000000" w:themeColor="text1"/>
              </w:rPr>
            </w:pPr>
          </w:p>
        </w:tc>
        <w:tc>
          <w:tcPr>
            <w:tcW w:w="838" w:type="dxa"/>
          </w:tcPr>
          <w:p w:rsidR="006E42B1" w:rsidRPr="00626763" w:rsidRDefault="006E42B1" w:rsidP="00CC0383">
            <w:pPr>
              <w:jc w:val="center"/>
              <w:rPr>
                <w:color w:val="000000" w:themeColor="text1"/>
              </w:rPr>
            </w:pPr>
            <w:r w:rsidRPr="00626763">
              <w:rPr>
                <w:color w:val="000000" w:themeColor="text1"/>
              </w:rPr>
              <w:t>2</w:t>
            </w:r>
          </w:p>
        </w:tc>
        <w:tc>
          <w:tcPr>
            <w:tcW w:w="2142" w:type="dxa"/>
          </w:tcPr>
          <w:p w:rsidR="006E42B1" w:rsidRPr="00626763" w:rsidRDefault="006E42B1" w:rsidP="00CC0383">
            <w:pPr>
              <w:jc w:val="center"/>
              <w:rPr>
                <w:color w:val="000000" w:themeColor="text1"/>
              </w:rPr>
            </w:pPr>
            <w:r w:rsidRPr="00626763">
              <w:rPr>
                <w:color w:val="000000" w:themeColor="text1"/>
              </w:rPr>
              <w:t>19</w:t>
            </w:r>
          </w:p>
        </w:tc>
      </w:tr>
      <w:tr w:rsidR="006E42B1" w:rsidRPr="00626763" w:rsidTr="006E42B1">
        <w:tc>
          <w:tcPr>
            <w:tcW w:w="664" w:type="dxa"/>
          </w:tcPr>
          <w:p w:rsidR="006E42B1" w:rsidRPr="00626763" w:rsidRDefault="006E42B1" w:rsidP="00CC0383">
            <w:pPr>
              <w:rPr>
                <w:color w:val="000000" w:themeColor="text1"/>
              </w:rPr>
            </w:pPr>
            <w:r w:rsidRPr="00626763">
              <w:rPr>
                <w:color w:val="000000" w:themeColor="text1"/>
              </w:rPr>
              <w:t>37.</w:t>
            </w:r>
          </w:p>
        </w:tc>
        <w:tc>
          <w:tcPr>
            <w:tcW w:w="2755" w:type="dxa"/>
          </w:tcPr>
          <w:p w:rsidR="006E42B1" w:rsidRPr="00626763" w:rsidRDefault="006E42B1" w:rsidP="00CC0383">
            <w:pPr>
              <w:tabs>
                <w:tab w:val="left" w:pos="4111"/>
              </w:tabs>
              <w:jc w:val="both"/>
              <w:rPr>
                <w:color w:val="000000" w:themeColor="text1"/>
              </w:rPr>
            </w:pPr>
            <w:r w:rsidRPr="00626763">
              <w:rPr>
                <w:bCs/>
                <w:color w:val="000000" w:themeColor="text1"/>
              </w:rPr>
              <w:t>Связи с общественностью в государственных структурах</w:t>
            </w:r>
          </w:p>
          <w:p w:rsidR="006E42B1" w:rsidRPr="00626763" w:rsidRDefault="006E42B1" w:rsidP="00CC0383">
            <w:pPr>
              <w:tabs>
                <w:tab w:val="left" w:pos="4111"/>
              </w:tabs>
              <w:jc w:val="both"/>
              <w:rPr>
                <w:color w:val="000000" w:themeColor="text1"/>
              </w:rPr>
            </w:pPr>
          </w:p>
          <w:p w:rsidR="00626763" w:rsidRPr="00626763" w:rsidRDefault="00626763" w:rsidP="00CC0383">
            <w:pPr>
              <w:tabs>
                <w:tab w:val="left" w:pos="4111"/>
              </w:tabs>
              <w:jc w:val="both"/>
              <w:rPr>
                <w:color w:val="000000" w:themeColor="text1"/>
              </w:rPr>
            </w:pPr>
          </w:p>
        </w:tc>
        <w:tc>
          <w:tcPr>
            <w:tcW w:w="1360" w:type="dxa"/>
          </w:tcPr>
          <w:p w:rsidR="006E42B1" w:rsidRPr="00626763" w:rsidRDefault="006E42B1" w:rsidP="00CC0383">
            <w:pPr>
              <w:jc w:val="center"/>
              <w:rPr>
                <w:color w:val="000000" w:themeColor="text1"/>
              </w:rPr>
            </w:pPr>
            <w:r w:rsidRPr="00626763">
              <w:rPr>
                <w:color w:val="000000" w:themeColor="text1"/>
              </w:rPr>
              <w:t>19</w:t>
            </w:r>
          </w:p>
        </w:tc>
        <w:tc>
          <w:tcPr>
            <w:tcW w:w="824" w:type="dxa"/>
          </w:tcPr>
          <w:p w:rsidR="006E42B1" w:rsidRPr="00626763" w:rsidRDefault="006E42B1" w:rsidP="00CC0383">
            <w:pPr>
              <w:jc w:val="center"/>
              <w:rPr>
                <w:color w:val="000000" w:themeColor="text1"/>
              </w:rPr>
            </w:pPr>
          </w:p>
        </w:tc>
        <w:tc>
          <w:tcPr>
            <w:tcW w:w="1035" w:type="dxa"/>
          </w:tcPr>
          <w:p w:rsidR="006E42B1" w:rsidRPr="00626763" w:rsidRDefault="006E42B1" w:rsidP="00CC0383">
            <w:pPr>
              <w:jc w:val="center"/>
              <w:rPr>
                <w:color w:val="000000" w:themeColor="text1"/>
              </w:rPr>
            </w:pPr>
          </w:p>
        </w:tc>
        <w:tc>
          <w:tcPr>
            <w:tcW w:w="838" w:type="dxa"/>
          </w:tcPr>
          <w:p w:rsidR="006E42B1" w:rsidRPr="00626763" w:rsidRDefault="006E42B1" w:rsidP="00CC0383">
            <w:pPr>
              <w:jc w:val="center"/>
              <w:rPr>
                <w:color w:val="000000" w:themeColor="text1"/>
              </w:rPr>
            </w:pPr>
            <w:r w:rsidRPr="00626763">
              <w:rPr>
                <w:color w:val="000000" w:themeColor="text1"/>
              </w:rPr>
              <w:t>2</w:t>
            </w:r>
          </w:p>
        </w:tc>
        <w:tc>
          <w:tcPr>
            <w:tcW w:w="2142" w:type="dxa"/>
          </w:tcPr>
          <w:p w:rsidR="006E42B1" w:rsidRPr="00626763" w:rsidRDefault="006E42B1" w:rsidP="00CC0383">
            <w:pPr>
              <w:jc w:val="center"/>
              <w:rPr>
                <w:color w:val="000000" w:themeColor="text1"/>
              </w:rPr>
            </w:pPr>
            <w:r w:rsidRPr="00626763">
              <w:rPr>
                <w:color w:val="000000" w:themeColor="text1"/>
              </w:rPr>
              <w:t>19</w:t>
            </w:r>
          </w:p>
        </w:tc>
      </w:tr>
      <w:tr w:rsidR="006E42B1" w:rsidRPr="00626763" w:rsidTr="006E42B1">
        <w:tc>
          <w:tcPr>
            <w:tcW w:w="664" w:type="dxa"/>
          </w:tcPr>
          <w:p w:rsidR="006E42B1" w:rsidRPr="00626763" w:rsidRDefault="006E42B1" w:rsidP="00CC0383">
            <w:pPr>
              <w:rPr>
                <w:color w:val="000000" w:themeColor="text1"/>
              </w:rPr>
            </w:pPr>
            <w:r w:rsidRPr="00626763">
              <w:rPr>
                <w:color w:val="000000" w:themeColor="text1"/>
              </w:rPr>
              <w:t>38.</w:t>
            </w:r>
          </w:p>
        </w:tc>
        <w:tc>
          <w:tcPr>
            <w:tcW w:w="2755" w:type="dxa"/>
          </w:tcPr>
          <w:p w:rsidR="006E42B1" w:rsidRPr="00626763" w:rsidRDefault="006E42B1" w:rsidP="00CC0383">
            <w:pPr>
              <w:tabs>
                <w:tab w:val="left" w:pos="4111"/>
              </w:tabs>
              <w:jc w:val="both"/>
              <w:rPr>
                <w:color w:val="000000" w:themeColor="text1"/>
              </w:rPr>
            </w:pPr>
            <w:r w:rsidRPr="00626763">
              <w:rPr>
                <w:bCs/>
                <w:color w:val="000000" w:themeColor="text1"/>
              </w:rPr>
              <w:t>PR-технологии в привлечении инвестиций</w:t>
            </w:r>
          </w:p>
          <w:p w:rsidR="006E42B1" w:rsidRPr="00626763" w:rsidRDefault="006E42B1" w:rsidP="00CC0383">
            <w:pPr>
              <w:tabs>
                <w:tab w:val="left" w:pos="4111"/>
              </w:tabs>
              <w:jc w:val="both"/>
              <w:rPr>
                <w:color w:val="000000" w:themeColor="text1"/>
              </w:rPr>
            </w:pPr>
          </w:p>
        </w:tc>
        <w:tc>
          <w:tcPr>
            <w:tcW w:w="1360" w:type="dxa"/>
          </w:tcPr>
          <w:p w:rsidR="006E42B1" w:rsidRPr="00626763" w:rsidRDefault="006E42B1" w:rsidP="00CC0383">
            <w:pPr>
              <w:jc w:val="center"/>
              <w:rPr>
                <w:color w:val="000000" w:themeColor="text1"/>
              </w:rPr>
            </w:pPr>
            <w:r w:rsidRPr="00626763">
              <w:rPr>
                <w:color w:val="000000" w:themeColor="text1"/>
              </w:rPr>
              <w:t>21</w:t>
            </w:r>
          </w:p>
        </w:tc>
        <w:tc>
          <w:tcPr>
            <w:tcW w:w="824" w:type="dxa"/>
          </w:tcPr>
          <w:p w:rsidR="006E42B1" w:rsidRPr="00626763" w:rsidRDefault="006E42B1" w:rsidP="00CC0383">
            <w:pPr>
              <w:jc w:val="center"/>
              <w:rPr>
                <w:color w:val="000000" w:themeColor="text1"/>
              </w:rPr>
            </w:pPr>
            <w:r w:rsidRPr="00626763">
              <w:rPr>
                <w:color w:val="000000" w:themeColor="text1"/>
              </w:rPr>
              <w:t>2</w:t>
            </w:r>
          </w:p>
        </w:tc>
        <w:tc>
          <w:tcPr>
            <w:tcW w:w="1035" w:type="dxa"/>
          </w:tcPr>
          <w:p w:rsidR="006E42B1" w:rsidRPr="00626763" w:rsidRDefault="006E42B1" w:rsidP="00CC0383">
            <w:pPr>
              <w:jc w:val="center"/>
              <w:rPr>
                <w:color w:val="000000" w:themeColor="text1"/>
              </w:rPr>
            </w:pPr>
          </w:p>
        </w:tc>
        <w:tc>
          <w:tcPr>
            <w:tcW w:w="838" w:type="dxa"/>
          </w:tcPr>
          <w:p w:rsidR="006E42B1" w:rsidRPr="00626763" w:rsidRDefault="006E42B1" w:rsidP="00CC0383">
            <w:pPr>
              <w:jc w:val="center"/>
              <w:rPr>
                <w:color w:val="000000" w:themeColor="text1"/>
              </w:rPr>
            </w:pPr>
          </w:p>
        </w:tc>
        <w:tc>
          <w:tcPr>
            <w:tcW w:w="2142" w:type="dxa"/>
          </w:tcPr>
          <w:p w:rsidR="006E42B1" w:rsidRPr="00626763" w:rsidRDefault="006E42B1" w:rsidP="00CC0383">
            <w:pPr>
              <w:jc w:val="center"/>
              <w:rPr>
                <w:color w:val="000000" w:themeColor="text1"/>
              </w:rPr>
            </w:pPr>
            <w:r w:rsidRPr="00626763">
              <w:rPr>
                <w:color w:val="000000" w:themeColor="text1"/>
              </w:rPr>
              <w:t>19</w:t>
            </w:r>
          </w:p>
        </w:tc>
      </w:tr>
      <w:tr w:rsidR="006E42B1" w:rsidRPr="00626763" w:rsidTr="006E42B1">
        <w:tc>
          <w:tcPr>
            <w:tcW w:w="664" w:type="dxa"/>
          </w:tcPr>
          <w:p w:rsidR="006E42B1" w:rsidRPr="00626763" w:rsidRDefault="006E42B1" w:rsidP="00CC0383">
            <w:pPr>
              <w:rPr>
                <w:color w:val="000000" w:themeColor="text1"/>
              </w:rPr>
            </w:pPr>
          </w:p>
        </w:tc>
        <w:tc>
          <w:tcPr>
            <w:tcW w:w="2755" w:type="dxa"/>
          </w:tcPr>
          <w:p w:rsidR="006E42B1" w:rsidRPr="00626763" w:rsidRDefault="006E42B1" w:rsidP="00CC0383">
            <w:pPr>
              <w:tabs>
                <w:tab w:val="left" w:pos="4111"/>
              </w:tabs>
              <w:jc w:val="both"/>
              <w:rPr>
                <w:bCs/>
                <w:color w:val="000000" w:themeColor="text1"/>
              </w:rPr>
            </w:pPr>
            <w:r w:rsidRPr="00626763">
              <w:rPr>
                <w:bCs/>
                <w:color w:val="000000" w:themeColor="text1"/>
              </w:rPr>
              <w:t xml:space="preserve">Промежуточная аттестация </w:t>
            </w:r>
          </w:p>
        </w:tc>
        <w:tc>
          <w:tcPr>
            <w:tcW w:w="1360" w:type="dxa"/>
          </w:tcPr>
          <w:p w:rsidR="006E42B1" w:rsidRPr="00626763" w:rsidRDefault="006E42B1" w:rsidP="00CC0383">
            <w:pPr>
              <w:jc w:val="center"/>
              <w:rPr>
                <w:color w:val="000000" w:themeColor="text1"/>
              </w:rPr>
            </w:pPr>
            <w:r w:rsidRPr="00626763">
              <w:rPr>
                <w:color w:val="000000" w:themeColor="text1"/>
              </w:rPr>
              <w:t>33</w:t>
            </w:r>
          </w:p>
        </w:tc>
        <w:tc>
          <w:tcPr>
            <w:tcW w:w="824" w:type="dxa"/>
          </w:tcPr>
          <w:p w:rsidR="006E42B1" w:rsidRPr="00626763" w:rsidRDefault="006E42B1" w:rsidP="00CC0383">
            <w:pPr>
              <w:jc w:val="center"/>
              <w:rPr>
                <w:color w:val="000000" w:themeColor="text1"/>
              </w:rPr>
            </w:pPr>
          </w:p>
        </w:tc>
        <w:tc>
          <w:tcPr>
            <w:tcW w:w="1035" w:type="dxa"/>
          </w:tcPr>
          <w:p w:rsidR="006E42B1" w:rsidRPr="00626763" w:rsidRDefault="006E42B1" w:rsidP="00CC0383">
            <w:pPr>
              <w:jc w:val="center"/>
              <w:rPr>
                <w:color w:val="000000" w:themeColor="text1"/>
              </w:rPr>
            </w:pPr>
          </w:p>
        </w:tc>
        <w:tc>
          <w:tcPr>
            <w:tcW w:w="838" w:type="dxa"/>
          </w:tcPr>
          <w:p w:rsidR="006E42B1" w:rsidRPr="00626763" w:rsidRDefault="006E42B1" w:rsidP="00CC0383">
            <w:pPr>
              <w:jc w:val="center"/>
              <w:rPr>
                <w:color w:val="000000" w:themeColor="text1"/>
              </w:rPr>
            </w:pPr>
          </w:p>
        </w:tc>
        <w:tc>
          <w:tcPr>
            <w:tcW w:w="2142" w:type="dxa"/>
          </w:tcPr>
          <w:p w:rsidR="006E42B1" w:rsidRPr="00626763" w:rsidRDefault="006E42B1" w:rsidP="00CC0383">
            <w:pPr>
              <w:jc w:val="center"/>
              <w:rPr>
                <w:color w:val="000000" w:themeColor="text1"/>
              </w:rPr>
            </w:pPr>
          </w:p>
        </w:tc>
      </w:tr>
      <w:tr w:rsidR="006E42B1" w:rsidRPr="00626763" w:rsidTr="006E42B1">
        <w:tc>
          <w:tcPr>
            <w:tcW w:w="664" w:type="dxa"/>
          </w:tcPr>
          <w:p w:rsidR="006E42B1" w:rsidRPr="00626763" w:rsidRDefault="006E42B1" w:rsidP="00CC0383">
            <w:pPr>
              <w:ind w:left="360"/>
              <w:rPr>
                <w:color w:val="000000" w:themeColor="text1"/>
              </w:rPr>
            </w:pPr>
          </w:p>
        </w:tc>
        <w:tc>
          <w:tcPr>
            <w:tcW w:w="2755" w:type="dxa"/>
          </w:tcPr>
          <w:p w:rsidR="006E42B1" w:rsidRPr="00626763" w:rsidRDefault="006E42B1" w:rsidP="00CC0383">
            <w:pPr>
              <w:jc w:val="both"/>
              <w:rPr>
                <w:color w:val="000000" w:themeColor="text1"/>
              </w:rPr>
            </w:pPr>
            <w:r w:rsidRPr="00626763">
              <w:rPr>
                <w:color w:val="000000" w:themeColor="text1"/>
              </w:rPr>
              <w:t xml:space="preserve">Итого </w:t>
            </w:r>
          </w:p>
        </w:tc>
        <w:tc>
          <w:tcPr>
            <w:tcW w:w="1360" w:type="dxa"/>
          </w:tcPr>
          <w:p w:rsidR="006E42B1" w:rsidRPr="00626763" w:rsidRDefault="006E42B1" w:rsidP="00CC0383">
            <w:pPr>
              <w:jc w:val="center"/>
              <w:rPr>
                <w:color w:val="000000" w:themeColor="text1"/>
              </w:rPr>
            </w:pPr>
            <w:r w:rsidRPr="00626763">
              <w:rPr>
                <w:color w:val="000000" w:themeColor="text1"/>
              </w:rPr>
              <w:t>828</w:t>
            </w:r>
          </w:p>
        </w:tc>
        <w:tc>
          <w:tcPr>
            <w:tcW w:w="824" w:type="dxa"/>
          </w:tcPr>
          <w:p w:rsidR="006E42B1" w:rsidRPr="00626763" w:rsidRDefault="006E42B1" w:rsidP="00CC0383">
            <w:pPr>
              <w:jc w:val="center"/>
              <w:rPr>
                <w:color w:val="000000" w:themeColor="text1"/>
              </w:rPr>
            </w:pPr>
            <w:r w:rsidRPr="00626763">
              <w:rPr>
                <w:color w:val="000000" w:themeColor="text1"/>
              </w:rPr>
              <w:t>28</w:t>
            </w:r>
          </w:p>
        </w:tc>
        <w:tc>
          <w:tcPr>
            <w:tcW w:w="1035" w:type="dxa"/>
          </w:tcPr>
          <w:p w:rsidR="006E42B1" w:rsidRPr="00626763" w:rsidRDefault="006E42B1" w:rsidP="00CC0383">
            <w:pPr>
              <w:jc w:val="center"/>
              <w:rPr>
                <w:color w:val="000000" w:themeColor="text1"/>
              </w:rPr>
            </w:pPr>
            <w:r w:rsidRPr="00626763">
              <w:rPr>
                <w:color w:val="000000" w:themeColor="text1"/>
              </w:rPr>
              <w:t>-</w:t>
            </w:r>
          </w:p>
        </w:tc>
        <w:tc>
          <w:tcPr>
            <w:tcW w:w="838" w:type="dxa"/>
          </w:tcPr>
          <w:p w:rsidR="006E42B1" w:rsidRPr="00626763" w:rsidRDefault="006E42B1" w:rsidP="00CC0383">
            <w:pPr>
              <w:jc w:val="center"/>
              <w:rPr>
                <w:color w:val="000000" w:themeColor="text1"/>
              </w:rPr>
            </w:pPr>
            <w:r w:rsidRPr="00626763">
              <w:rPr>
                <w:color w:val="000000" w:themeColor="text1"/>
              </w:rPr>
              <w:t>32</w:t>
            </w:r>
          </w:p>
        </w:tc>
        <w:tc>
          <w:tcPr>
            <w:tcW w:w="2142" w:type="dxa"/>
          </w:tcPr>
          <w:p w:rsidR="006E42B1" w:rsidRPr="00626763" w:rsidRDefault="006E42B1" w:rsidP="00CC0383">
            <w:pPr>
              <w:jc w:val="center"/>
              <w:rPr>
                <w:color w:val="000000" w:themeColor="text1"/>
              </w:rPr>
            </w:pPr>
            <w:r w:rsidRPr="00626763">
              <w:rPr>
                <w:color w:val="000000" w:themeColor="text1"/>
              </w:rPr>
              <w:t>735</w:t>
            </w:r>
          </w:p>
        </w:tc>
      </w:tr>
    </w:tbl>
    <w:p w:rsidR="000C72FB" w:rsidRPr="00626763" w:rsidRDefault="000C72FB" w:rsidP="000C72FB">
      <w:pPr>
        <w:jc w:val="both"/>
        <w:rPr>
          <w:color w:val="000000" w:themeColor="text1"/>
        </w:rPr>
      </w:pPr>
    </w:p>
    <w:p w:rsidR="000C72FB" w:rsidRPr="00626763" w:rsidRDefault="000C72FB" w:rsidP="000C72FB">
      <w:pPr>
        <w:jc w:val="both"/>
        <w:rPr>
          <w:color w:val="000000" w:themeColor="text1"/>
        </w:rPr>
      </w:pPr>
      <w:r w:rsidRPr="00626763">
        <w:rPr>
          <w:color w:val="000000" w:themeColor="text1"/>
        </w:rPr>
        <w:t xml:space="preserve">     *- в интерактивной форме</w:t>
      </w:r>
    </w:p>
    <w:p w:rsidR="009B77B4" w:rsidRPr="00626763" w:rsidRDefault="009B77B4" w:rsidP="009B77B4">
      <w:pPr>
        <w:jc w:val="both"/>
        <w:rPr>
          <w:color w:val="000000" w:themeColor="text1"/>
        </w:rPr>
      </w:pPr>
    </w:p>
    <w:p w:rsidR="009B77B4" w:rsidRPr="00626763" w:rsidRDefault="008629C1" w:rsidP="00755047">
      <w:pPr>
        <w:ind w:left="360"/>
        <w:rPr>
          <w:color w:val="000000" w:themeColor="text1"/>
        </w:rPr>
      </w:pPr>
      <w:r w:rsidRPr="00626763">
        <w:rPr>
          <w:color w:val="000000" w:themeColor="text1"/>
        </w:rPr>
        <w:t xml:space="preserve">4.2 </w:t>
      </w:r>
      <w:r w:rsidR="009B77B4" w:rsidRPr="00626763">
        <w:rPr>
          <w:color w:val="000000" w:themeColor="text1"/>
        </w:rPr>
        <w:t>Программа дисциплины структурированная по темам / разделам</w:t>
      </w:r>
    </w:p>
    <w:p w:rsidR="009B77B4" w:rsidRPr="00626763" w:rsidRDefault="009B77B4" w:rsidP="00755047">
      <w:pPr>
        <w:pStyle w:val="aa"/>
        <w:ind w:left="720"/>
        <w:rPr>
          <w:color w:val="000000" w:themeColor="text1"/>
        </w:rPr>
      </w:pPr>
    </w:p>
    <w:p w:rsidR="009B77B4" w:rsidRPr="00626763" w:rsidRDefault="009B77B4" w:rsidP="008629C1">
      <w:pPr>
        <w:pStyle w:val="aa"/>
        <w:ind w:left="720"/>
        <w:jc w:val="center"/>
        <w:rPr>
          <w:color w:val="000000" w:themeColor="text1"/>
        </w:rPr>
      </w:pPr>
      <w:r w:rsidRPr="00626763">
        <w:rPr>
          <w:color w:val="000000" w:themeColor="text1"/>
        </w:rPr>
        <w:t>Содержание лекционного курса</w:t>
      </w:r>
    </w:p>
    <w:tbl>
      <w:tblPr>
        <w:tblStyle w:val="a9"/>
        <w:tblW w:w="9606" w:type="dxa"/>
        <w:tblLook w:val="04A0" w:firstRow="1" w:lastRow="0" w:firstColumn="1" w:lastColumn="0" w:noHBand="0" w:noVBand="1"/>
      </w:tblPr>
      <w:tblGrid>
        <w:gridCol w:w="1296"/>
        <w:gridCol w:w="2923"/>
        <w:gridCol w:w="5387"/>
      </w:tblGrid>
      <w:tr w:rsidR="00C021E3" w:rsidRPr="00626763" w:rsidTr="00D50442">
        <w:tc>
          <w:tcPr>
            <w:tcW w:w="1296" w:type="dxa"/>
          </w:tcPr>
          <w:p w:rsidR="009B77B4" w:rsidRPr="00626763" w:rsidRDefault="009B77B4" w:rsidP="009B77B4">
            <w:pPr>
              <w:jc w:val="center"/>
              <w:rPr>
                <w:b/>
                <w:color w:val="000000" w:themeColor="text1"/>
              </w:rPr>
            </w:pPr>
            <w:r w:rsidRPr="00626763">
              <w:rPr>
                <w:b/>
                <w:color w:val="000000" w:themeColor="text1"/>
              </w:rPr>
              <w:lastRenderedPageBreak/>
              <w:t>№ п/п</w:t>
            </w:r>
          </w:p>
        </w:tc>
        <w:tc>
          <w:tcPr>
            <w:tcW w:w="2923" w:type="dxa"/>
          </w:tcPr>
          <w:p w:rsidR="009B77B4" w:rsidRPr="00626763" w:rsidRDefault="009B77B4" w:rsidP="009B77B4">
            <w:pPr>
              <w:jc w:val="center"/>
              <w:rPr>
                <w:b/>
                <w:color w:val="000000" w:themeColor="text1"/>
              </w:rPr>
            </w:pPr>
            <w:r w:rsidRPr="00626763">
              <w:rPr>
                <w:b/>
                <w:color w:val="000000" w:themeColor="text1"/>
              </w:rPr>
              <w:t>Наименование темы (раздела) дисциплины</w:t>
            </w:r>
          </w:p>
        </w:tc>
        <w:tc>
          <w:tcPr>
            <w:tcW w:w="5387" w:type="dxa"/>
          </w:tcPr>
          <w:p w:rsidR="009B77B4" w:rsidRPr="00626763" w:rsidRDefault="009B77B4" w:rsidP="009B77B4">
            <w:pPr>
              <w:jc w:val="center"/>
              <w:rPr>
                <w:b/>
                <w:color w:val="000000" w:themeColor="text1"/>
              </w:rPr>
            </w:pPr>
            <w:r w:rsidRPr="00626763">
              <w:rPr>
                <w:b/>
                <w:color w:val="000000" w:themeColor="text1"/>
              </w:rPr>
              <w:t>Содержание темы (раздела) дисциплины</w:t>
            </w:r>
          </w:p>
        </w:tc>
      </w:tr>
      <w:tr w:rsidR="005E454B" w:rsidRPr="00626763" w:rsidTr="00D50442">
        <w:tc>
          <w:tcPr>
            <w:tcW w:w="1296" w:type="dxa"/>
          </w:tcPr>
          <w:p w:rsidR="005E454B" w:rsidRPr="00626763" w:rsidRDefault="005E454B" w:rsidP="005F461E">
            <w:pPr>
              <w:pStyle w:val="aa"/>
              <w:numPr>
                <w:ilvl w:val="0"/>
                <w:numId w:val="5"/>
              </w:numPr>
              <w:tabs>
                <w:tab w:val="left" w:pos="4111"/>
              </w:tabs>
              <w:rPr>
                <w:color w:val="000000" w:themeColor="text1"/>
              </w:rPr>
            </w:pPr>
          </w:p>
        </w:tc>
        <w:tc>
          <w:tcPr>
            <w:tcW w:w="2923" w:type="dxa"/>
          </w:tcPr>
          <w:p w:rsidR="005E454B" w:rsidRPr="00626763" w:rsidRDefault="005E454B" w:rsidP="00B21132">
            <w:pPr>
              <w:tabs>
                <w:tab w:val="left" w:pos="4111"/>
              </w:tabs>
              <w:spacing w:before="100" w:beforeAutospacing="1" w:after="100" w:afterAutospacing="1"/>
              <w:jc w:val="both"/>
              <w:rPr>
                <w:color w:val="000000" w:themeColor="text1"/>
              </w:rPr>
            </w:pPr>
            <w:r w:rsidRPr="00626763">
              <w:rPr>
                <w:bCs/>
                <w:color w:val="000000" w:themeColor="text1"/>
              </w:rPr>
              <w:t>Основы государственного и муниципального управления как научная и учебная дисциплина</w:t>
            </w:r>
          </w:p>
          <w:p w:rsidR="005E454B" w:rsidRPr="00626763" w:rsidRDefault="005E454B" w:rsidP="00B21132">
            <w:pPr>
              <w:pStyle w:val="11"/>
              <w:tabs>
                <w:tab w:val="left" w:pos="4111"/>
              </w:tabs>
              <w:spacing w:after="0" w:line="240" w:lineRule="auto"/>
              <w:ind w:left="0"/>
              <w:jc w:val="both"/>
              <w:rPr>
                <w:rFonts w:ascii="Times New Roman" w:hAnsi="Times New Roman"/>
                <w:color w:val="000000" w:themeColor="text1"/>
                <w:sz w:val="24"/>
                <w:szCs w:val="24"/>
              </w:rPr>
            </w:pPr>
          </w:p>
        </w:tc>
        <w:tc>
          <w:tcPr>
            <w:tcW w:w="5387" w:type="dxa"/>
          </w:tcPr>
          <w:p w:rsidR="005E454B" w:rsidRPr="00626763" w:rsidRDefault="005E454B" w:rsidP="00B21132">
            <w:pPr>
              <w:tabs>
                <w:tab w:val="left" w:pos="4111"/>
              </w:tabs>
              <w:jc w:val="both"/>
              <w:rPr>
                <w:color w:val="000000" w:themeColor="text1"/>
              </w:rPr>
            </w:pPr>
            <w:r w:rsidRPr="00626763">
              <w:rPr>
                <w:color w:val="000000" w:themeColor="text1"/>
              </w:rPr>
              <w:t>Основы государственного и муниципального управления как научная дисциплина, основные принципы, понятия и категории. Государственное и муниципальное управление как отрасль учебного знания, способы познания и методы освоения дисциплины. Основные этапы развития науки государственное и муниципальное управление. Взаимосвязь дисциплины с историей, политологией, психологией, философией, системой государственного управления, государственной и муниципальной службой. Основные цели государственного и муниципального управления. Особенности механизма государственного и муниципального управления</w:t>
            </w:r>
          </w:p>
        </w:tc>
      </w:tr>
      <w:tr w:rsidR="00C021E3" w:rsidRPr="00626763" w:rsidTr="00D50442">
        <w:tc>
          <w:tcPr>
            <w:tcW w:w="1296" w:type="dxa"/>
          </w:tcPr>
          <w:p w:rsidR="009B77B4" w:rsidRPr="00626763" w:rsidRDefault="00EC43A2" w:rsidP="00EC43A2">
            <w:pPr>
              <w:pStyle w:val="aa"/>
              <w:tabs>
                <w:tab w:val="left" w:pos="4111"/>
              </w:tabs>
              <w:ind w:left="786"/>
              <w:rPr>
                <w:color w:val="000000" w:themeColor="text1"/>
              </w:rPr>
            </w:pPr>
            <w:r w:rsidRPr="00626763">
              <w:rPr>
                <w:color w:val="000000" w:themeColor="text1"/>
              </w:rPr>
              <w:t>2</w:t>
            </w:r>
          </w:p>
        </w:tc>
        <w:tc>
          <w:tcPr>
            <w:tcW w:w="2923" w:type="dxa"/>
          </w:tcPr>
          <w:p w:rsidR="009B77B4" w:rsidRPr="00626763" w:rsidRDefault="00B25E96" w:rsidP="00B21132">
            <w:pPr>
              <w:pStyle w:val="11"/>
              <w:tabs>
                <w:tab w:val="left" w:pos="4111"/>
              </w:tabs>
              <w:spacing w:after="0" w:line="240" w:lineRule="auto"/>
              <w:ind w:left="0"/>
              <w:jc w:val="both"/>
              <w:rPr>
                <w:rFonts w:ascii="Times New Roman" w:hAnsi="Times New Roman"/>
                <w:color w:val="000000" w:themeColor="text1"/>
                <w:sz w:val="24"/>
                <w:szCs w:val="24"/>
              </w:rPr>
            </w:pPr>
            <w:r w:rsidRPr="00626763">
              <w:rPr>
                <w:rFonts w:ascii="Times New Roman" w:hAnsi="Times New Roman"/>
                <w:color w:val="000000" w:themeColor="text1"/>
                <w:sz w:val="24"/>
                <w:szCs w:val="24"/>
              </w:rPr>
              <w:t>Теоретические основы государственного управления</w:t>
            </w:r>
          </w:p>
        </w:tc>
        <w:tc>
          <w:tcPr>
            <w:tcW w:w="5387" w:type="dxa"/>
          </w:tcPr>
          <w:p w:rsidR="009B77B4" w:rsidRPr="00626763" w:rsidRDefault="00B25E96" w:rsidP="00B21132">
            <w:pPr>
              <w:tabs>
                <w:tab w:val="left" w:pos="4111"/>
              </w:tabs>
              <w:jc w:val="both"/>
              <w:rPr>
                <w:color w:val="000000" w:themeColor="text1"/>
              </w:rPr>
            </w:pPr>
            <w:r w:rsidRPr="00626763">
              <w:rPr>
                <w:color w:val="000000" w:themeColor="text1"/>
              </w:rPr>
              <w:t>Теория возникновения государства. Школы государственного управления. Логика экономической деятельности государства, характеристика стадий. Понятие и функции государства, признаки государства. Содержание, субъекты и объекты государственного управления. Элементы системы государственного управления, принципы формирования системы государственного и муниципального управления. Уровни власти, форма (виды) государства. Эффективность функционирования органов государственного управления.</w:t>
            </w:r>
          </w:p>
        </w:tc>
      </w:tr>
      <w:tr w:rsidR="00C021E3" w:rsidRPr="00626763" w:rsidTr="00D50442">
        <w:tc>
          <w:tcPr>
            <w:tcW w:w="1296" w:type="dxa"/>
          </w:tcPr>
          <w:p w:rsidR="009B77B4" w:rsidRPr="00626763" w:rsidRDefault="00EC43A2" w:rsidP="00EC43A2">
            <w:pPr>
              <w:pStyle w:val="aa"/>
              <w:tabs>
                <w:tab w:val="left" w:pos="4111"/>
              </w:tabs>
              <w:ind w:left="786"/>
              <w:rPr>
                <w:color w:val="000000" w:themeColor="text1"/>
              </w:rPr>
            </w:pPr>
            <w:r w:rsidRPr="00626763">
              <w:rPr>
                <w:color w:val="000000" w:themeColor="text1"/>
              </w:rPr>
              <w:t>3</w:t>
            </w:r>
          </w:p>
        </w:tc>
        <w:tc>
          <w:tcPr>
            <w:tcW w:w="2923" w:type="dxa"/>
          </w:tcPr>
          <w:p w:rsidR="009B77B4" w:rsidRPr="00626763" w:rsidRDefault="0013373A" w:rsidP="00B21132">
            <w:pPr>
              <w:tabs>
                <w:tab w:val="left" w:pos="4111"/>
              </w:tabs>
              <w:jc w:val="both"/>
              <w:rPr>
                <w:color w:val="000000" w:themeColor="text1"/>
              </w:rPr>
            </w:pPr>
            <w:r w:rsidRPr="00626763">
              <w:rPr>
                <w:color w:val="000000" w:themeColor="text1"/>
              </w:rPr>
              <w:t>Сущность государственного регулирования экономики</w:t>
            </w:r>
          </w:p>
        </w:tc>
        <w:tc>
          <w:tcPr>
            <w:tcW w:w="5387" w:type="dxa"/>
          </w:tcPr>
          <w:p w:rsidR="0013373A" w:rsidRPr="00626763" w:rsidRDefault="0013373A" w:rsidP="00B21132">
            <w:pPr>
              <w:tabs>
                <w:tab w:val="left" w:pos="4111"/>
              </w:tabs>
              <w:rPr>
                <w:color w:val="000000" w:themeColor="text1"/>
              </w:rPr>
            </w:pPr>
            <w:r w:rsidRPr="00626763">
              <w:rPr>
                <w:color w:val="000000" w:themeColor="text1"/>
              </w:rP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13373A" w:rsidRPr="00626763" w:rsidRDefault="0013373A" w:rsidP="00B21132">
            <w:pPr>
              <w:tabs>
                <w:tab w:val="left" w:pos="4111"/>
              </w:tabs>
              <w:rPr>
                <w:color w:val="000000" w:themeColor="text1"/>
              </w:rPr>
            </w:pPr>
            <w:r w:rsidRPr="00626763">
              <w:rPr>
                <w:color w:val="000000" w:themeColor="text1"/>
              </w:rPr>
              <w:t xml:space="preserve">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 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 </w:t>
            </w:r>
          </w:p>
          <w:p w:rsidR="0013373A" w:rsidRPr="00626763" w:rsidRDefault="0013373A" w:rsidP="00B21132">
            <w:pPr>
              <w:tabs>
                <w:tab w:val="left" w:pos="4111"/>
              </w:tabs>
              <w:rPr>
                <w:color w:val="000000" w:themeColor="text1"/>
              </w:rPr>
            </w:pPr>
            <w:r w:rsidRPr="00626763">
              <w:rPr>
                <w:color w:val="000000" w:themeColor="text1"/>
              </w:rPr>
              <w:t xml:space="preserve">Бюджетно - налоговая и денежно-кредитная </w:t>
            </w:r>
            <w:r w:rsidRPr="00626763">
              <w:rPr>
                <w:color w:val="000000" w:themeColor="text1"/>
              </w:rPr>
              <w:lastRenderedPageBreak/>
              <w:t xml:space="preserve">политика 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 </w:t>
            </w:r>
          </w:p>
          <w:p w:rsidR="00C021E3" w:rsidRPr="00626763" w:rsidRDefault="00C021E3" w:rsidP="00B21132">
            <w:pPr>
              <w:tabs>
                <w:tab w:val="left" w:pos="4111"/>
              </w:tabs>
              <w:jc w:val="both"/>
              <w:rPr>
                <w:color w:val="000000" w:themeColor="text1"/>
              </w:rPr>
            </w:pPr>
          </w:p>
        </w:tc>
      </w:tr>
      <w:tr w:rsidR="00C021E3" w:rsidRPr="00626763" w:rsidTr="00D50442">
        <w:tc>
          <w:tcPr>
            <w:tcW w:w="1296" w:type="dxa"/>
          </w:tcPr>
          <w:p w:rsidR="009B77B4" w:rsidRPr="00626763" w:rsidRDefault="00EC43A2" w:rsidP="00EC43A2">
            <w:pPr>
              <w:pStyle w:val="aa"/>
              <w:tabs>
                <w:tab w:val="left" w:pos="4111"/>
              </w:tabs>
              <w:ind w:left="786"/>
              <w:rPr>
                <w:color w:val="000000" w:themeColor="text1"/>
              </w:rPr>
            </w:pPr>
            <w:r w:rsidRPr="00626763">
              <w:rPr>
                <w:color w:val="000000" w:themeColor="text1"/>
              </w:rPr>
              <w:lastRenderedPageBreak/>
              <w:t>4</w:t>
            </w:r>
          </w:p>
        </w:tc>
        <w:tc>
          <w:tcPr>
            <w:tcW w:w="2923" w:type="dxa"/>
          </w:tcPr>
          <w:p w:rsidR="009B77B4" w:rsidRPr="00626763" w:rsidRDefault="00D502F4" w:rsidP="00B21132">
            <w:pPr>
              <w:tabs>
                <w:tab w:val="left" w:pos="4111"/>
              </w:tabs>
              <w:jc w:val="both"/>
              <w:rPr>
                <w:color w:val="000000" w:themeColor="text1"/>
              </w:rPr>
            </w:pPr>
            <w:r w:rsidRPr="00626763">
              <w:rPr>
                <w:color w:val="000000" w:themeColor="text1"/>
              </w:rPr>
              <w:t>Политическая система общества. Государство как основной институт политической системы.</w:t>
            </w:r>
          </w:p>
        </w:tc>
        <w:tc>
          <w:tcPr>
            <w:tcW w:w="5387" w:type="dxa"/>
          </w:tcPr>
          <w:p w:rsidR="0065540C" w:rsidRPr="00626763" w:rsidRDefault="005E454B" w:rsidP="00B21132">
            <w:pPr>
              <w:tabs>
                <w:tab w:val="left" w:pos="4111"/>
              </w:tabs>
              <w:spacing w:before="100" w:beforeAutospacing="1" w:after="100" w:afterAutospacing="1"/>
              <w:rPr>
                <w:color w:val="000000" w:themeColor="text1"/>
              </w:rPr>
            </w:pPr>
            <w:r w:rsidRPr="00626763">
              <w:rPr>
                <w:color w:val="000000" w:themeColor="text1"/>
              </w:rPr>
              <w:t xml:space="preserve">Власть как явление, характерные признаки и источники власти. Ресурсы власти: экономические, социальные, информационные, силовые, демографические. Черты и особенности политической и государственной власти. Политическая жизнь и властные отношения. Основные принципы и функции политической власти. Легальность и легитимность власти. Основные типы политической власти и их характеристика. Уровни власти. Теория и практика разделения властей. Основные субъекты политической власти. Власть как волевое отношение между людьми. Суверенитет власти, двоевластие и безвластие. Факторы стабилизации, дестабилизации и кризиса власти. Основные теории власти и властных отношений. Понятие политической системы в концептуальной структуре политической науки. Подходы к определению категории «политическая система общества». Политическая система общества как совокупность властных институтов. Классификация политических систем. Подсистемы политической системы общества: институциональная, идеологическая, нормативная, коммуникативная, культурная. Основные функции политической системы. Внутри стабилизирующие функции политической системы. Проблема поддержания стабильности и гибкости политической системы. Основные формы административно-территориальной организации государств (унитарная, федеративная, конфедеративная) и их разновидности. Понятие и сущность государства, его происхождение и исторические типы. Концепции происхождения государства: </w:t>
            </w:r>
            <w:r w:rsidRPr="00626763">
              <w:rPr>
                <w:color w:val="000000" w:themeColor="text1"/>
              </w:rPr>
              <w:lastRenderedPageBreak/>
              <w:t>теократическая; теория насилия, «общественного договора», социально-экономическая, психологическая, ирригационная и др. Основные атрибуты государства. Основные формы правления и их происхождение. Структура и типология государств. Основные функции государства. Политические режимы. Гражданское общество, его происхождение и особенности. Государство и гражданское общество. Гражданское общество и политическая власть – механизмы взаимосвязи и варианты взаимодействия. Особенности становления гражданского общества в России.</w:t>
            </w:r>
          </w:p>
        </w:tc>
      </w:tr>
      <w:tr w:rsidR="002A44D8" w:rsidRPr="00626763" w:rsidTr="00D50442">
        <w:tc>
          <w:tcPr>
            <w:tcW w:w="1296" w:type="dxa"/>
          </w:tcPr>
          <w:p w:rsidR="002A44D8" w:rsidRPr="00626763" w:rsidRDefault="00EC43A2" w:rsidP="00EC43A2">
            <w:pPr>
              <w:pStyle w:val="aa"/>
              <w:tabs>
                <w:tab w:val="left" w:pos="4111"/>
              </w:tabs>
              <w:ind w:left="786"/>
              <w:rPr>
                <w:color w:val="000000" w:themeColor="text1"/>
              </w:rPr>
            </w:pPr>
            <w:r w:rsidRPr="00626763">
              <w:rPr>
                <w:color w:val="000000" w:themeColor="text1"/>
              </w:rPr>
              <w:lastRenderedPageBreak/>
              <w:t>5</w:t>
            </w:r>
          </w:p>
        </w:tc>
        <w:tc>
          <w:tcPr>
            <w:tcW w:w="2923" w:type="dxa"/>
          </w:tcPr>
          <w:p w:rsidR="002A44D8" w:rsidRPr="00626763" w:rsidRDefault="002A44D8" w:rsidP="00B21132">
            <w:pPr>
              <w:tabs>
                <w:tab w:val="left" w:pos="4111"/>
              </w:tabs>
              <w:jc w:val="both"/>
              <w:rPr>
                <w:rStyle w:val="12"/>
                <w:color w:val="000000" w:themeColor="text1"/>
                <w:sz w:val="24"/>
                <w:szCs w:val="24"/>
              </w:rPr>
            </w:pPr>
            <w:r w:rsidRPr="00626763">
              <w:rPr>
                <w:color w:val="000000" w:themeColor="text1"/>
              </w:rPr>
              <w:t>Система органов государственной власти в Российской Федерации</w:t>
            </w:r>
          </w:p>
        </w:tc>
        <w:tc>
          <w:tcPr>
            <w:tcW w:w="5387" w:type="dxa"/>
          </w:tcPr>
          <w:p w:rsidR="002A44D8" w:rsidRPr="00626763" w:rsidRDefault="00E92F0F" w:rsidP="00B21132">
            <w:pPr>
              <w:pStyle w:val="7"/>
              <w:shd w:val="clear" w:color="auto" w:fill="auto"/>
              <w:tabs>
                <w:tab w:val="left" w:pos="4111"/>
              </w:tabs>
              <w:spacing w:line="250" w:lineRule="exact"/>
              <w:ind w:left="40" w:firstLine="0"/>
              <w:jc w:val="left"/>
              <w:rPr>
                <w:rStyle w:val="12"/>
                <w:color w:val="000000" w:themeColor="text1"/>
                <w:sz w:val="24"/>
                <w:szCs w:val="24"/>
              </w:rPr>
            </w:pPr>
            <w:r w:rsidRPr="00626763">
              <w:rPr>
                <w:bCs/>
                <w:iCs/>
                <w:color w:val="000000" w:themeColor="text1"/>
                <w:sz w:val="24"/>
                <w:szCs w:val="24"/>
              </w:rPr>
              <w:t>Особенности федеративного устройства государства. Государственный суверенитет. Национальный компонент в государственном строительстве и организации общества. Понятие горизонтали и вертикали власти. Теория разделения властей. Федеральные органы государственной власти. Организация государственной власти в субъектах Российской Федерации. Территориальная организация власти и формы государственного устройства. Современный федерализм: понятие, принципы, признаки, критерии. Конституционно-правовые основы современного российского федерализма. Этапы развития федеративных отношений</w:t>
            </w:r>
          </w:p>
        </w:tc>
      </w:tr>
      <w:tr w:rsidR="00C021E3" w:rsidRPr="00626763" w:rsidTr="00D50442">
        <w:tc>
          <w:tcPr>
            <w:tcW w:w="1296" w:type="dxa"/>
          </w:tcPr>
          <w:p w:rsidR="009B77B4" w:rsidRPr="00626763" w:rsidRDefault="00EC43A2" w:rsidP="00EC43A2">
            <w:pPr>
              <w:pStyle w:val="aa"/>
              <w:tabs>
                <w:tab w:val="left" w:pos="4111"/>
              </w:tabs>
              <w:ind w:left="786"/>
              <w:rPr>
                <w:color w:val="000000" w:themeColor="text1"/>
              </w:rPr>
            </w:pPr>
            <w:r w:rsidRPr="00626763">
              <w:rPr>
                <w:color w:val="000000" w:themeColor="text1"/>
              </w:rPr>
              <w:t>6</w:t>
            </w:r>
          </w:p>
        </w:tc>
        <w:tc>
          <w:tcPr>
            <w:tcW w:w="2923" w:type="dxa"/>
          </w:tcPr>
          <w:p w:rsidR="009B77B4" w:rsidRPr="00626763" w:rsidRDefault="00E92F0F" w:rsidP="00B21132">
            <w:pPr>
              <w:tabs>
                <w:tab w:val="left" w:pos="4111"/>
              </w:tabs>
              <w:jc w:val="both"/>
              <w:rPr>
                <w:color w:val="000000" w:themeColor="text1"/>
              </w:rPr>
            </w:pPr>
            <w:r w:rsidRPr="00626763">
              <w:rPr>
                <w:rStyle w:val="12"/>
                <w:color w:val="000000" w:themeColor="text1"/>
                <w:sz w:val="24"/>
                <w:szCs w:val="24"/>
              </w:rPr>
              <w:t>Роль п</w:t>
            </w:r>
            <w:r w:rsidR="002A44D8" w:rsidRPr="00626763">
              <w:rPr>
                <w:rStyle w:val="12"/>
                <w:color w:val="000000" w:themeColor="text1"/>
                <w:sz w:val="24"/>
                <w:szCs w:val="24"/>
              </w:rPr>
              <w:t>резидент</w:t>
            </w:r>
            <w:r w:rsidRPr="00626763">
              <w:rPr>
                <w:rStyle w:val="12"/>
                <w:color w:val="000000" w:themeColor="text1"/>
                <w:sz w:val="24"/>
                <w:szCs w:val="24"/>
              </w:rPr>
              <w:t>а</w:t>
            </w:r>
            <w:r w:rsidR="002A44D8" w:rsidRPr="00626763">
              <w:rPr>
                <w:rStyle w:val="12"/>
                <w:color w:val="000000" w:themeColor="text1"/>
                <w:sz w:val="24"/>
                <w:szCs w:val="24"/>
              </w:rPr>
              <w:t xml:space="preserve"> Российской Федерации</w:t>
            </w:r>
            <w:r w:rsidRPr="00626763">
              <w:rPr>
                <w:rStyle w:val="12"/>
                <w:color w:val="000000" w:themeColor="text1"/>
                <w:sz w:val="24"/>
                <w:szCs w:val="24"/>
              </w:rPr>
              <w:t xml:space="preserve">  в системе государственного управления</w:t>
            </w:r>
          </w:p>
        </w:tc>
        <w:tc>
          <w:tcPr>
            <w:tcW w:w="5387" w:type="dxa"/>
          </w:tcPr>
          <w:p w:rsidR="002A44D8" w:rsidRPr="00626763" w:rsidRDefault="002A44D8"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Президент Российской Федерации: конституционно-правовой статус и роль в системе государственного управления.</w:t>
            </w:r>
          </w:p>
          <w:p w:rsidR="009B77B4" w:rsidRPr="00626763" w:rsidRDefault="002A44D8" w:rsidP="00B21132">
            <w:pPr>
              <w:widowControl/>
              <w:tabs>
                <w:tab w:val="left" w:pos="4111"/>
              </w:tabs>
              <w:autoSpaceDE/>
              <w:autoSpaceDN/>
              <w:adjustRightInd/>
              <w:jc w:val="both"/>
              <w:rPr>
                <w:color w:val="000000" w:themeColor="text1"/>
              </w:rPr>
            </w:pPr>
            <w:r w:rsidRPr="00626763">
              <w:rPr>
                <w:rStyle w:val="12"/>
                <w:color w:val="000000" w:themeColor="text1"/>
                <w:sz w:val="24"/>
                <w:szCs w:val="24"/>
              </w:rPr>
              <w:t>Конституционно-правовой статус главы государства. Роль Президента РФ в управлении государством Администрация Президента РФ Полномочные представители Президента РФ</w:t>
            </w:r>
          </w:p>
        </w:tc>
      </w:tr>
      <w:tr w:rsidR="00C021E3" w:rsidRPr="00626763" w:rsidTr="00D50442">
        <w:tc>
          <w:tcPr>
            <w:tcW w:w="1296" w:type="dxa"/>
          </w:tcPr>
          <w:p w:rsidR="009B77B4" w:rsidRPr="00626763" w:rsidRDefault="005A2644" w:rsidP="00EC43A2">
            <w:pPr>
              <w:pStyle w:val="aa"/>
              <w:tabs>
                <w:tab w:val="left" w:pos="4111"/>
              </w:tabs>
              <w:ind w:left="786"/>
              <w:rPr>
                <w:color w:val="000000" w:themeColor="text1"/>
              </w:rPr>
            </w:pPr>
            <w:r w:rsidRPr="00626763">
              <w:rPr>
                <w:color w:val="000000" w:themeColor="text1"/>
              </w:rPr>
              <w:t>7</w:t>
            </w:r>
          </w:p>
        </w:tc>
        <w:tc>
          <w:tcPr>
            <w:tcW w:w="2923" w:type="dxa"/>
          </w:tcPr>
          <w:p w:rsidR="009B77B4" w:rsidRPr="00626763" w:rsidRDefault="002A44D8" w:rsidP="00B21132">
            <w:pPr>
              <w:tabs>
                <w:tab w:val="left" w:pos="4111"/>
              </w:tabs>
              <w:jc w:val="both"/>
              <w:rPr>
                <w:color w:val="000000" w:themeColor="text1"/>
              </w:rPr>
            </w:pPr>
            <w:r w:rsidRPr="00626763">
              <w:rPr>
                <w:rStyle w:val="12"/>
                <w:color w:val="000000" w:themeColor="text1"/>
                <w:sz w:val="24"/>
                <w:szCs w:val="24"/>
              </w:rPr>
              <w:t>Федеральное Собрание РФ</w:t>
            </w:r>
          </w:p>
        </w:tc>
        <w:tc>
          <w:tcPr>
            <w:tcW w:w="5387" w:type="dxa"/>
          </w:tcPr>
          <w:p w:rsidR="002A44D8" w:rsidRPr="00626763" w:rsidRDefault="002A44D8"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Федеральное Собрание РФ - порядок формирования, правой статус и полномочия</w:t>
            </w:r>
          </w:p>
          <w:p w:rsidR="009B77B4" w:rsidRPr="00626763" w:rsidRDefault="002A44D8" w:rsidP="00B21132">
            <w:pPr>
              <w:tabs>
                <w:tab w:val="left" w:pos="4111"/>
              </w:tabs>
              <w:ind w:firstLine="709"/>
              <w:jc w:val="both"/>
              <w:rPr>
                <w:color w:val="000000" w:themeColor="text1"/>
              </w:rPr>
            </w:pPr>
            <w:r w:rsidRPr="00626763">
              <w:rPr>
                <w:rStyle w:val="12"/>
                <w:color w:val="000000" w:themeColor="text1"/>
                <w:sz w:val="24"/>
                <w:szCs w:val="24"/>
              </w:rPr>
              <w:t>Становление парламентаризма в постсоветской России Порядок формирования Государственной думы ФС РФ и Совета Федерации ФС РФ Палаты Федерального собрания: Государственная Дума ФС РФ и Совет Федерации ФС РФ.</w:t>
            </w:r>
          </w:p>
        </w:tc>
      </w:tr>
      <w:tr w:rsidR="00C021E3" w:rsidRPr="00626763" w:rsidTr="00D50442">
        <w:tc>
          <w:tcPr>
            <w:tcW w:w="1296" w:type="dxa"/>
          </w:tcPr>
          <w:p w:rsidR="009B77B4" w:rsidRPr="00626763" w:rsidRDefault="005A2644" w:rsidP="00B21132">
            <w:pPr>
              <w:pStyle w:val="aa"/>
              <w:tabs>
                <w:tab w:val="left" w:pos="4111"/>
              </w:tabs>
              <w:rPr>
                <w:color w:val="000000" w:themeColor="text1"/>
              </w:rPr>
            </w:pPr>
            <w:r w:rsidRPr="00626763">
              <w:rPr>
                <w:color w:val="000000" w:themeColor="text1"/>
              </w:rPr>
              <w:t xml:space="preserve">           8</w:t>
            </w:r>
          </w:p>
        </w:tc>
        <w:tc>
          <w:tcPr>
            <w:tcW w:w="2923" w:type="dxa"/>
          </w:tcPr>
          <w:p w:rsidR="002A44D8" w:rsidRPr="00626763" w:rsidRDefault="002A44D8"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9B77B4" w:rsidRPr="00626763" w:rsidRDefault="009B77B4" w:rsidP="00B21132">
            <w:pPr>
              <w:tabs>
                <w:tab w:val="left" w:pos="4111"/>
              </w:tabs>
              <w:jc w:val="both"/>
              <w:rPr>
                <w:color w:val="000000" w:themeColor="text1"/>
              </w:rPr>
            </w:pPr>
          </w:p>
        </w:tc>
        <w:tc>
          <w:tcPr>
            <w:tcW w:w="5387" w:type="dxa"/>
          </w:tcPr>
          <w:p w:rsidR="002A44D8" w:rsidRPr="00626763" w:rsidRDefault="002A44D8"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212854" w:rsidRPr="00626763" w:rsidRDefault="002A44D8" w:rsidP="00B21132">
            <w:pPr>
              <w:tabs>
                <w:tab w:val="left" w:pos="4111"/>
              </w:tabs>
              <w:jc w:val="both"/>
              <w:rPr>
                <w:color w:val="000000" w:themeColor="text1"/>
              </w:rPr>
            </w:pPr>
            <w:r w:rsidRPr="00626763">
              <w:rPr>
                <w:rStyle w:val="12"/>
                <w:color w:val="000000" w:themeColor="text1"/>
                <w:sz w:val="24"/>
                <w:szCs w:val="24"/>
              </w:rPr>
              <w:t>Правительство Российской Федерации. Аппарат Правительства РФ Структура и функции федеральных органов исполнительной власти Административная реформа Федеральные министерства, службы и агентства</w:t>
            </w:r>
          </w:p>
        </w:tc>
      </w:tr>
      <w:tr w:rsidR="00C021E3" w:rsidRPr="00626763" w:rsidTr="00D50442">
        <w:tc>
          <w:tcPr>
            <w:tcW w:w="1296" w:type="dxa"/>
          </w:tcPr>
          <w:p w:rsidR="009B77B4" w:rsidRPr="00626763" w:rsidRDefault="005A2644" w:rsidP="00B21132">
            <w:pPr>
              <w:pStyle w:val="aa"/>
              <w:tabs>
                <w:tab w:val="left" w:pos="4111"/>
              </w:tabs>
              <w:rPr>
                <w:color w:val="000000" w:themeColor="text1"/>
              </w:rPr>
            </w:pPr>
            <w:r w:rsidRPr="00626763">
              <w:rPr>
                <w:color w:val="000000" w:themeColor="text1"/>
              </w:rPr>
              <w:t xml:space="preserve">          9</w:t>
            </w:r>
          </w:p>
        </w:tc>
        <w:tc>
          <w:tcPr>
            <w:tcW w:w="2923" w:type="dxa"/>
          </w:tcPr>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9B77B4" w:rsidRPr="00626763" w:rsidRDefault="009B77B4" w:rsidP="00B21132">
            <w:pPr>
              <w:tabs>
                <w:tab w:val="left" w:pos="4111"/>
              </w:tabs>
              <w:jc w:val="both"/>
              <w:rPr>
                <w:color w:val="000000" w:themeColor="text1"/>
              </w:rPr>
            </w:pPr>
          </w:p>
        </w:tc>
        <w:tc>
          <w:tcPr>
            <w:tcW w:w="5387" w:type="dxa"/>
          </w:tcPr>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Административно-территориальное деление РФ</w:t>
            </w:r>
          </w:p>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Формирование современного российского федерализма</w:t>
            </w:r>
          </w:p>
          <w:p w:rsidR="009B77B4" w:rsidRPr="00626763" w:rsidRDefault="00E92F0F" w:rsidP="00B21132">
            <w:pPr>
              <w:tabs>
                <w:tab w:val="left" w:pos="4111"/>
              </w:tabs>
              <w:jc w:val="both"/>
              <w:rPr>
                <w:color w:val="000000" w:themeColor="text1"/>
              </w:rPr>
            </w:pPr>
            <w:r w:rsidRPr="00626763">
              <w:rPr>
                <w:rStyle w:val="12"/>
                <w:color w:val="000000" w:themeColor="text1"/>
                <w:sz w:val="24"/>
                <w:szCs w:val="24"/>
              </w:rPr>
              <w:lastRenderedPageBreak/>
              <w:t>Появление новых субъектов РФ Государственная региональная политика Органы государственной власти субъекта Российской. Структура органов власти субъектов РФ</w:t>
            </w:r>
          </w:p>
        </w:tc>
      </w:tr>
      <w:tr w:rsidR="00C021E3" w:rsidRPr="00626763" w:rsidTr="00D50442">
        <w:tc>
          <w:tcPr>
            <w:tcW w:w="1296" w:type="dxa"/>
          </w:tcPr>
          <w:p w:rsidR="009B77B4" w:rsidRPr="00626763" w:rsidRDefault="005A2644" w:rsidP="00B21132">
            <w:pPr>
              <w:pStyle w:val="aa"/>
              <w:tabs>
                <w:tab w:val="left" w:pos="4111"/>
              </w:tabs>
              <w:rPr>
                <w:color w:val="000000" w:themeColor="text1"/>
              </w:rPr>
            </w:pPr>
            <w:r w:rsidRPr="00626763">
              <w:rPr>
                <w:color w:val="000000" w:themeColor="text1"/>
              </w:rPr>
              <w:lastRenderedPageBreak/>
              <w:t xml:space="preserve">         10</w:t>
            </w:r>
          </w:p>
        </w:tc>
        <w:tc>
          <w:tcPr>
            <w:tcW w:w="2923" w:type="dxa"/>
          </w:tcPr>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9B77B4" w:rsidRPr="00626763" w:rsidRDefault="009B77B4" w:rsidP="00B21132">
            <w:pPr>
              <w:tabs>
                <w:tab w:val="left" w:pos="4111"/>
              </w:tabs>
              <w:jc w:val="both"/>
              <w:rPr>
                <w:color w:val="000000" w:themeColor="text1"/>
              </w:rPr>
            </w:pPr>
          </w:p>
        </w:tc>
        <w:tc>
          <w:tcPr>
            <w:tcW w:w="5387" w:type="dxa"/>
          </w:tcPr>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E92F0F" w:rsidRPr="00626763" w:rsidRDefault="00E92F0F"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Конституционный Суд РФ. Статус и полномочия федеральных судей Верховный Суд РФ. Верховные суды субъектов РФ.</w:t>
            </w:r>
          </w:p>
          <w:p w:rsidR="0024151B" w:rsidRPr="00626763" w:rsidRDefault="00E92F0F" w:rsidP="00B21132">
            <w:pPr>
              <w:tabs>
                <w:tab w:val="left" w:pos="4111"/>
              </w:tabs>
              <w:jc w:val="both"/>
              <w:rPr>
                <w:color w:val="000000" w:themeColor="text1"/>
              </w:rPr>
            </w:pPr>
            <w:r w:rsidRPr="00626763">
              <w:rPr>
                <w:rStyle w:val="12"/>
                <w:color w:val="000000" w:themeColor="text1"/>
                <w:sz w:val="24"/>
                <w:szCs w:val="24"/>
              </w:rPr>
              <w:t>Конституционные (уставные суды) субъектов РФ. Районные суды Система арбитражных судов. Высший Арбитражный Суд РФ.</w:t>
            </w:r>
          </w:p>
        </w:tc>
      </w:tr>
      <w:tr w:rsidR="00C021E3" w:rsidRPr="00626763" w:rsidTr="00D50442">
        <w:tc>
          <w:tcPr>
            <w:tcW w:w="1296" w:type="dxa"/>
          </w:tcPr>
          <w:p w:rsidR="00936C9F" w:rsidRPr="00626763" w:rsidRDefault="005A2644" w:rsidP="00B21132">
            <w:pPr>
              <w:pStyle w:val="aa"/>
              <w:tabs>
                <w:tab w:val="left" w:pos="4111"/>
              </w:tabs>
              <w:rPr>
                <w:color w:val="000000" w:themeColor="text1"/>
              </w:rPr>
            </w:pPr>
            <w:r w:rsidRPr="00626763">
              <w:rPr>
                <w:color w:val="000000" w:themeColor="text1"/>
              </w:rPr>
              <w:t xml:space="preserve">         11</w:t>
            </w:r>
          </w:p>
        </w:tc>
        <w:tc>
          <w:tcPr>
            <w:tcW w:w="2923" w:type="dxa"/>
          </w:tcPr>
          <w:p w:rsidR="00936C9F" w:rsidRPr="00626763" w:rsidRDefault="002B3489" w:rsidP="00B21132">
            <w:pPr>
              <w:tabs>
                <w:tab w:val="left" w:pos="4111"/>
              </w:tabs>
              <w:jc w:val="both"/>
              <w:rPr>
                <w:color w:val="000000" w:themeColor="text1"/>
              </w:rPr>
            </w:pPr>
            <w:r w:rsidRPr="00626763">
              <w:rPr>
                <w:iCs/>
                <w:color w:val="000000" w:themeColor="text1"/>
              </w:rPr>
              <w:t>Взаимодействие государственного управления с местным самоуправлением</w:t>
            </w:r>
          </w:p>
        </w:tc>
        <w:tc>
          <w:tcPr>
            <w:tcW w:w="5387" w:type="dxa"/>
          </w:tcPr>
          <w:p w:rsidR="006625A8" w:rsidRPr="00626763" w:rsidRDefault="002B3489" w:rsidP="00B21132">
            <w:pPr>
              <w:tabs>
                <w:tab w:val="left" w:pos="4111"/>
              </w:tabs>
              <w:jc w:val="both"/>
              <w:rPr>
                <w:color w:val="000000" w:themeColor="text1"/>
              </w:rPr>
            </w:pPr>
            <w:r w:rsidRPr="00626763">
              <w:rPr>
                <w:bCs/>
                <w:iCs/>
                <w:color w:val="000000" w:themeColor="text1"/>
              </w:rPr>
              <w:t>Местное самоуправление – демократическая основа управления в государстве. Конституционные основы местного самоуправления. Направление и механизм взаимодействия органов государственной власти с местным самоуправлением. Нормативные акты федеральных органов государственной власти в системе правовых основ местного самоуправления. Регулирование и разрешение конфликтов во взаимоотношениях местного самоуправления и органов государственной власти.</w:t>
            </w:r>
          </w:p>
        </w:tc>
      </w:tr>
      <w:tr w:rsidR="00C021E3" w:rsidRPr="00626763" w:rsidTr="00D50442">
        <w:tc>
          <w:tcPr>
            <w:tcW w:w="1296" w:type="dxa"/>
          </w:tcPr>
          <w:p w:rsidR="00936C9F" w:rsidRPr="00626763" w:rsidRDefault="005A2644" w:rsidP="00B21132">
            <w:pPr>
              <w:pStyle w:val="aa"/>
              <w:tabs>
                <w:tab w:val="left" w:pos="4111"/>
              </w:tabs>
              <w:rPr>
                <w:color w:val="000000" w:themeColor="text1"/>
              </w:rPr>
            </w:pPr>
            <w:r w:rsidRPr="00626763">
              <w:rPr>
                <w:color w:val="000000" w:themeColor="text1"/>
              </w:rPr>
              <w:t xml:space="preserve">          12</w:t>
            </w:r>
          </w:p>
        </w:tc>
        <w:tc>
          <w:tcPr>
            <w:tcW w:w="2923" w:type="dxa"/>
          </w:tcPr>
          <w:p w:rsidR="00936C9F" w:rsidRPr="00626763" w:rsidRDefault="002B3489" w:rsidP="00B21132">
            <w:pPr>
              <w:tabs>
                <w:tab w:val="left" w:pos="4111"/>
              </w:tabs>
              <w:jc w:val="both"/>
              <w:rPr>
                <w:color w:val="000000" w:themeColor="text1"/>
              </w:rPr>
            </w:pPr>
            <w:r w:rsidRPr="00626763">
              <w:rPr>
                <w:color w:val="000000" w:themeColor="text1"/>
              </w:rPr>
              <w:t>Теоретические основы  местного самоуправления и муниципального управления</w:t>
            </w:r>
          </w:p>
        </w:tc>
        <w:tc>
          <w:tcPr>
            <w:tcW w:w="5387" w:type="dxa"/>
          </w:tcPr>
          <w:p w:rsidR="006625A8" w:rsidRPr="00626763" w:rsidRDefault="002B3489" w:rsidP="00B21132">
            <w:pPr>
              <w:pStyle w:val="af6"/>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«Об общих принципах организации местного самоуправления в Российской Федерации», № 131- ФЗ,  2003 г.: основные положения и итоги реализации.Самоуправление в современной России: социокультурная традиция и правовые основы.</w:t>
            </w:r>
          </w:p>
        </w:tc>
      </w:tr>
      <w:tr w:rsidR="00C021E3" w:rsidRPr="00626763" w:rsidTr="00D50442">
        <w:tc>
          <w:tcPr>
            <w:tcW w:w="1296" w:type="dxa"/>
          </w:tcPr>
          <w:p w:rsidR="00936C9F" w:rsidRPr="00626763" w:rsidRDefault="005A2644" w:rsidP="00B21132">
            <w:pPr>
              <w:pStyle w:val="aa"/>
              <w:tabs>
                <w:tab w:val="left" w:pos="4111"/>
              </w:tabs>
              <w:rPr>
                <w:color w:val="000000" w:themeColor="text1"/>
              </w:rPr>
            </w:pPr>
            <w:r w:rsidRPr="00626763">
              <w:rPr>
                <w:color w:val="000000" w:themeColor="text1"/>
              </w:rPr>
              <w:t xml:space="preserve">        13</w:t>
            </w:r>
          </w:p>
        </w:tc>
        <w:tc>
          <w:tcPr>
            <w:tcW w:w="2923" w:type="dxa"/>
          </w:tcPr>
          <w:p w:rsidR="00936C9F" w:rsidRPr="00626763" w:rsidRDefault="002B3489" w:rsidP="00B21132">
            <w:pPr>
              <w:tabs>
                <w:tab w:val="left" w:pos="4111"/>
              </w:tabs>
              <w:jc w:val="both"/>
              <w:rPr>
                <w:color w:val="000000" w:themeColor="text1"/>
              </w:rPr>
            </w:pPr>
            <w:r w:rsidRPr="00626763">
              <w:rPr>
                <w:color w:val="000000" w:themeColor="text1"/>
              </w:rPr>
              <w:t>Местное самоуправление в России и зарубежных странах</w:t>
            </w:r>
          </w:p>
        </w:tc>
        <w:tc>
          <w:tcPr>
            <w:tcW w:w="5387" w:type="dxa"/>
          </w:tcPr>
          <w:p w:rsidR="002B3489" w:rsidRPr="00626763" w:rsidRDefault="002B3489" w:rsidP="00B21132">
            <w:pPr>
              <w:pStyle w:val="310"/>
              <w:tabs>
                <w:tab w:val="left" w:pos="200"/>
                <w:tab w:val="left" w:pos="284"/>
                <w:tab w:val="left" w:pos="4111"/>
              </w:tabs>
              <w:ind w:firstLine="0"/>
              <w:rPr>
                <w:color w:val="000000" w:themeColor="text1"/>
                <w:sz w:val="24"/>
                <w:szCs w:val="24"/>
              </w:rPr>
            </w:pPr>
            <w:r w:rsidRPr="00626763">
              <w:rPr>
                <w:bCs/>
                <w:iCs/>
                <w:color w:val="000000" w:themeColor="text1"/>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2B3489" w:rsidRPr="00626763" w:rsidRDefault="002B3489" w:rsidP="00B21132">
            <w:pPr>
              <w:pStyle w:val="310"/>
              <w:tabs>
                <w:tab w:val="left" w:pos="4111"/>
              </w:tabs>
              <w:ind w:firstLine="0"/>
              <w:rPr>
                <w:color w:val="000000" w:themeColor="text1"/>
                <w:sz w:val="24"/>
                <w:szCs w:val="24"/>
                <w:shd w:val="clear" w:color="auto" w:fill="FFFFFF"/>
              </w:rPr>
            </w:pPr>
            <w:r w:rsidRPr="00626763">
              <w:rPr>
                <w:color w:val="000000" w:themeColor="text1"/>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2B3489" w:rsidRPr="00626763" w:rsidRDefault="002B3489" w:rsidP="00B21132">
            <w:pPr>
              <w:tabs>
                <w:tab w:val="left" w:pos="4111"/>
              </w:tabs>
              <w:jc w:val="both"/>
              <w:rPr>
                <w:bCs/>
                <w:iCs/>
                <w:color w:val="000000" w:themeColor="text1"/>
              </w:rPr>
            </w:pPr>
            <w:r w:rsidRPr="00626763">
              <w:rPr>
                <w:color w:val="000000" w:themeColor="text1"/>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w:t>
            </w:r>
            <w:r w:rsidRPr="00626763">
              <w:rPr>
                <w:color w:val="000000" w:themeColor="text1"/>
                <w:shd w:val="clear" w:color="auto" w:fill="FFFFFF"/>
              </w:rPr>
              <w:lastRenderedPageBreak/>
              <w:t xml:space="preserve">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3C19F5" w:rsidRPr="00626763" w:rsidRDefault="002B3489" w:rsidP="00B21132">
            <w:pPr>
              <w:tabs>
                <w:tab w:val="left" w:pos="4111"/>
              </w:tabs>
              <w:ind w:left="35"/>
              <w:jc w:val="both"/>
              <w:rPr>
                <w:color w:val="000000" w:themeColor="text1"/>
              </w:rPr>
            </w:pPr>
            <w:r w:rsidRPr="00626763">
              <w:rPr>
                <w:bCs/>
                <w:iCs/>
                <w:color w:val="000000" w:themeColor="text1"/>
              </w:rPr>
              <w:t>Местное самоуправление в зарубежных странах. Механизмы проведения реформ в муниципалитетах зарубежных стран</w:t>
            </w:r>
          </w:p>
        </w:tc>
      </w:tr>
      <w:tr w:rsidR="00C021E3" w:rsidRPr="00626763" w:rsidTr="00D50442">
        <w:tc>
          <w:tcPr>
            <w:tcW w:w="1296" w:type="dxa"/>
          </w:tcPr>
          <w:p w:rsidR="00936C9F" w:rsidRPr="00626763" w:rsidRDefault="005A2644" w:rsidP="00B21132">
            <w:pPr>
              <w:pStyle w:val="aa"/>
              <w:tabs>
                <w:tab w:val="left" w:pos="4111"/>
              </w:tabs>
              <w:rPr>
                <w:color w:val="000000" w:themeColor="text1"/>
              </w:rPr>
            </w:pPr>
            <w:r w:rsidRPr="00626763">
              <w:rPr>
                <w:color w:val="000000" w:themeColor="text1"/>
              </w:rPr>
              <w:lastRenderedPageBreak/>
              <w:t xml:space="preserve">      14</w:t>
            </w:r>
          </w:p>
        </w:tc>
        <w:tc>
          <w:tcPr>
            <w:tcW w:w="2923" w:type="dxa"/>
          </w:tcPr>
          <w:p w:rsidR="00936C9F" w:rsidRPr="00626763" w:rsidRDefault="002B3489" w:rsidP="00B21132">
            <w:pPr>
              <w:tabs>
                <w:tab w:val="left" w:pos="4111"/>
              </w:tabs>
              <w:jc w:val="both"/>
              <w:rPr>
                <w:color w:val="000000" w:themeColor="text1"/>
              </w:rPr>
            </w:pPr>
            <w:r w:rsidRPr="00626763">
              <w:rPr>
                <w:color w:val="000000" w:themeColor="text1"/>
              </w:rPr>
              <w:t>Структура и организационно-правовые основы деятельности органов местного самоуправления</w:t>
            </w:r>
          </w:p>
        </w:tc>
        <w:tc>
          <w:tcPr>
            <w:tcW w:w="5387" w:type="dxa"/>
          </w:tcPr>
          <w:p w:rsidR="002B3489" w:rsidRPr="00626763" w:rsidRDefault="002B3489" w:rsidP="00B21132">
            <w:pPr>
              <w:tabs>
                <w:tab w:val="left" w:pos="200"/>
                <w:tab w:val="left" w:pos="284"/>
                <w:tab w:val="left" w:pos="4111"/>
              </w:tabs>
              <w:jc w:val="both"/>
              <w:rPr>
                <w:bCs/>
                <w:iCs/>
                <w:color w:val="000000" w:themeColor="text1"/>
                <w:shd w:val="clear" w:color="auto" w:fill="FFFFFF"/>
              </w:rPr>
            </w:pPr>
            <w:r w:rsidRPr="00626763">
              <w:rPr>
                <w:bCs/>
                <w:iCs/>
                <w:color w:val="000000" w:themeColor="text1"/>
                <w:shd w:val="clear" w:color="auto" w:fill="FFFFFF"/>
              </w:rPr>
              <w:t>Состав органов местного самоуправления, их задачи, формы. Виды муниципальных образований, их особенности, значение. 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2B3489" w:rsidRPr="00626763" w:rsidRDefault="002B3489" w:rsidP="00B21132">
            <w:pPr>
              <w:tabs>
                <w:tab w:val="left" w:pos="454"/>
                <w:tab w:val="left" w:pos="4111"/>
              </w:tabs>
              <w:jc w:val="both"/>
              <w:rPr>
                <w:bCs/>
                <w:iCs/>
                <w:color w:val="000000" w:themeColor="text1"/>
                <w:shd w:val="clear" w:color="auto" w:fill="FFFFFF"/>
              </w:rPr>
            </w:pPr>
            <w:r w:rsidRPr="00626763">
              <w:rPr>
                <w:bCs/>
                <w:iCs/>
                <w:color w:val="000000" w:themeColor="text1"/>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936C9F" w:rsidRPr="00626763" w:rsidRDefault="002B3489" w:rsidP="00B21132">
            <w:pPr>
              <w:tabs>
                <w:tab w:val="left" w:pos="4111"/>
              </w:tabs>
              <w:jc w:val="both"/>
              <w:rPr>
                <w:color w:val="000000" w:themeColor="text1"/>
              </w:rPr>
            </w:pPr>
            <w:r w:rsidRPr="00626763">
              <w:rPr>
                <w:bCs/>
                <w:iCs/>
                <w:color w:val="000000" w:themeColor="text1"/>
                <w:shd w:val="clear" w:color="auto" w:fill="FFFFFF"/>
              </w:rPr>
              <w:t>Основные тенденции развития местного самоуправления в России. Решения в процессе муниципального управления. Использование современных информационных технологий в работе местной администрации. Порядок рассмотрения и принятия решений. Регламент и его виды. Формы участия населения в формировании органов местного самоуправления. Референдум</w:t>
            </w:r>
          </w:p>
        </w:tc>
      </w:tr>
      <w:tr w:rsidR="002B3489" w:rsidRPr="00626763" w:rsidTr="00D50442">
        <w:tc>
          <w:tcPr>
            <w:tcW w:w="1296" w:type="dxa"/>
          </w:tcPr>
          <w:p w:rsidR="002B3489" w:rsidRPr="00626763" w:rsidRDefault="005A2644" w:rsidP="00B21132">
            <w:pPr>
              <w:pStyle w:val="aa"/>
              <w:tabs>
                <w:tab w:val="left" w:pos="4111"/>
              </w:tabs>
              <w:rPr>
                <w:color w:val="000000" w:themeColor="text1"/>
              </w:rPr>
            </w:pPr>
            <w:r w:rsidRPr="00626763">
              <w:rPr>
                <w:color w:val="000000" w:themeColor="text1"/>
              </w:rPr>
              <w:t xml:space="preserve">      15</w:t>
            </w:r>
          </w:p>
        </w:tc>
        <w:tc>
          <w:tcPr>
            <w:tcW w:w="2923" w:type="dxa"/>
          </w:tcPr>
          <w:p w:rsidR="002B3489" w:rsidRPr="00626763" w:rsidRDefault="002B3489" w:rsidP="00B21132">
            <w:pPr>
              <w:tabs>
                <w:tab w:val="left" w:pos="4111"/>
              </w:tabs>
              <w:jc w:val="both"/>
              <w:rPr>
                <w:color w:val="000000" w:themeColor="text1"/>
              </w:rPr>
            </w:pPr>
            <w:r w:rsidRPr="00626763">
              <w:rPr>
                <w:color w:val="000000" w:themeColor="text1"/>
              </w:rPr>
              <w:t>Экономические и финансовые  основы местного самоуправления</w:t>
            </w:r>
          </w:p>
        </w:tc>
        <w:tc>
          <w:tcPr>
            <w:tcW w:w="5387" w:type="dxa"/>
          </w:tcPr>
          <w:p w:rsidR="002B3489" w:rsidRPr="00626763" w:rsidRDefault="002610BF" w:rsidP="00B21132">
            <w:pPr>
              <w:tabs>
                <w:tab w:val="left" w:pos="4111"/>
              </w:tabs>
              <w:ind w:firstLine="35"/>
              <w:jc w:val="both"/>
              <w:rPr>
                <w:color w:val="000000" w:themeColor="text1"/>
              </w:rPr>
            </w:pPr>
            <w:r w:rsidRPr="00626763">
              <w:rPr>
                <w:color w:val="000000" w:themeColor="text1"/>
              </w:rPr>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626763">
              <w:rPr>
                <w:bCs/>
                <w:color w:val="000000" w:themeColor="text1"/>
              </w:rPr>
              <w:t>Комплексное социально-экономическое развитие поселения как важнейшее полномочие муниципального образования</w:t>
            </w:r>
            <w:r w:rsidRPr="00626763">
              <w:rPr>
                <w:color w:val="000000" w:themeColor="text1"/>
              </w:rPr>
              <w:t>».</w:t>
            </w:r>
          </w:p>
          <w:p w:rsidR="002610BF" w:rsidRPr="00626763" w:rsidRDefault="002610BF" w:rsidP="00B21132">
            <w:pPr>
              <w:tabs>
                <w:tab w:val="left" w:pos="4111"/>
              </w:tabs>
              <w:ind w:firstLine="35"/>
              <w:jc w:val="both"/>
              <w:rPr>
                <w:color w:val="000000" w:themeColor="text1"/>
              </w:rPr>
            </w:pPr>
            <w:r w:rsidRPr="00626763">
              <w:rPr>
                <w:color w:val="000000" w:themeColor="text1"/>
              </w:rPr>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r w:rsidRPr="00626763">
              <w:rPr>
                <w:bCs/>
                <w:color w:val="000000" w:themeColor="text1"/>
              </w:rPr>
              <w:t>Межбюджетные трансферты.</w:t>
            </w:r>
            <w:r w:rsidRPr="00626763">
              <w:rPr>
                <w:color w:val="000000" w:themeColor="text1"/>
              </w:rPr>
              <w:t xml:space="preserve"> Укрепление финансовой базы развития муниципального хозяйства.</w:t>
            </w:r>
          </w:p>
        </w:tc>
      </w:tr>
      <w:tr w:rsidR="002B3489" w:rsidRPr="00626763" w:rsidTr="00D50442">
        <w:tc>
          <w:tcPr>
            <w:tcW w:w="1296" w:type="dxa"/>
          </w:tcPr>
          <w:p w:rsidR="002B3489" w:rsidRPr="00626763" w:rsidRDefault="005A2644" w:rsidP="00B21132">
            <w:pPr>
              <w:pStyle w:val="aa"/>
              <w:tabs>
                <w:tab w:val="left" w:pos="4111"/>
              </w:tabs>
              <w:rPr>
                <w:color w:val="000000" w:themeColor="text1"/>
              </w:rPr>
            </w:pPr>
            <w:r w:rsidRPr="00626763">
              <w:rPr>
                <w:color w:val="000000" w:themeColor="text1"/>
              </w:rPr>
              <w:t xml:space="preserve">      16</w:t>
            </w:r>
          </w:p>
        </w:tc>
        <w:tc>
          <w:tcPr>
            <w:tcW w:w="2923" w:type="dxa"/>
          </w:tcPr>
          <w:p w:rsidR="002B3489" w:rsidRPr="00626763" w:rsidRDefault="002610BF" w:rsidP="00B21132">
            <w:pPr>
              <w:tabs>
                <w:tab w:val="left" w:pos="4111"/>
              </w:tabs>
              <w:jc w:val="both"/>
              <w:rPr>
                <w:color w:val="000000" w:themeColor="text1"/>
              </w:rPr>
            </w:pPr>
            <w:r w:rsidRPr="00626763">
              <w:rPr>
                <w:color w:val="000000" w:themeColor="text1"/>
              </w:rPr>
              <w:t>Реформирование системы местного самоуправления</w:t>
            </w:r>
          </w:p>
        </w:tc>
        <w:tc>
          <w:tcPr>
            <w:tcW w:w="5387" w:type="dxa"/>
          </w:tcPr>
          <w:p w:rsidR="002B3489" w:rsidRPr="00626763" w:rsidRDefault="002610BF" w:rsidP="00B21132">
            <w:pPr>
              <w:tabs>
                <w:tab w:val="left" w:pos="4111"/>
              </w:tabs>
              <w:jc w:val="both"/>
              <w:rPr>
                <w:color w:val="000000" w:themeColor="text1"/>
              </w:rPr>
            </w:pPr>
            <w:r w:rsidRPr="00626763">
              <w:rPr>
                <w:color w:val="000000" w:themeColor="text1"/>
              </w:rPr>
              <w:t xml:space="preserve">Сочетание и взаимодействие на местном уровне институтов прямой и представительной демократии. Формы участия населения в </w:t>
            </w:r>
            <w:r w:rsidRPr="00626763">
              <w:rPr>
                <w:color w:val="000000" w:themeColor="text1"/>
              </w:rPr>
              <w:lastRenderedPageBreak/>
              <w:t>осуществлении местного самоуправления. 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 Использование современных информационных технологий.</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lastRenderedPageBreak/>
              <w:t xml:space="preserve">      17</w:t>
            </w:r>
          </w:p>
        </w:tc>
        <w:tc>
          <w:tcPr>
            <w:tcW w:w="2923" w:type="dxa"/>
          </w:tcPr>
          <w:p w:rsidR="00806C42" w:rsidRPr="00626763" w:rsidRDefault="00806C42" w:rsidP="00B21132">
            <w:pPr>
              <w:tabs>
                <w:tab w:val="left" w:pos="4111"/>
              </w:tabs>
              <w:jc w:val="both"/>
              <w:rPr>
                <w:color w:val="000000" w:themeColor="text1"/>
              </w:rPr>
            </w:pPr>
            <w:r w:rsidRPr="00626763">
              <w:rPr>
                <w:color w:val="000000" w:themeColor="text1"/>
              </w:rPr>
              <w:t>Основы территориального планирования и регионального управления</w:t>
            </w:r>
          </w:p>
        </w:tc>
        <w:tc>
          <w:tcPr>
            <w:tcW w:w="5387" w:type="dxa"/>
          </w:tcPr>
          <w:p w:rsidR="00806C42" w:rsidRPr="00626763" w:rsidRDefault="00806C42" w:rsidP="00B21132">
            <w:pPr>
              <w:tabs>
                <w:tab w:val="left" w:pos="4111"/>
              </w:tabs>
              <w:jc w:val="both"/>
              <w:rPr>
                <w:color w:val="000000" w:themeColor="text1"/>
              </w:rPr>
            </w:pPr>
            <w:r w:rsidRPr="00626763">
              <w:rPr>
                <w:color w:val="000000" w:themeColor="text1"/>
              </w:rPr>
              <w:t>Понятия</w:t>
            </w:r>
            <w:r w:rsidR="0085217C" w:rsidRPr="00626763">
              <w:rPr>
                <w:color w:val="000000" w:themeColor="text1"/>
              </w:rPr>
              <w:t xml:space="preserve"> «регион», «район», «экономичес</w:t>
            </w:r>
            <w:r w:rsidRPr="00626763">
              <w:rPr>
                <w:color w:val="000000" w:themeColor="text1"/>
              </w:rPr>
              <w:t>кий район»,  теория  размещения производительных сил, теория экономического районирования, планирование территориального развития)</w:t>
            </w:r>
          </w:p>
          <w:p w:rsidR="00806C42" w:rsidRPr="00626763" w:rsidRDefault="00806C42" w:rsidP="00B21132">
            <w:pPr>
              <w:tabs>
                <w:tab w:val="left" w:pos="4111"/>
              </w:tabs>
              <w:jc w:val="both"/>
              <w:rPr>
                <w:color w:val="000000" w:themeColor="text1"/>
              </w:rPr>
            </w:pPr>
            <w:r w:rsidRPr="00626763">
              <w:rPr>
                <w:color w:val="000000" w:themeColor="text1"/>
              </w:rPr>
              <w:t>Закономерности, принципы и факторы размещения производительных сил.</w:t>
            </w:r>
          </w:p>
          <w:p w:rsidR="00806C42" w:rsidRPr="00626763" w:rsidRDefault="00806C42" w:rsidP="00B21132">
            <w:pPr>
              <w:tabs>
                <w:tab w:val="left" w:pos="4111"/>
              </w:tabs>
              <w:jc w:val="both"/>
              <w:rPr>
                <w:color w:val="000000" w:themeColor="text1"/>
              </w:rPr>
            </w:pPr>
            <w:r w:rsidRPr="00626763">
              <w:rPr>
                <w:color w:val="000000" w:themeColor="text1"/>
              </w:rPr>
              <w:t>Основные цели и задачи региональной экономики.</w:t>
            </w:r>
          </w:p>
          <w:p w:rsidR="00806C42" w:rsidRPr="00626763" w:rsidRDefault="00806C42" w:rsidP="00B21132">
            <w:pPr>
              <w:tabs>
                <w:tab w:val="left" w:pos="4111"/>
              </w:tabs>
              <w:jc w:val="both"/>
              <w:rPr>
                <w:color w:val="000000" w:themeColor="text1"/>
              </w:rPr>
            </w:pPr>
            <w:r w:rsidRPr="00626763">
              <w:rPr>
                <w:color w:val="000000" w:themeColor="text1"/>
              </w:rPr>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806C42" w:rsidRPr="00626763" w:rsidRDefault="00806C42" w:rsidP="00B21132">
            <w:pPr>
              <w:tabs>
                <w:tab w:val="left" w:pos="4111"/>
              </w:tabs>
              <w:jc w:val="both"/>
              <w:rPr>
                <w:color w:val="000000" w:themeColor="text1"/>
              </w:rPr>
            </w:pPr>
            <w:r w:rsidRPr="00626763">
              <w:rPr>
                <w:color w:val="000000" w:themeColor="text1"/>
              </w:rPr>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806C42" w:rsidRPr="00626763" w:rsidRDefault="00806C42" w:rsidP="00B21132">
            <w:pPr>
              <w:tabs>
                <w:tab w:val="left" w:pos="4111"/>
              </w:tabs>
              <w:jc w:val="both"/>
              <w:rPr>
                <w:color w:val="000000" w:themeColor="text1"/>
              </w:rPr>
            </w:pP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18</w:t>
            </w:r>
          </w:p>
        </w:tc>
        <w:tc>
          <w:tcPr>
            <w:tcW w:w="2923" w:type="dxa"/>
          </w:tcPr>
          <w:p w:rsidR="0046459D" w:rsidRPr="00626763" w:rsidRDefault="0046459D" w:rsidP="00B21132">
            <w:pPr>
              <w:tabs>
                <w:tab w:val="left" w:pos="4111"/>
              </w:tabs>
              <w:jc w:val="both"/>
              <w:rPr>
                <w:color w:val="000000" w:themeColor="text1"/>
              </w:rPr>
            </w:pPr>
            <w:r w:rsidRPr="00626763">
              <w:rPr>
                <w:color w:val="000000" w:themeColor="text1"/>
              </w:rPr>
              <w:t>Региональная экономика и принципы ее</w:t>
            </w:r>
          </w:p>
          <w:p w:rsidR="0046459D" w:rsidRPr="00626763" w:rsidRDefault="0046459D" w:rsidP="00B21132">
            <w:pPr>
              <w:tabs>
                <w:tab w:val="left" w:pos="4111"/>
              </w:tabs>
              <w:jc w:val="both"/>
              <w:rPr>
                <w:color w:val="000000" w:themeColor="text1"/>
              </w:rPr>
            </w:pPr>
            <w:r w:rsidRPr="00626763">
              <w:rPr>
                <w:color w:val="000000" w:themeColor="text1"/>
              </w:rPr>
              <w:t xml:space="preserve"> организации</w:t>
            </w:r>
          </w:p>
          <w:p w:rsidR="00806C42" w:rsidRPr="00626763" w:rsidRDefault="00806C42" w:rsidP="00B21132">
            <w:pPr>
              <w:tabs>
                <w:tab w:val="left" w:pos="4111"/>
              </w:tabs>
              <w:jc w:val="both"/>
              <w:rPr>
                <w:color w:val="000000" w:themeColor="text1"/>
              </w:rPr>
            </w:pPr>
          </w:p>
        </w:tc>
        <w:tc>
          <w:tcPr>
            <w:tcW w:w="5387" w:type="dxa"/>
          </w:tcPr>
          <w:p w:rsidR="0046459D" w:rsidRPr="00626763" w:rsidRDefault="0046459D" w:rsidP="00B21132">
            <w:pPr>
              <w:tabs>
                <w:tab w:val="left" w:pos="4111"/>
              </w:tabs>
              <w:rPr>
                <w:color w:val="000000" w:themeColor="text1"/>
              </w:rPr>
            </w:pPr>
            <w:r w:rsidRPr="00626763">
              <w:rPr>
                <w:color w:val="000000" w:themeColor="text1"/>
              </w:rPr>
              <w:t>Сущность региона как социально-экономической системы. Основные типы</w:t>
            </w:r>
          </w:p>
          <w:p w:rsidR="0046459D" w:rsidRPr="00626763" w:rsidRDefault="0046459D" w:rsidP="00B21132">
            <w:pPr>
              <w:tabs>
                <w:tab w:val="left" w:pos="4111"/>
              </w:tabs>
              <w:rPr>
                <w:color w:val="000000" w:themeColor="text1"/>
              </w:rPr>
            </w:pPr>
            <w:r w:rsidRPr="00626763">
              <w:rPr>
                <w:color w:val="000000" w:themeColor="text1"/>
              </w:rPr>
              <w:t>региональных социально-экономических систем: макрорегинальные, межрегиональные,</w:t>
            </w:r>
          </w:p>
          <w:p w:rsidR="0046459D" w:rsidRPr="00626763" w:rsidRDefault="0046459D" w:rsidP="00B21132">
            <w:pPr>
              <w:tabs>
                <w:tab w:val="left" w:pos="4111"/>
              </w:tabs>
              <w:rPr>
                <w:color w:val="000000" w:themeColor="text1"/>
              </w:rPr>
            </w:pPr>
            <w:r w:rsidRPr="00626763">
              <w:rPr>
                <w:color w:val="000000" w:themeColor="text1"/>
              </w:rPr>
              <w:t xml:space="preserve">региональные, локальные. Устойчивость региональной системы. </w:t>
            </w:r>
          </w:p>
          <w:p w:rsidR="00806C42" w:rsidRPr="00626763" w:rsidRDefault="0046459D" w:rsidP="00B21132">
            <w:pPr>
              <w:tabs>
                <w:tab w:val="left" w:pos="4111"/>
              </w:tabs>
              <w:jc w:val="both"/>
              <w:rPr>
                <w:color w:val="000000" w:themeColor="text1"/>
              </w:rPr>
            </w:pPr>
            <w:r w:rsidRPr="00626763">
              <w:rPr>
                <w:color w:val="000000" w:themeColor="text1"/>
              </w:rPr>
              <w:t>Региональные особенности хозяйства. Межрегиональные экономические связи.</w:t>
            </w:r>
          </w:p>
          <w:p w:rsidR="0046459D" w:rsidRPr="00626763" w:rsidRDefault="0046459D" w:rsidP="00B21132">
            <w:pPr>
              <w:tabs>
                <w:tab w:val="left" w:pos="4111"/>
              </w:tabs>
              <w:ind w:firstLine="600"/>
              <w:jc w:val="both"/>
              <w:rPr>
                <w:color w:val="000000" w:themeColor="text1"/>
              </w:rPr>
            </w:pPr>
            <w:r w:rsidRPr="00626763">
              <w:rPr>
                <w:color w:val="000000" w:themeColor="text1"/>
              </w:rPr>
              <w:t>Понятие “Региональный маркетинг ”: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p w:rsidR="0046459D" w:rsidRPr="00626763" w:rsidRDefault="0046459D" w:rsidP="00B21132">
            <w:pPr>
              <w:tabs>
                <w:tab w:val="left" w:pos="4111"/>
              </w:tabs>
              <w:jc w:val="both"/>
              <w:rPr>
                <w:color w:val="000000" w:themeColor="text1"/>
              </w:rPr>
            </w:pP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19</w:t>
            </w:r>
          </w:p>
        </w:tc>
        <w:tc>
          <w:tcPr>
            <w:tcW w:w="2923" w:type="dxa"/>
          </w:tcPr>
          <w:p w:rsidR="00806C42" w:rsidRPr="00626763" w:rsidRDefault="00221C19" w:rsidP="00B21132">
            <w:pPr>
              <w:tabs>
                <w:tab w:val="left" w:pos="4111"/>
              </w:tabs>
              <w:jc w:val="both"/>
              <w:rPr>
                <w:color w:val="000000" w:themeColor="text1"/>
              </w:rPr>
            </w:pPr>
            <w:r w:rsidRPr="00626763">
              <w:rPr>
                <w:color w:val="000000" w:themeColor="text1"/>
              </w:rPr>
              <w:t>Система потенциалов региональной экономики</w:t>
            </w:r>
          </w:p>
        </w:tc>
        <w:tc>
          <w:tcPr>
            <w:tcW w:w="5387" w:type="dxa"/>
          </w:tcPr>
          <w:p w:rsidR="00806C42" w:rsidRPr="00626763" w:rsidRDefault="00221C19" w:rsidP="00B21132">
            <w:pPr>
              <w:tabs>
                <w:tab w:val="left" w:pos="4111"/>
              </w:tabs>
              <w:jc w:val="both"/>
              <w:rPr>
                <w:color w:val="000000" w:themeColor="text1"/>
              </w:rPr>
            </w:pPr>
            <w:r w:rsidRPr="00626763">
              <w:rPr>
                <w:color w:val="000000" w:themeColor="text1"/>
              </w:rPr>
              <w:t xml:space="preserve">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w:t>
            </w:r>
            <w:r w:rsidRPr="00626763">
              <w:rPr>
                <w:color w:val="000000" w:themeColor="text1"/>
              </w:rPr>
              <w:lastRenderedPageBreak/>
              <w:t>развития.</w:t>
            </w:r>
          </w:p>
          <w:p w:rsidR="00112CBB" w:rsidRPr="00626763" w:rsidRDefault="00112CBB" w:rsidP="00B21132">
            <w:pPr>
              <w:tabs>
                <w:tab w:val="left" w:pos="4111"/>
              </w:tabs>
              <w:jc w:val="both"/>
              <w:rPr>
                <w:color w:val="000000" w:themeColor="text1"/>
              </w:rPr>
            </w:pPr>
            <w:r w:rsidRPr="00626763">
              <w:rPr>
                <w:color w:val="000000" w:themeColor="text1"/>
              </w:rPr>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112CBB" w:rsidRPr="00626763" w:rsidRDefault="00112CBB" w:rsidP="00B21132">
            <w:pPr>
              <w:tabs>
                <w:tab w:val="left" w:pos="4111"/>
              </w:tabs>
              <w:ind w:firstLine="600"/>
              <w:jc w:val="both"/>
              <w:rPr>
                <w:color w:val="000000" w:themeColor="text1"/>
              </w:rPr>
            </w:pPr>
            <w:r w:rsidRPr="00626763">
              <w:rPr>
                <w:color w:val="000000" w:themeColor="text1"/>
              </w:rPr>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p w:rsidR="00112CBB" w:rsidRPr="00626763" w:rsidRDefault="00112CBB" w:rsidP="00B21132">
            <w:pPr>
              <w:tabs>
                <w:tab w:val="left" w:pos="4111"/>
              </w:tabs>
              <w:jc w:val="both"/>
              <w:rPr>
                <w:color w:val="000000" w:themeColor="text1"/>
              </w:rPr>
            </w:pP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lastRenderedPageBreak/>
              <w:t xml:space="preserve">      20</w:t>
            </w:r>
          </w:p>
        </w:tc>
        <w:tc>
          <w:tcPr>
            <w:tcW w:w="2923" w:type="dxa"/>
          </w:tcPr>
          <w:p w:rsidR="00806C42" w:rsidRPr="00626763" w:rsidRDefault="00112CBB" w:rsidP="00B21132">
            <w:pPr>
              <w:tabs>
                <w:tab w:val="left" w:pos="4111"/>
              </w:tabs>
              <w:jc w:val="both"/>
              <w:rPr>
                <w:color w:val="000000" w:themeColor="text1"/>
              </w:rPr>
            </w:pPr>
            <w:r w:rsidRPr="00626763">
              <w:rPr>
                <w:color w:val="000000" w:themeColor="text1"/>
              </w:rPr>
              <w:t>Отраслевая и территориальная структура региональной экономики</w:t>
            </w:r>
          </w:p>
        </w:tc>
        <w:tc>
          <w:tcPr>
            <w:tcW w:w="5387" w:type="dxa"/>
          </w:tcPr>
          <w:p w:rsidR="00806C42" w:rsidRPr="00626763" w:rsidRDefault="00112CBB" w:rsidP="00B21132">
            <w:pPr>
              <w:tabs>
                <w:tab w:val="left" w:pos="4111"/>
              </w:tabs>
              <w:jc w:val="both"/>
              <w:rPr>
                <w:color w:val="000000" w:themeColor="text1"/>
              </w:rPr>
            </w:pPr>
            <w:r w:rsidRPr="00626763">
              <w:rPr>
                <w:color w:val="000000" w:themeColor="text1"/>
              </w:rPr>
              <w:t>Закономерности размещения производительных сил. Факторы отраслевого размещения производства.</w:t>
            </w:r>
          </w:p>
          <w:p w:rsidR="00112CBB" w:rsidRPr="00626763" w:rsidRDefault="00112CBB" w:rsidP="00B21132">
            <w:pPr>
              <w:tabs>
                <w:tab w:val="left" w:pos="4111"/>
              </w:tabs>
              <w:jc w:val="both"/>
              <w:rPr>
                <w:color w:val="000000" w:themeColor="text1"/>
              </w:rPr>
            </w:pPr>
            <w:r w:rsidRPr="00626763">
              <w:rPr>
                <w:color w:val="000000" w:themeColor="text1"/>
              </w:rPr>
              <w:t>Территориальная структура экономики. Сущность экономической специализации территорий.</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21</w:t>
            </w:r>
          </w:p>
        </w:tc>
        <w:tc>
          <w:tcPr>
            <w:tcW w:w="2923" w:type="dxa"/>
          </w:tcPr>
          <w:p w:rsidR="00806C42" w:rsidRPr="00626763" w:rsidRDefault="00806C42" w:rsidP="00B21132">
            <w:pPr>
              <w:tabs>
                <w:tab w:val="left" w:pos="4111"/>
              </w:tabs>
              <w:jc w:val="both"/>
              <w:rPr>
                <w:color w:val="000000" w:themeColor="text1"/>
              </w:rPr>
            </w:pPr>
            <w:r w:rsidRPr="00626763">
              <w:rPr>
                <w:color w:val="000000" w:themeColor="text1"/>
              </w:rPr>
              <w:t>Дифференциация экономического пространства Российской федерации</w:t>
            </w:r>
          </w:p>
        </w:tc>
        <w:tc>
          <w:tcPr>
            <w:tcW w:w="5387" w:type="dxa"/>
          </w:tcPr>
          <w:p w:rsidR="00A27D53" w:rsidRPr="00626763" w:rsidRDefault="00A27D53" w:rsidP="00B21132">
            <w:pPr>
              <w:tabs>
                <w:tab w:val="left" w:pos="4111"/>
              </w:tabs>
              <w:jc w:val="both"/>
              <w:rPr>
                <w:color w:val="000000" w:themeColor="text1"/>
              </w:rPr>
            </w:pPr>
            <w:r w:rsidRPr="00626763">
              <w:rPr>
                <w:color w:val="000000" w:themeColor="text1"/>
              </w:rPr>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A27D53" w:rsidRPr="00626763" w:rsidRDefault="00A27D53" w:rsidP="00B21132">
            <w:pPr>
              <w:tabs>
                <w:tab w:val="left" w:pos="4111"/>
              </w:tabs>
              <w:rPr>
                <w:color w:val="000000" w:themeColor="text1"/>
              </w:rPr>
            </w:pPr>
            <w:r w:rsidRPr="00626763">
              <w:rPr>
                <w:color w:val="000000" w:themeColor="text1"/>
              </w:rPr>
              <w:t xml:space="preserve">Понятие «интеграции» и «дезинтеграции» экономического пространства. </w:t>
            </w:r>
          </w:p>
          <w:p w:rsidR="00A27D53" w:rsidRPr="00626763" w:rsidRDefault="00A27D53" w:rsidP="00B21132">
            <w:pPr>
              <w:tabs>
                <w:tab w:val="left" w:pos="4111"/>
              </w:tabs>
              <w:rPr>
                <w:color w:val="000000" w:themeColor="text1"/>
              </w:rPr>
            </w:pPr>
            <w:r w:rsidRPr="00626763">
              <w:rPr>
                <w:color w:val="000000" w:themeColor="text1"/>
              </w:rPr>
              <w:t>Внешние факторы дезинтеграции экономики.</w:t>
            </w:r>
          </w:p>
          <w:p w:rsidR="00A27D53" w:rsidRPr="00626763" w:rsidRDefault="00A27D53" w:rsidP="00B21132">
            <w:pPr>
              <w:tabs>
                <w:tab w:val="left" w:pos="4111"/>
              </w:tabs>
              <w:rPr>
                <w:color w:val="000000" w:themeColor="text1"/>
              </w:rPr>
            </w:pPr>
            <w:r w:rsidRPr="00626763">
              <w:rPr>
                <w:color w:val="000000" w:themeColor="text1"/>
              </w:rPr>
              <w:t xml:space="preserve"> Внутренние факторы дезинтеграции экономики.</w:t>
            </w:r>
          </w:p>
          <w:p w:rsidR="00A27D53" w:rsidRPr="00626763" w:rsidRDefault="00A27D53" w:rsidP="00B21132">
            <w:pPr>
              <w:tabs>
                <w:tab w:val="left" w:pos="4111"/>
              </w:tabs>
              <w:rPr>
                <w:color w:val="000000" w:themeColor="text1"/>
              </w:rPr>
            </w:pPr>
            <w:r w:rsidRPr="00626763">
              <w:rPr>
                <w:color w:val="000000" w:themeColor="text1"/>
              </w:rPr>
              <w:t xml:space="preserve"> Реинтеграция или новая интеграция.</w:t>
            </w:r>
          </w:p>
          <w:p w:rsidR="00806C42" w:rsidRPr="00626763" w:rsidRDefault="00806C42" w:rsidP="00B21132">
            <w:pPr>
              <w:tabs>
                <w:tab w:val="left" w:pos="4111"/>
              </w:tabs>
              <w:jc w:val="both"/>
              <w:rPr>
                <w:color w:val="000000" w:themeColor="text1"/>
              </w:rPr>
            </w:pPr>
          </w:p>
        </w:tc>
      </w:tr>
      <w:tr w:rsidR="00A27D53" w:rsidRPr="00626763" w:rsidTr="00D50442">
        <w:tc>
          <w:tcPr>
            <w:tcW w:w="1296" w:type="dxa"/>
          </w:tcPr>
          <w:p w:rsidR="00A27D53" w:rsidRPr="00626763" w:rsidRDefault="005A2644" w:rsidP="00B21132">
            <w:pPr>
              <w:pStyle w:val="aa"/>
              <w:tabs>
                <w:tab w:val="left" w:pos="4111"/>
              </w:tabs>
              <w:rPr>
                <w:color w:val="000000" w:themeColor="text1"/>
              </w:rPr>
            </w:pPr>
            <w:r w:rsidRPr="00626763">
              <w:rPr>
                <w:color w:val="000000" w:themeColor="text1"/>
              </w:rPr>
              <w:t xml:space="preserve">       22</w:t>
            </w:r>
          </w:p>
        </w:tc>
        <w:tc>
          <w:tcPr>
            <w:tcW w:w="2923" w:type="dxa"/>
          </w:tcPr>
          <w:p w:rsidR="00A27D53" w:rsidRPr="00626763" w:rsidRDefault="00A27D53" w:rsidP="00B21132">
            <w:pPr>
              <w:tabs>
                <w:tab w:val="left" w:pos="4111"/>
              </w:tabs>
              <w:jc w:val="both"/>
              <w:rPr>
                <w:color w:val="000000" w:themeColor="text1"/>
              </w:rPr>
            </w:pPr>
            <w:r w:rsidRPr="00626763">
              <w:rPr>
                <w:color w:val="000000" w:themeColor="text1"/>
              </w:rPr>
              <w:t>Региональная политика государства</w:t>
            </w:r>
          </w:p>
        </w:tc>
        <w:tc>
          <w:tcPr>
            <w:tcW w:w="5387" w:type="dxa"/>
          </w:tcPr>
          <w:p w:rsidR="00A27D53" w:rsidRPr="00626763" w:rsidRDefault="00A27D53" w:rsidP="00B21132">
            <w:pPr>
              <w:tabs>
                <w:tab w:val="left" w:pos="4111"/>
              </w:tabs>
              <w:jc w:val="both"/>
              <w:rPr>
                <w:color w:val="000000" w:themeColor="text1"/>
              </w:rPr>
            </w:pPr>
            <w:r w:rsidRPr="00626763">
              <w:rPr>
                <w:color w:val="000000" w:themeColor="text1"/>
              </w:rPr>
              <w:t>Основные направления региональной политики. Структурные элементы региональной политики.</w:t>
            </w:r>
          </w:p>
          <w:p w:rsidR="00A27D53" w:rsidRPr="00626763" w:rsidRDefault="00A27D53" w:rsidP="00B21132">
            <w:pPr>
              <w:tabs>
                <w:tab w:val="left" w:pos="4111"/>
              </w:tabs>
              <w:jc w:val="both"/>
              <w:rPr>
                <w:color w:val="000000" w:themeColor="text1"/>
              </w:rPr>
            </w:pPr>
            <w:r w:rsidRPr="00626763">
              <w:rPr>
                <w:color w:val="000000" w:themeColor="text1"/>
              </w:rPr>
              <w:t>Региональная бюджетно – налоговая система.</w:t>
            </w:r>
          </w:p>
          <w:p w:rsidR="00A27D53" w:rsidRPr="00626763" w:rsidRDefault="00A27D53" w:rsidP="00B21132">
            <w:pPr>
              <w:tabs>
                <w:tab w:val="left" w:pos="4111"/>
              </w:tabs>
              <w:jc w:val="both"/>
              <w:rPr>
                <w:color w:val="000000" w:themeColor="text1"/>
              </w:rPr>
            </w:pPr>
            <w:r w:rsidRPr="00626763">
              <w:rPr>
                <w:color w:val="000000" w:themeColor="text1"/>
              </w:rPr>
              <w:t>Инвестиционная привлекательность региона.</w:t>
            </w:r>
          </w:p>
          <w:p w:rsidR="00A27D53" w:rsidRPr="00626763" w:rsidRDefault="00A27D53" w:rsidP="00B21132">
            <w:pPr>
              <w:tabs>
                <w:tab w:val="left" w:pos="4111"/>
              </w:tabs>
              <w:jc w:val="both"/>
              <w:rPr>
                <w:color w:val="000000" w:themeColor="text1"/>
              </w:rPr>
            </w:pPr>
            <w:r w:rsidRPr="00626763">
              <w:rPr>
                <w:color w:val="000000" w:themeColor="text1"/>
              </w:rPr>
              <w:t>Законодательная база территориального регулирования.</w:t>
            </w:r>
          </w:p>
          <w:p w:rsidR="00A27D53" w:rsidRPr="00626763" w:rsidRDefault="00A27D53" w:rsidP="00B21132">
            <w:pPr>
              <w:tabs>
                <w:tab w:val="left" w:pos="4111"/>
              </w:tabs>
              <w:jc w:val="both"/>
              <w:rPr>
                <w:color w:val="000000" w:themeColor="text1"/>
              </w:rPr>
            </w:pPr>
            <w:r w:rsidRPr="00626763">
              <w:rPr>
                <w:color w:val="000000" w:themeColor="text1"/>
              </w:rPr>
              <w:t>Законодательное  регламентирование в отдельных сферах территориального развития. Региональное нормотворчество.</w:t>
            </w:r>
          </w:p>
          <w:p w:rsidR="00A27D53" w:rsidRPr="00626763" w:rsidRDefault="00A27D53" w:rsidP="00B21132">
            <w:pPr>
              <w:tabs>
                <w:tab w:val="left" w:pos="4111"/>
              </w:tabs>
              <w:jc w:val="both"/>
              <w:rPr>
                <w:color w:val="000000" w:themeColor="text1"/>
              </w:rPr>
            </w:pPr>
            <w:r w:rsidRPr="00626763">
              <w:rPr>
                <w:color w:val="000000" w:themeColor="text1"/>
              </w:rPr>
              <w:t>Концепция регионального развития.</w:t>
            </w:r>
          </w:p>
          <w:p w:rsidR="00A27D53" w:rsidRPr="00626763" w:rsidRDefault="00A27D53" w:rsidP="00B21132">
            <w:pPr>
              <w:tabs>
                <w:tab w:val="left" w:pos="4111"/>
              </w:tabs>
              <w:jc w:val="both"/>
              <w:rPr>
                <w:color w:val="000000" w:themeColor="text1"/>
              </w:rPr>
            </w:pPr>
            <w:r w:rsidRPr="00626763">
              <w:rPr>
                <w:color w:val="000000" w:themeColor="text1"/>
              </w:rPr>
              <w:t>Направления региональной политики в регионах разного типа.</w:t>
            </w:r>
          </w:p>
          <w:p w:rsidR="00A27D53" w:rsidRPr="00626763" w:rsidRDefault="00A27D53" w:rsidP="00B21132">
            <w:pPr>
              <w:tabs>
                <w:tab w:val="left" w:pos="4111"/>
              </w:tabs>
              <w:jc w:val="both"/>
              <w:rPr>
                <w:color w:val="000000" w:themeColor="text1"/>
              </w:rPr>
            </w:pP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23</w:t>
            </w:r>
          </w:p>
        </w:tc>
        <w:tc>
          <w:tcPr>
            <w:tcW w:w="2923" w:type="dxa"/>
          </w:tcPr>
          <w:p w:rsidR="00806C42" w:rsidRPr="00626763" w:rsidRDefault="00806C42" w:rsidP="00B21132">
            <w:pPr>
              <w:tabs>
                <w:tab w:val="left" w:pos="4111"/>
              </w:tabs>
              <w:jc w:val="both"/>
              <w:rPr>
                <w:color w:val="000000" w:themeColor="text1"/>
              </w:rPr>
            </w:pPr>
            <w:r w:rsidRPr="00626763">
              <w:rPr>
                <w:color w:val="000000" w:themeColor="text1"/>
              </w:rPr>
              <w:t>Государственная и муниципальная служба как социальный институт</w:t>
            </w:r>
          </w:p>
        </w:tc>
        <w:tc>
          <w:tcPr>
            <w:tcW w:w="5387" w:type="dxa"/>
          </w:tcPr>
          <w:p w:rsidR="00806C42" w:rsidRPr="00626763" w:rsidRDefault="00806C42" w:rsidP="00B21132">
            <w:pPr>
              <w:pStyle w:val="51"/>
              <w:shd w:val="clear" w:color="auto" w:fill="auto"/>
              <w:tabs>
                <w:tab w:val="left" w:pos="4111"/>
              </w:tabs>
              <w:spacing w:before="0" w:line="240" w:lineRule="auto"/>
              <w:ind w:right="60" w:firstLine="34"/>
              <w:jc w:val="both"/>
              <w:rPr>
                <w:color w:val="000000" w:themeColor="text1"/>
                <w:sz w:val="24"/>
                <w:szCs w:val="24"/>
              </w:rPr>
            </w:pPr>
            <w:r w:rsidRPr="00626763">
              <w:rPr>
                <w:color w:val="000000" w:themeColor="text1"/>
                <w:sz w:val="24"/>
                <w:szCs w:val="24"/>
              </w:rPr>
              <w:t>Конституционные принципы;</w:t>
            </w:r>
          </w:p>
          <w:p w:rsidR="00806C42" w:rsidRPr="00626763" w:rsidRDefault="00806C42" w:rsidP="00B21132">
            <w:pPr>
              <w:pStyle w:val="51"/>
              <w:shd w:val="clear" w:color="auto" w:fill="auto"/>
              <w:tabs>
                <w:tab w:val="left" w:pos="1115"/>
                <w:tab w:val="left" w:pos="4111"/>
              </w:tabs>
              <w:spacing w:before="0" w:line="240" w:lineRule="auto"/>
              <w:ind w:right="60" w:firstLine="34"/>
              <w:jc w:val="both"/>
              <w:rPr>
                <w:color w:val="000000" w:themeColor="text1"/>
                <w:sz w:val="24"/>
                <w:szCs w:val="24"/>
              </w:rPr>
            </w:pPr>
            <w:r w:rsidRPr="00626763">
              <w:rPr>
                <w:color w:val="000000" w:themeColor="text1"/>
                <w:sz w:val="24"/>
                <w:szCs w:val="24"/>
              </w:rPr>
              <w:t>организационные принципы;</w:t>
            </w:r>
          </w:p>
          <w:p w:rsidR="00806C42" w:rsidRPr="00626763" w:rsidRDefault="00806C42" w:rsidP="00B21132">
            <w:pPr>
              <w:pStyle w:val="51"/>
              <w:shd w:val="clear" w:color="auto" w:fill="auto"/>
              <w:tabs>
                <w:tab w:val="left" w:pos="1110"/>
                <w:tab w:val="left" w:pos="4111"/>
              </w:tabs>
              <w:spacing w:before="0" w:line="240" w:lineRule="auto"/>
              <w:ind w:right="60" w:firstLine="34"/>
              <w:jc w:val="both"/>
              <w:rPr>
                <w:color w:val="000000" w:themeColor="text1"/>
                <w:sz w:val="24"/>
                <w:szCs w:val="24"/>
              </w:rPr>
            </w:pPr>
            <w:r w:rsidRPr="00626763">
              <w:rPr>
                <w:color w:val="000000" w:themeColor="text1"/>
                <w:sz w:val="24"/>
                <w:szCs w:val="24"/>
              </w:rPr>
              <w:t xml:space="preserve">принцип социальной защищенности государственных служащих, </w:t>
            </w:r>
          </w:p>
          <w:p w:rsidR="00806C42" w:rsidRPr="00626763" w:rsidRDefault="00806C42" w:rsidP="00B21132">
            <w:pPr>
              <w:pStyle w:val="51"/>
              <w:shd w:val="clear" w:color="auto" w:fill="auto"/>
              <w:tabs>
                <w:tab w:val="left" w:pos="1110"/>
                <w:tab w:val="left" w:pos="4111"/>
              </w:tabs>
              <w:spacing w:before="0" w:line="240" w:lineRule="auto"/>
              <w:ind w:right="60" w:firstLine="34"/>
              <w:jc w:val="both"/>
              <w:rPr>
                <w:color w:val="000000" w:themeColor="text1"/>
                <w:sz w:val="24"/>
                <w:szCs w:val="24"/>
              </w:rPr>
            </w:pPr>
            <w:r w:rsidRPr="00626763">
              <w:rPr>
                <w:color w:val="000000" w:themeColor="text1"/>
                <w:sz w:val="24"/>
                <w:szCs w:val="24"/>
              </w:rPr>
              <w:t xml:space="preserve">принципы, относящиеся к службе в целом, </w:t>
            </w:r>
            <w:r w:rsidRPr="00626763">
              <w:rPr>
                <w:color w:val="000000" w:themeColor="text1"/>
                <w:sz w:val="24"/>
                <w:szCs w:val="24"/>
              </w:rPr>
              <w:lastRenderedPageBreak/>
              <w:t>которые определяют общие для государственной службы требования;</w:t>
            </w:r>
          </w:p>
          <w:p w:rsidR="00806C42" w:rsidRPr="00626763" w:rsidRDefault="00806C42" w:rsidP="00B21132">
            <w:pPr>
              <w:pStyle w:val="51"/>
              <w:shd w:val="clear" w:color="auto" w:fill="auto"/>
              <w:tabs>
                <w:tab w:val="left" w:pos="1110"/>
                <w:tab w:val="left" w:pos="4111"/>
              </w:tabs>
              <w:spacing w:before="0" w:line="240" w:lineRule="auto"/>
              <w:ind w:right="60" w:firstLine="34"/>
              <w:jc w:val="both"/>
              <w:rPr>
                <w:color w:val="000000" w:themeColor="text1"/>
                <w:sz w:val="24"/>
                <w:szCs w:val="24"/>
              </w:rPr>
            </w:pPr>
            <w:r w:rsidRPr="00626763">
              <w:rPr>
                <w:color w:val="000000" w:themeColor="text1"/>
                <w:sz w:val="24"/>
                <w:szCs w:val="24"/>
              </w:rPr>
              <w:t>принципы, адресованные государственным служащим при осуществлении ими своих должностных полномочий;</w:t>
            </w:r>
          </w:p>
          <w:p w:rsidR="00806C42" w:rsidRPr="00626763" w:rsidRDefault="00806C42" w:rsidP="00B21132">
            <w:pPr>
              <w:pStyle w:val="51"/>
              <w:shd w:val="clear" w:color="auto" w:fill="auto"/>
              <w:tabs>
                <w:tab w:val="left" w:pos="1070"/>
                <w:tab w:val="left" w:pos="4111"/>
              </w:tabs>
              <w:spacing w:before="0" w:line="240" w:lineRule="auto"/>
              <w:ind w:right="20" w:firstLine="34"/>
              <w:jc w:val="both"/>
              <w:rPr>
                <w:color w:val="000000" w:themeColor="text1"/>
                <w:sz w:val="24"/>
                <w:szCs w:val="24"/>
              </w:rPr>
            </w:pPr>
            <w:r w:rsidRPr="00626763">
              <w:rPr>
                <w:color w:val="000000" w:themeColor="text1"/>
                <w:sz w:val="24"/>
                <w:szCs w:val="24"/>
              </w:rPr>
              <w:t>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806C42" w:rsidRPr="00626763" w:rsidRDefault="00806C42" w:rsidP="00B21132">
            <w:pPr>
              <w:pStyle w:val="51"/>
              <w:shd w:val="clear" w:color="auto" w:fill="auto"/>
              <w:tabs>
                <w:tab w:val="left" w:pos="1070"/>
                <w:tab w:val="left" w:pos="4111"/>
              </w:tabs>
              <w:spacing w:before="0" w:line="240" w:lineRule="auto"/>
              <w:ind w:right="20" w:firstLine="34"/>
              <w:jc w:val="both"/>
              <w:rPr>
                <w:color w:val="000000" w:themeColor="text1"/>
                <w:sz w:val="24"/>
                <w:szCs w:val="24"/>
              </w:rPr>
            </w:pPr>
            <w:r w:rsidRPr="00626763">
              <w:rPr>
                <w:color w:val="000000" w:themeColor="text1"/>
                <w:sz w:val="24"/>
                <w:szCs w:val="24"/>
              </w:rPr>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806C42" w:rsidRPr="00626763" w:rsidRDefault="00806C42" w:rsidP="00B21132">
            <w:pPr>
              <w:pStyle w:val="51"/>
              <w:shd w:val="clear" w:color="auto" w:fill="auto"/>
              <w:tabs>
                <w:tab w:val="left" w:pos="1110"/>
                <w:tab w:val="left" w:pos="4111"/>
              </w:tabs>
              <w:spacing w:before="0" w:line="240" w:lineRule="auto"/>
              <w:ind w:right="20" w:firstLine="34"/>
              <w:jc w:val="both"/>
              <w:rPr>
                <w:color w:val="000000" w:themeColor="text1"/>
                <w:sz w:val="24"/>
                <w:szCs w:val="24"/>
              </w:rPr>
            </w:pPr>
            <w:r w:rsidRPr="00626763">
              <w:rPr>
                <w:color w:val="000000" w:themeColor="text1"/>
                <w:sz w:val="24"/>
                <w:szCs w:val="24"/>
              </w:rPr>
              <w:t>Военная служба.  выполняющая функцию по обеспечению обороны и безопасности государства.</w:t>
            </w:r>
          </w:p>
          <w:p w:rsidR="00806C42" w:rsidRPr="00626763" w:rsidRDefault="00806C42" w:rsidP="00B21132">
            <w:pPr>
              <w:pStyle w:val="51"/>
              <w:shd w:val="clear" w:color="auto" w:fill="auto"/>
              <w:tabs>
                <w:tab w:val="left" w:pos="1057"/>
                <w:tab w:val="left" w:pos="4111"/>
              </w:tabs>
              <w:spacing w:before="0" w:line="240" w:lineRule="auto"/>
              <w:ind w:right="20" w:firstLine="34"/>
              <w:jc w:val="both"/>
              <w:rPr>
                <w:color w:val="000000" w:themeColor="text1"/>
                <w:sz w:val="24"/>
                <w:szCs w:val="24"/>
              </w:rPr>
            </w:pPr>
            <w:r w:rsidRPr="00626763">
              <w:rPr>
                <w:color w:val="000000" w:themeColor="text1"/>
                <w:sz w:val="24"/>
                <w:szCs w:val="24"/>
              </w:rPr>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806C42" w:rsidRPr="00626763" w:rsidRDefault="00806C42" w:rsidP="00B21132">
            <w:pPr>
              <w:pStyle w:val="51"/>
              <w:shd w:val="clear" w:color="auto" w:fill="auto"/>
              <w:tabs>
                <w:tab w:val="left" w:pos="1070"/>
                <w:tab w:val="left" w:pos="4111"/>
              </w:tabs>
              <w:spacing w:before="0" w:line="240" w:lineRule="auto"/>
              <w:ind w:right="20" w:firstLine="34"/>
              <w:jc w:val="both"/>
              <w:rPr>
                <w:color w:val="000000" w:themeColor="text1"/>
                <w:sz w:val="24"/>
                <w:szCs w:val="24"/>
              </w:rPr>
            </w:pPr>
            <w:r w:rsidRPr="00626763">
              <w:rPr>
                <w:color w:val="000000" w:themeColor="text1"/>
                <w:sz w:val="24"/>
                <w:szCs w:val="24"/>
              </w:rPr>
              <w:t>Гражданская служба, обеспечивающая исполнение полномочий государственных органов,  администрирование.</w:t>
            </w:r>
            <w:r w:rsidRPr="00626763">
              <w:rPr>
                <w:color w:val="000000" w:themeColor="text1"/>
                <w:sz w:val="24"/>
                <w:szCs w:val="24"/>
              </w:rPr>
              <w:tab/>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lastRenderedPageBreak/>
              <w:t xml:space="preserve">     24</w:t>
            </w:r>
          </w:p>
        </w:tc>
        <w:tc>
          <w:tcPr>
            <w:tcW w:w="2923" w:type="dxa"/>
          </w:tcPr>
          <w:p w:rsidR="00806C42" w:rsidRPr="00626763" w:rsidRDefault="00806C42" w:rsidP="00B21132">
            <w:pPr>
              <w:tabs>
                <w:tab w:val="left" w:pos="4111"/>
              </w:tabs>
              <w:jc w:val="both"/>
              <w:rPr>
                <w:color w:val="000000" w:themeColor="text1"/>
              </w:rPr>
            </w:pPr>
            <w:r w:rsidRPr="00626763">
              <w:rPr>
                <w:color w:val="000000" w:themeColor="text1"/>
              </w:rPr>
              <w:t>Правовой статус государственных и муниципальных служащих в Российской Федерации</w:t>
            </w:r>
          </w:p>
        </w:tc>
        <w:tc>
          <w:tcPr>
            <w:tcW w:w="5387" w:type="dxa"/>
          </w:tcPr>
          <w:p w:rsidR="00806C42" w:rsidRPr="00626763" w:rsidRDefault="00806C42" w:rsidP="00B21132">
            <w:pPr>
              <w:pStyle w:val="51"/>
              <w:shd w:val="clear" w:color="auto" w:fill="auto"/>
              <w:tabs>
                <w:tab w:val="left" w:pos="1138"/>
                <w:tab w:val="left" w:pos="4111"/>
              </w:tabs>
              <w:spacing w:before="0"/>
              <w:ind w:left="34" w:right="20" w:hanging="34"/>
              <w:jc w:val="both"/>
              <w:rPr>
                <w:color w:val="000000" w:themeColor="text1"/>
                <w:sz w:val="24"/>
                <w:szCs w:val="24"/>
              </w:rPr>
            </w:pPr>
            <w:r w:rsidRPr="00626763">
              <w:rPr>
                <w:color w:val="000000" w:themeColor="text1"/>
                <w:sz w:val="24"/>
                <w:szCs w:val="24"/>
              </w:rPr>
              <w:t>Должность как форма разделения труда и базовый элемент организационной структуры.</w:t>
            </w:r>
          </w:p>
          <w:p w:rsidR="00806C42" w:rsidRPr="00626763" w:rsidRDefault="00806C42" w:rsidP="00B21132">
            <w:pPr>
              <w:pStyle w:val="51"/>
              <w:shd w:val="clear" w:color="auto" w:fill="auto"/>
              <w:tabs>
                <w:tab w:val="left" w:pos="1138"/>
                <w:tab w:val="left" w:pos="4111"/>
              </w:tabs>
              <w:spacing w:before="0"/>
              <w:ind w:left="34" w:right="20" w:hanging="34"/>
              <w:jc w:val="both"/>
              <w:rPr>
                <w:color w:val="000000" w:themeColor="text1"/>
                <w:sz w:val="24"/>
                <w:szCs w:val="24"/>
              </w:rPr>
            </w:pPr>
            <w:r w:rsidRPr="00626763">
              <w:rPr>
                <w:color w:val="000000" w:themeColor="text1"/>
                <w:sz w:val="24"/>
                <w:szCs w:val="24"/>
              </w:rPr>
              <w:t>Формы</w:t>
            </w:r>
            <w:r w:rsidRPr="00626763">
              <w:rPr>
                <w:color w:val="000000" w:themeColor="text1"/>
                <w:sz w:val="24"/>
                <w:szCs w:val="24"/>
              </w:rPr>
              <w:tab/>
              <w:t>разделения управленческого труда.</w:t>
            </w:r>
          </w:p>
          <w:p w:rsidR="00806C42" w:rsidRPr="00626763" w:rsidRDefault="00806C42" w:rsidP="00B21132">
            <w:pPr>
              <w:pStyle w:val="51"/>
              <w:shd w:val="clear" w:color="auto" w:fill="auto"/>
              <w:tabs>
                <w:tab w:val="left" w:pos="1138"/>
                <w:tab w:val="left" w:pos="4111"/>
              </w:tabs>
              <w:spacing w:before="0"/>
              <w:ind w:left="34" w:right="20" w:hanging="34"/>
              <w:jc w:val="both"/>
              <w:rPr>
                <w:color w:val="000000" w:themeColor="text1"/>
                <w:sz w:val="24"/>
                <w:szCs w:val="24"/>
              </w:rPr>
            </w:pPr>
            <w:r w:rsidRPr="00626763">
              <w:rPr>
                <w:color w:val="000000" w:themeColor="text1"/>
                <w:sz w:val="24"/>
                <w:szCs w:val="24"/>
              </w:rPr>
              <w:t>Основания должности.</w:t>
            </w:r>
          </w:p>
          <w:p w:rsidR="00806C42" w:rsidRPr="00626763" w:rsidRDefault="00806C42" w:rsidP="00B21132">
            <w:pPr>
              <w:pStyle w:val="51"/>
              <w:shd w:val="clear" w:color="auto" w:fill="auto"/>
              <w:tabs>
                <w:tab w:val="left" w:pos="1138"/>
                <w:tab w:val="left" w:pos="4111"/>
              </w:tabs>
              <w:spacing w:before="0"/>
              <w:ind w:left="34" w:right="20" w:hanging="34"/>
              <w:jc w:val="both"/>
              <w:rPr>
                <w:color w:val="000000" w:themeColor="text1"/>
                <w:sz w:val="24"/>
                <w:szCs w:val="24"/>
              </w:rPr>
            </w:pPr>
            <w:r w:rsidRPr="00626763">
              <w:rPr>
                <w:color w:val="000000" w:themeColor="text1"/>
                <w:sz w:val="24"/>
                <w:szCs w:val="24"/>
              </w:rPr>
              <w:t>Функционал должности.</w:t>
            </w:r>
          </w:p>
          <w:p w:rsidR="00806C42" w:rsidRPr="00626763" w:rsidRDefault="00806C42" w:rsidP="00B21132">
            <w:pPr>
              <w:pStyle w:val="51"/>
              <w:shd w:val="clear" w:color="auto" w:fill="auto"/>
              <w:tabs>
                <w:tab w:val="left" w:pos="1023"/>
                <w:tab w:val="left" w:pos="4111"/>
              </w:tabs>
              <w:spacing w:before="0"/>
              <w:ind w:left="34" w:hanging="34"/>
              <w:jc w:val="both"/>
              <w:rPr>
                <w:color w:val="000000" w:themeColor="text1"/>
                <w:sz w:val="24"/>
                <w:szCs w:val="24"/>
              </w:rPr>
            </w:pPr>
            <w:r w:rsidRPr="00626763">
              <w:rPr>
                <w:color w:val="000000" w:themeColor="text1"/>
                <w:sz w:val="24"/>
                <w:szCs w:val="24"/>
              </w:rPr>
              <w:t>Типология государственных должностей.</w:t>
            </w:r>
          </w:p>
          <w:p w:rsidR="00806C42" w:rsidRPr="00626763" w:rsidRDefault="00806C42" w:rsidP="00B21132">
            <w:pPr>
              <w:pStyle w:val="51"/>
              <w:shd w:val="clear" w:color="auto" w:fill="auto"/>
              <w:tabs>
                <w:tab w:val="left" w:pos="1090"/>
                <w:tab w:val="left" w:pos="4111"/>
              </w:tabs>
              <w:spacing w:before="0"/>
              <w:ind w:left="34" w:right="20" w:hanging="34"/>
              <w:jc w:val="both"/>
              <w:rPr>
                <w:color w:val="000000" w:themeColor="text1"/>
                <w:sz w:val="24"/>
                <w:szCs w:val="24"/>
              </w:rPr>
            </w:pPr>
            <w:r w:rsidRPr="00626763">
              <w:rPr>
                <w:color w:val="000000" w:themeColor="text1"/>
                <w:sz w:val="24"/>
                <w:szCs w:val="24"/>
              </w:rPr>
              <w:t>Признаки классификации государственных и муниципальных должностей.</w:t>
            </w:r>
          </w:p>
          <w:p w:rsidR="00806C42" w:rsidRPr="00626763" w:rsidRDefault="00806C42" w:rsidP="00B21132">
            <w:pPr>
              <w:pStyle w:val="51"/>
              <w:shd w:val="clear" w:color="auto" w:fill="auto"/>
              <w:tabs>
                <w:tab w:val="left" w:pos="1090"/>
                <w:tab w:val="left" w:pos="4111"/>
              </w:tabs>
              <w:spacing w:before="0"/>
              <w:ind w:left="34" w:right="20" w:hanging="34"/>
              <w:jc w:val="both"/>
              <w:rPr>
                <w:color w:val="000000" w:themeColor="text1"/>
                <w:sz w:val="24"/>
                <w:szCs w:val="24"/>
              </w:rPr>
            </w:pPr>
            <w:r w:rsidRPr="00626763">
              <w:rPr>
                <w:color w:val="000000" w:themeColor="text1"/>
                <w:sz w:val="24"/>
                <w:szCs w:val="24"/>
              </w:rPr>
              <w:t>Категории государственных и муниципальных должностей.</w:t>
            </w:r>
          </w:p>
          <w:p w:rsidR="00806C42" w:rsidRPr="00626763" w:rsidRDefault="00806C42" w:rsidP="00B21132">
            <w:pPr>
              <w:pStyle w:val="51"/>
              <w:shd w:val="clear" w:color="auto" w:fill="auto"/>
              <w:tabs>
                <w:tab w:val="left" w:pos="1090"/>
                <w:tab w:val="left" w:pos="4111"/>
              </w:tabs>
              <w:spacing w:before="0"/>
              <w:ind w:left="34" w:right="20" w:hanging="34"/>
              <w:jc w:val="both"/>
              <w:rPr>
                <w:color w:val="000000" w:themeColor="text1"/>
                <w:sz w:val="24"/>
                <w:szCs w:val="24"/>
              </w:rPr>
            </w:pPr>
            <w:r w:rsidRPr="00626763">
              <w:rPr>
                <w:color w:val="000000" w:themeColor="text1"/>
                <w:sz w:val="24"/>
                <w:szCs w:val="24"/>
              </w:rPr>
              <w:t>Профессиональное и квалификационное разделение должностей государственной и муниципальной службы.</w:t>
            </w:r>
          </w:p>
          <w:p w:rsidR="00806C42" w:rsidRPr="00626763" w:rsidRDefault="00806C42" w:rsidP="00B21132">
            <w:pPr>
              <w:tabs>
                <w:tab w:val="left" w:pos="4111"/>
              </w:tabs>
              <w:ind w:left="34" w:hanging="34"/>
              <w:jc w:val="both"/>
              <w:rPr>
                <w:color w:val="000000" w:themeColor="text1"/>
              </w:rPr>
            </w:pPr>
            <w:r w:rsidRPr="00626763">
              <w:rPr>
                <w:color w:val="000000" w:themeColor="text1"/>
              </w:rPr>
              <w:t xml:space="preserve">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w:t>
            </w:r>
            <w:r w:rsidRPr="00626763">
              <w:rPr>
                <w:color w:val="000000" w:themeColor="text1"/>
              </w:rPr>
              <w:lastRenderedPageBreak/>
              <w:t>специфический порядок и технологии прохождения службы.</w:t>
            </w:r>
          </w:p>
          <w:p w:rsidR="00806C42" w:rsidRPr="00626763" w:rsidRDefault="00806C42" w:rsidP="00B21132">
            <w:pPr>
              <w:tabs>
                <w:tab w:val="left" w:pos="4111"/>
              </w:tabs>
              <w:jc w:val="both"/>
              <w:rPr>
                <w:color w:val="000000" w:themeColor="text1"/>
              </w:rPr>
            </w:pPr>
            <w:r w:rsidRPr="00626763">
              <w:rPr>
                <w:color w:val="000000" w:themeColor="text1"/>
              </w:rPr>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lastRenderedPageBreak/>
              <w:t xml:space="preserve">      25</w:t>
            </w:r>
          </w:p>
        </w:tc>
        <w:tc>
          <w:tcPr>
            <w:tcW w:w="2923" w:type="dxa"/>
          </w:tcPr>
          <w:p w:rsidR="00806C42" w:rsidRPr="00626763" w:rsidRDefault="00806C42" w:rsidP="00B21132">
            <w:pPr>
              <w:tabs>
                <w:tab w:val="left" w:pos="4111"/>
              </w:tabs>
              <w:jc w:val="both"/>
              <w:rPr>
                <w:color w:val="000000" w:themeColor="text1"/>
              </w:rPr>
            </w:pPr>
            <w:r w:rsidRPr="00626763">
              <w:rPr>
                <w:bCs/>
                <w:color w:val="000000" w:themeColor="text1"/>
              </w:rPr>
              <w:t>Прохождение государственной и муниципальной службы</w:t>
            </w:r>
            <w:r w:rsidRPr="00626763">
              <w:rPr>
                <w:color w:val="000000" w:themeColor="text1"/>
              </w:rPr>
              <w:t xml:space="preserve"> в Российской Федерации.</w:t>
            </w:r>
          </w:p>
          <w:p w:rsidR="00806C42" w:rsidRPr="00626763" w:rsidRDefault="00806C42" w:rsidP="00B21132">
            <w:pPr>
              <w:tabs>
                <w:tab w:val="left" w:pos="4111"/>
              </w:tabs>
              <w:jc w:val="both"/>
              <w:rPr>
                <w:color w:val="000000" w:themeColor="text1"/>
              </w:rPr>
            </w:pPr>
            <w:r w:rsidRPr="00626763">
              <w:rPr>
                <w:color w:val="000000" w:themeColor="text1"/>
              </w:rPr>
              <w:t>Должности гражданской службы</w:t>
            </w:r>
          </w:p>
        </w:tc>
        <w:tc>
          <w:tcPr>
            <w:tcW w:w="5387" w:type="dxa"/>
          </w:tcPr>
          <w:p w:rsidR="00806C42" w:rsidRPr="00626763" w:rsidRDefault="00806C42" w:rsidP="00B21132">
            <w:pPr>
              <w:tabs>
                <w:tab w:val="left" w:pos="4111"/>
              </w:tabs>
              <w:ind w:left="34"/>
              <w:jc w:val="both"/>
              <w:rPr>
                <w:color w:val="000000" w:themeColor="text1"/>
              </w:rPr>
            </w:pPr>
            <w:r w:rsidRPr="00626763">
              <w:rPr>
                <w:color w:val="000000" w:themeColor="text1"/>
              </w:rPr>
              <w:t>Поступление на государственную службу;</w:t>
            </w:r>
          </w:p>
          <w:p w:rsidR="00806C42" w:rsidRPr="00626763" w:rsidRDefault="00806C42" w:rsidP="00B21132">
            <w:pPr>
              <w:tabs>
                <w:tab w:val="left" w:pos="4111"/>
              </w:tabs>
              <w:ind w:left="34"/>
              <w:jc w:val="both"/>
              <w:rPr>
                <w:color w:val="000000" w:themeColor="text1"/>
              </w:rPr>
            </w:pPr>
            <w:r w:rsidRPr="00626763">
              <w:rPr>
                <w:color w:val="000000" w:themeColor="text1"/>
              </w:rPr>
              <w:t>поступление на муниципальную службу;</w:t>
            </w:r>
          </w:p>
          <w:p w:rsidR="00806C42" w:rsidRPr="00626763" w:rsidRDefault="00806C42" w:rsidP="00B21132">
            <w:pPr>
              <w:tabs>
                <w:tab w:val="left" w:pos="4111"/>
              </w:tabs>
              <w:ind w:left="34"/>
              <w:jc w:val="both"/>
              <w:rPr>
                <w:color w:val="000000" w:themeColor="text1"/>
              </w:rPr>
            </w:pPr>
            <w:r w:rsidRPr="00626763">
              <w:rPr>
                <w:color w:val="000000" w:themeColor="text1"/>
              </w:rPr>
              <w:t>прохождение государственной службы;</w:t>
            </w:r>
          </w:p>
          <w:p w:rsidR="00806C42" w:rsidRPr="00626763" w:rsidRDefault="00806C42" w:rsidP="00B21132">
            <w:pPr>
              <w:tabs>
                <w:tab w:val="left" w:pos="4111"/>
              </w:tabs>
              <w:ind w:left="34"/>
              <w:jc w:val="both"/>
              <w:rPr>
                <w:color w:val="000000" w:themeColor="text1"/>
              </w:rPr>
            </w:pPr>
            <w:r w:rsidRPr="00626763">
              <w:rPr>
                <w:color w:val="000000" w:themeColor="text1"/>
              </w:rPr>
              <w:t>прохождение муниципальной службы;</w:t>
            </w:r>
          </w:p>
          <w:p w:rsidR="00806C42" w:rsidRPr="00626763" w:rsidRDefault="00806C42" w:rsidP="00B21132">
            <w:pPr>
              <w:tabs>
                <w:tab w:val="left" w:pos="4111"/>
              </w:tabs>
              <w:ind w:left="34"/>
              <w:jc w:val="both"/>
              <w:rPr>
                <w:color w:val="000000" w:themeColor="text1"/>
              </w:rPr>
            </w:pPr>
            <w:r w:rsidRPr="00626763">
              <w:rPr>
                <w:color w:val="000000" w:themeColor="text1"/>
              </w:rPr>
              <w:t xml:space="preserve">основания и последствия прекращения государственной и муниципальной службы; </w:t>
            </w:r>
          </w:p>
          <w:p w:rsidR="00806C42" w:rsidRPr="00626763" w:rsidRDefault="00806C42" w:rsidP="00B21132">
            <w:pPr>
              <w:pStyle w:val="ab"/>
              <w:tabs>
                <w:tab w:val="left" w:pos="567"/>
                <w:tab w:val="left" w:pos="4111"/>
              </w:tabs>
              <w:ind w:left="34"/>
              <w:jc w:val="both"/>
              <w:rPr>
                <w:color w:val="000000" w:themeColor="text1"/>
                <w:sz w:val="24"/>
                <w:szCs w:val="24"/>
              </w:rPr>
            </w:pPr>
            <w:r w:rsidRPr="00626763">
              <w:rPr>
                <w:color w:val="000000" w:themeColor="text1"/>
                <w:sz w:val="24"/>
                <w:szCs w:val="24"/>
              </w:rPr>
              <w:t>законодательство о прохождении государственной  и муниципальной службы.</w:t>
            </w:r>
          </w:p>
          <w:p w:rsidR="00806C42" w:rsidRPr="00626763" w:rsidRDefault="00806C42" w:rsidP="00B21132">
            <w:pPr>
              <w:tabs>
                <w:tab w:val="left" w:pos="4111"/>
              </w:tabs>
              <w:ind w:left="34"/>
              <w:jc w:val="both"/>
              <w:rPr>
                <w:color w:val="000000" w:themeColor="text1"/>
              </w:rPr>
            </w:pPr>
            <w:r w:rsidRPr="00626763">
              <w:rPr>
                <w:color w:val="000000" w:themeColor="text1"/>
              </w:rPr>
              <w:t>Должность гражданской службы;</w:t>
            </w:r>
          </w:p>
          <w:p w:rsidR="00806C42" w:rsidRPr="00626763" w:rsidRDefault="00806C42" w:rsidP="00B21132">
            <w:pPr>
              <w:tabs>
                <w:tab w:val="left" w:pos="4111"/>
              </w:tabs>
              <w:ind w:left="34"/>
              <w:jc w:val="both"/>
              <w:rPr>
                <w:color w:val="000000" w:themeColor="text1"/>
              </w:rPr>
            </w:pPr>
            <w:r w:rsidRPr="00626763">
              <w:rPr>
                <w:color w:val="000000" w:themeColor="text1"/>
              </w:rPr>
              <w:t>деление на категории;</w:t>
            </w:r>
          </w:p>
          <w:p w:rsidR="00806C42" w:rsidRPr="00626763" w:rsidRDefault="00806C42" w:rsidP="00B21132">
            <w:pPr>
              <w:tabs>
                <w:tab w:val="left" w:pos="4111"/>
              </w:tabs>
              <w:ind w:left="34"/>
              <w:jc w:val="both"/>
              <w:rPr>
                <w:color w:val="000000" w:themeColor="text1"/>
              </w:rPr>
            </w:pPr>
            <w:r w:rsidRPr="00626763">
              <w:rPr>
                <w:color w:val="000000" w:themeColor="text1"/>
              </w:rPr>
              <w:t>деление на группы;</w:t>
            </w:r>
          </w:p>
          <w:p w:rsidR="00806C42" w:rsidRPr="00626763" w:rsidRDefault="00806C42" w:rsidP="00B21132">
            <w:pPr>
              <w:tabs>
                <w:tab w:val="left" w:pos="4111"/>
              </w:tabs>
              <w:ind w:left="34"/>
              <w:jc w:val="both"/>
              <w:rPr>
                <w:color w:val="000000" w:themeColor="text1"/>
              </w:rPr>
            </w:pPr>
            <w:r w:rsidRPr="00626763">
              <w:rPr>
                <w:color w:val="000000" w:themeColor="text1"/>
              </w:rPr>
              <w:t>требования к профессиональным знаниям и навыкам;</w:t>
            </w:r>
          </w:p>
          <w:p w:rsidR="00806C42" w:rsidRPr="00626763" w:rsidRDefault="00806C42" w:rsidP="00B21132">
            <w:pPr>
              <w:tabs>
                <w:tab w:val="left" w:pos="4111"/>
              </w:tabs>
              <w:ind w:left="34"/>
              <w:jc w:val="both"/>
              <w:rPr>
                <w:color w:val="000000" w:themeColor="text1"/>
              </w:rPr>
            </w:pPr>
            <w:r w:rsidRPr="00626763">
              <w:rPr>
                <w:color w:val="000000" w:themeColor="text1"/>
              </w:rPr>
              <w:t>реестры;</w:t>
            </w:r>
          </w:p>
          <w:p w:rsidR="00806C42" w:rsidRPr="00626763" w:rsidRDefault="00806C42" w:rsidP="00D50442">
            <w:pPr>
              <w:tabs>
                <w:tab w:val="left" w:pos="4111"/>
              </w:tabs>
              <w:ind w:left="34"/>
              <w:jc w:val="both"/>
              <w:rPr>
                <w:color w:val="000000" w:themeColor="text1"/>
              </w:rPr>
            </w:pPr>
            <w:r w:rsidRPr="00626763">
              <w:rPr>
                <w:color w:val="000000" w:themeColor="text1"/>
              </w:rPr>
              <w:t>классные чины в госслужбе.</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26</w:t>
            </w:r>
          </w:p>
        </w:tc>
        <w:tc>
          <w:tcPr>
            <w:tcW w:w="2923" w:type="dxa"/>
          </w:tcPr>
          <w:p w:rsidR="00806C42" w:rsidRPr="00626763" w:rsidRDefault="00806C42" w:rsidP="00B21132">
            <w:pPr>
              <w:tabs>
                <w:tab w:val="left" w:pos="4111"/>
              </w:tabs>
              <w:jc w:val="both"/>
              <w:rPr>
                <w:color w:val="000000" w:themeColor="text1"/>
              </w:rPr>
            </w:pPr>
            <w:r w:rsidRPr="00626763">
              <w:rPr>
                <w:color w:val="000000" w:themeColor="text1"/>
              </w:rPr>
              <w:t>Ответственность государственных и муниципальных служащих</w:t>
            </w:r>
          </w:p>
        </w:tc>
        <w:tc>
          <w:tcPr>
            <w:tcW w:w="5387" w:type="dxa"/>
          </w:tcPr>
          <w:p w:rsidR="00806C42" w:rsidRPr="00626763" w:rsidRDefault="00806C42" w:rsidP="00B21132">
            <w:pPr>
              <w:tabs>
                <w:tab w:val="left" w:pos="4111"/>
              </w:tabs>
              <w:ind w:left="34"/>
              <w:jc w:val="both"/>
              <w:rPr>
                <w:color w:val="000000" w:themeColor="text1"/>
              </w:rPr>
            </w:pPr>
            <w:r w:rsidRPr="00626763">
              <w:rPr>
                <w:color w:val="000000" w:themeColor="text1"/>
              </w:rPr>
              <w:t>Уголовные преступления государственных служащих;</w:t>
            </w:r>
          </w:p>
          <w:p w:rsidR="00806C42" w:rsidRPr="00626763" w:rsidRDefault="00806C42" w:rsidP="00B21132">
            <w:pPr>
              <w:tabs>
                <w:tab w:val="left" w:pos="4111"/>
              </w:tabs>
              <w:ind w:left="34"/>
              <w:jc w:val="both"/>
              <w:rPr>
                <w:color w:val="000000" w:themeColor="text1"/>
              </w:rPr>
            </w:pPr>
            <w:r w:rsidRPr="00626763">
              <w:rPr>
                <w:color w:val="000000" w:themeColor="text1"/>
              </w:rPr>
              <w:t xml:space="preserve">виды преступлений против интересов государства: злоупотребление должностными полномочиями, </w:t>
            </w:r>
          </w:p>
          <w:p w:rsidR="00806C42" w:rsidRPr="00626763" w:rsidRDefault="00806C42" w:rsidP="00B21132">
            <w:pPr>
              <w:tabs>
                <w:tab w:val="left" w:pos="4111"/>
              </w:tabs>
              <w:ind w:left="34"/>
              <w:jc w:val="both"/>
              <w:rPr>
                <w:color w:val="000000" w:themeColor="text1"/>
              </w:rPr>
            </w:pPr>
            <w:r w:rsidRPr="00626763">
              <w:rPr>
                <w:color w:val="000000" w:themeColor="text1"/>
              </w:rPr>
              <w:t>превышение должностных полномочий,</w:t>
            </w:r>
          </w:p>
          <w:p w:rsidR="00806C42" w:rsidRPr="00626763" w:rsidRDefault="00806C42" w:rsidP="00B21132">
            <w:pPr>
              <w:tabs>
                <w:tab w:val="left" w:pos="4111"/>
              </w:tabs>
              <w:ind w:left="34"/>
              <w:jc w:val="both"/>
              <w:rPr>
                <w:color w:val="000000" w:themeColor="text1"/>
              </w:rPr>
            </w:pPr>
            <w:r w:rsidRPr="00626763">
              <w:rPr>
                <w:color w:val="000000" w:themeColor="text1"/>
              </w:rPr>
              <w:t>отказ в предоставлении информации Федеральному Собранию РФ или Счетной палате,</w:t>
            </w:r>
          </w:p>
          <w:p w:rsidR="00806C42" w:rsidRPr="00626763" w:rsidRDefault="00806C42" w:rsidP="00B21132">
            <w:pPr>
              <w:tabs>
                <w:tab w:val="left" w:pos="4111"/>
              </w:tabs>
              <w:ind w:left="34"/>
              <w:jc w:val="both"/>
              <w:rPr>
                <w:color w:val="000000" w:themeColor="text1"/>
              </w:rPr>
            </w:pPr>
            <w:r w:rsidRPr="00626763">
              <w:rPr>
                <w:color w:val="000000" w:themeColor="text1"/>
              </w:rPr>
              <w:t>присвоение полномочий должностного лица и др.;</w:t>
            </w:r>
          </w:p>
          <w:p w:rsidR="00806C42" w:rsidRPr="00626763" w:rsidRDefault="00806C42" w:rsidP="00B21132">
            <w:pPr>
              <w:tabs>
                <w:tab w:val="left" w:pos="4111"/>
              </w:tabs>
              <w:ind w:left="34"/>
              <w:jc w:val="both"/>
              <w:rPr>
                <w:color w:val="000000" w:themeColor="text1"/>
              </w:rPr>
            </w:pPr>
            <w:r w:rsidRPr="00626763">
              <w:rPr>
                <w:color w:val="000000" w:themeColor="text1"/>
              </w:rPr>
              <w:t>административная ответственность;</w:t>
            </w:r>
          </w:p>
          <w:p w:rsidR="00806C42" w:rsidRPr="00626763" w:rsidRDefault="00806C42" w:rsidP="00B21132">
            <w:pPr>
              <w:tabs>
                <w:tab w:val="left" w:pos="4111"/>
              </w:tabs>
              <w:ind w:left="34"/>
              <w:jc w:val="both"/>
              <w:rPr>
                <w:color w:val="000000" w:themeColor="text1"/>
              </w:rPr>
            </w:pPr>
            <w:r w:rsidRPr="00626763">
              <w:rPr>
                <w:color w:val="000000" w:themeColor="text1"/>
              </w:rPr>
              <w:t>дисциплинарная ответственность.</w:t>
            </w:r>
          </w:p>
          <w:p w:rsidR="00B905A4" w:rsidRPr="00626763" w:rsidRDefault="00B905A4" w:rsidP="00B21132">
            <w:pPr>
              <w:tabs>
                <w:tab w:val="left" w:pos="4111"/>
              </w:tabs>
              <w:ind w:left="34"/>
              <w:jc w:val="both"/>
              <w:rPr>
                <w:b/>
                <w:color w:val="000000" w:themeColor="text1"/>
              </w:rPr>
            </w:pPr>
            <w:r w:rsidRPr="00626763">
              <w:rPr>
                <w:color w:val="000000" w:themeColor="text1"/>
              </w:rPr>
              <w:t>Организационная культура государственных и муниципальных служащих</w:t>
            </w:r>
          </w:p>
          <w:p w:rsidR="00806C42" w:rsidRPr="00626763" w:rsidRDefault="00806C42" w:rsidP="00B21132">
            <w:pPr>
              <w:tabs>
                <w:tab w:val="left" w:pos="4111"/>
              </w:tabs>
              <w:jc w:val="both"/>
              <w:rPr>
                <w:color w:val="000000" w:themeColor="text1"/>
              </w:rPr>
            </w:pP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27</w:t>
            </w:r>
          </w:p>
        </w:tc>
        <w:tc>
          <w:tcPr>
            <w:tcW w:w="2923" w:type="dxa"/>
          </w:tcPr>
          <w:p w:rsidR="00806C42" w:rsidRPr="00626763" w:rsidRDefault="00446781" w:rsidP="00B21132">
            <w:pPr>
              <w:tabs>
                <w:tab w:val="left" w:pos="4111"/>
              </w:tabs>
              <w:jc w:val="both"/>
              <w:rPr>
                <w:color w:val="000000" w:themeColor="text1"/>
              </w:rPr>
            </w:pPr>
            <w:r w:rsidRPr="00626763">
              <w:rPr>
                <w:bCs/>
                <w:color w:val="000000" w:themeColor="text1"/>
              </w:rPr>
              <w:t xml:space="preserve">Разработка и проведение </w:t>
            </w:r>
            <w:r w:rsidRPr="00626763">
              <w:rPr>
                <w:bCs/>
                <w:iCs/>
                <w:color w:val="000000" w:themeColor="text1"/>
              </w:rPr>
              <w:t>административных реформ</w:t>
            </w:r>
          </w:p>
        </w:tc>
        <w:tc>
          <w:tcPr>
            <w:tcW w:w="5387" w:type="dxa"/>
          </w:tcPr>
          <w:p w:rsidR="00446781" w:rsidRPr="00626763" w:rsidRDefault="00446781" w:rsidP="00B21132">
            <w:pPr>
              <w:tabs>
                <w:tab w:val="left" w:pos="4111"/>
              </w:tabs>
              <w:jc w:val="both"/>
              <w:rPr>
                <w:bCs/>
                <w:iCs/>
                <w:color w:val="000000" w:themeColor="text1"/>
              </w:rPr>
            </w:pPr>
            <w:r w:rsidRPr="00626763">
              <w:rPr>
                <w:bCs/>
                <w:iCs/>
                <w:color w:val="000000" w:themeColor="text1"/>
              </w:rPr>
              <w:t>Зарубежный опыт проведения административных реформ.</w:t>
            </w:r>
          </w:p>
          <w:p w:rsidR="00446781" w:rsidRPr="00626763" w:rsidRDefault="00446781" w:rsidP="00B21132">
            <w:pPr>
              <w:tabs>
                <w:tab w:val="left" w:pos="4111"/>
              </w:tabs>
              <w:jc w:val="both"/>
              <w:rPr>
                <w:bCs/>
                <w:iCs/>
                <w:color w:val="000000" w:themeColor="text1"/>
              </w:rPr>
            </w:pPr>
            <w:r w:rsidRPr="00626763">
              <w:rPr>
                <w:bCs/>
                <w:iCs/>
                <w:color w:val="000000" w:themeColor="text1"/>
              </w:rPr>
              <w:t>Административные реформы в Великобритании.</w:t>
            </w:r>
          </w:p>
          <w:p w:rsidR="00446781" w:rsidRPr="00626763" w:rsidRDefault="00446781" w:rsidP="00B21132">
            <w:pPr>
              <w:tabs>
                <w:tab w:val="left" w:pos="4111"/>
              </w:tabs>
              <w:jc w:val="both"/>
              <w:rPr>
                <w:bCs/>
                <w:iCs/>
                <w:color w:val="000000" w:themeColor="text1"/>
              </w:rPr>
            </w:pPr>
            <w:r w:rsidRPr="00626763">
              <w:rPr>
                <w:bCs/>
                <w:iCs/>
                <w:color w:val="000000" w:themeColor="text1"/>
              </w:rPr>
              <w:t>Административная реформа во Франции.</w:t>
            </w:r>
          </w:p>
          <w:p w:rsidR="00446781" w:rsidRPr="00626763" w:rsidRDefault="00446781" w:rsidP="00B21132">
            <w:pPr>
              <w:tabs>
                <w:tab w:val="left" w:pos="4111"/>
              </w:tabs>
              <w:jc w:val="both"/>
              <w:rPr>
                <w:bCs/>
                <w:iCs/>
                <w:color w:val="000000" w:themeColor="text1"/>
              </w:rPr>
            </w:pPr>
            <w:r w:rsidRPr="00626763">
              <w:rPr>
                <w:bCs/>
                <w:iCs/>
                <w:color w:val="000000" w:themeColor="text1"/>
              </w:rPr>
              <w:t>Основные направления административной реформы в Германии.</w:t>
            </w:r>
          </w:p>
          <w:p w:rsidR="00446781" w:rsidRPr="00626763" w:rsidRDefault="00446781" w:rsidP="00B21132">
            <w:pPr>
              <w:tabs>
                <w:tab w:val="left" w:pos="4111"/>
              </w:tabs>
              <w:jc w:val="both"/>
              <w:rPr>
                <w:bCs/>
                <w:iCs/>
                <w:color w:val="000000" w:themeColor="text1"/>
              </w:rPr>
            </w:pPr>
            <w:r w:rsidRPr="00626763">
              <w:rPr>
                <w:bCs/>
                <w:iCs/>
                <w:color w:val="000000" w:themeColor="text1"/>
              </w:rPr>
              <w:t>Административное реформирование в США.</w:t>
            </w:r>
          </w:p>
          <w:p w:rsidR="00446781" w:rsidRPr="00626763" w:rsidRDefault="00446781" w:rsidP="00B21132">
            <w:pPr>
              <w:tabs>
                <w:tab w:val="left" w:pos="4111"/>
              </w:tabs>
              <w:jc w:val="both"/>
              <w:rPr>
                <w:bCs/>
                <w:iCs/>
                <w:color w:val="000000" w:themeColor="text1"/>
              </w:rPr>
            </w:pPr>
            <w:r w:rsidRPr="00626763">
              <w:rPr>
                <w:bCs/>
                <w:iCs/>
                <w:color w:val="000000" w:themeColor="text1"/>
              </w:rPr>
              <w:t>Основные этапы административной реформы в Китайской Народной Республике.</w:t>
            </w:r>
          </w:p>
          <w:p w:rsidR="00446781" w:rsidRPr="00626763" w:rsidRDefault="00446781" w:rsidP="00B21132">
            <w:pPr>
              <w:tabs>
                <w:tab w:val="left" w:pos="4111"/>
              </w:tabs>
              <w:jc w:val="both"/>
              <w:rPr>
                <w:bCs/>
                <w:iCs/>
                <w:color w:val="000000" w:themeColor="text1"/>
              </w:rPr>
            </w:pPr>
            <w:r w:rsidRPr="00626763">
              <w:rPr>
                <w:bCs/>
                <w:iCs/>
                <w:color w:val="000000" w:themeColor="text1"/>
              </w:rPr>
              <w:t>Предпосылки проведения административной реформы в России.</w:t>
            </w:r>
          </w:p>
          <w:p w:rsidR="00446781" w:rsidRPr="00626763" w:rsidRDefault="00446781" w:rsidP="00B21132">
            <w:pPr>
              <w:tabs>
                <w:tab w:val="left" w:pos="4111"/>
              </w:tabs>
              <w:jc w:val="both"/>
              <w:rPr>
                <w:bCs/>
                <w:iCs/>
                <w:color w:val="000000" w:themeColor="text1"/>
              </w:rPr>
            </w:pPr>
            <w:r w:rsidRPr="00626763">
              <w:rPr>
                <w:bCs/>
                <w:iCs/>
                <w:color w:val="000000" w:themeColor="text1"/>
              </w:rPr>
              <w:t xml:space="preserve"> История проведения административных реформ в России. </w:t>
            </w:r>
          </w:p>
          <w:p w:rsidR="00446781" w:rsidRPr="00626763" w:rsidRDefault="00446781" w:rsidP="00B21132">
            <w:pPr>
              <w:tabs>
                <w:tab w:val="left" w:pos="4111"/>
              </w:tabs>
              <w:jc w:val="both"/>
              <w:rPr>
                <w:bCs/>
                <w:iCs/>
                <w:color w:val="000000" w:themeColor="text1"/>
              </w:rPr>
            </w:pPr>
            <w:r w:rsidRPr="00626763">
              <w:rPr>
                <w:bCs/>
                <w:iCs/>
                <w:color w:val="000000" w:themeColor="text1"/>
              </w:rPr>
              <w:t xml:space="preserve">Сущность и основные этапы и направления </w:t>
            </w:r>
            <w:r w:rsidRPr="00626763">
              <w:rPr>
                <w:bCs/>
                <w:iCs/>
                <w:color w:val="000000" w:themeColor="text1"/>
              </w:rPr>
              <w:lastRenderedPageBreak/>
              <w:t>административной реформы в России.</w:t>
            </w:r>
          </w:p>
          <w:p w:rsidR="00806C42" w:rsidRPr="00626763" w:rsidRDefault="00446781" w:rsidP="00B21132">
            <w:pPr>
              <w:tabs>
                <w:tab w:val="left" w:pos="4111"/>
              </w:tabs>
              <w:jc w:val="both"/>
              <w:rPr>
                <w:color w:val="000000" w:themeColor="text1"/>
              </w:rPr>
            </w:pPr>
            <w:r w:rsidRPr="00626763">
              <w:rPr>
                <w:bCs/>
                <w:iCs/>
                <w:color w:val="000000" w:themeColor="text1"/>
              </w:rPr>
              <w:t xml:space="preserve"> Основные итоги административной реформы в современной России.</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lastRenderedPageBreak/>
              <w:t xml:space="preserve">     28</w:t>
            </w:r>
          </w:p>
        </w:tc>
        <w:tc>
          <w:tcPr>
            <w:tcW w:w="2923" w:type="dxa"/>
          </w:tcPr>
          <w:p w:rsidR="00806C42" w:rsidRPr="00626763" w:rsidRDefault="00F82AD5" w:rsidP="00B21132">
            <w:pPr>
              <w:tabs>
                <w:tab w:val="left" w:pos="4111"/>
              </w:tabs>
              <w:jc w:val="both"/>
              <w:rPr>
                <w:color w:val="000000" w:themeColor="text1"/>
              </w:rPr>
            </w:pPr>
            <w:r w:rsidRPr="00626763">
              <w:rPr>
                <w:color w:val="000000" w:themeColor="text1"/>
              </w:rPr>
              <w:t>Методологические основы разработки государственных решений</w:t>
            </w:r>
          </w:p>
        </w:tc>
        <w:tc>
          <w:tcPr>
            <w:tcW w:w="5387" w:type="dxa"/>
          </w:tcPr>
          <w:p w:rsidR="00806C42" w:rsidRPr="00626763" w:rsidRDefault="002908A4" w:rsidP="00B21132">
            <w:pPr>
              <w:tabs>
                <w:tab w:val="left" w:pos="4111"/>
              </w:tabs>
              <w:jc w:val="both"/>
              <w:rPr>
                <w:color w:val="000000" w:themeColor="text1"/>
              </w:rPr>
            </w:pPr>
            <w:r w:rsidRPr="00626763">
              <w:rPr>
                <w:color w:val="000000" w:themeColor="text1"/>
              </w:rPr>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Документальное оформление управленческого решения. Утверждение (принятие) управленческого решения.  Определение ответственных организаций и лиц, сроков реализации и форм контроля.</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29</w:t>
            </w:r>
          </w:p>
        </w:tc>
        <w:tc>
          <w:tcPr>
            <w:tcW w:w="2923" w:type="dxa"/>
          </w:tcPr>
          <w:p w:rsidR="00806C42" w:rsidRPr="00626763" w:rsidRDefault="002908A4" w:rsidP="00B21132">
            <w:pPr>
              <w:tabs>
                <w:tab w:val="left" w:pos="4111"/>
              </w:tabs>
              <w:jc w:val="both"/>
              <w:rPr>
                <w:color w:val="000000" w:themeColor="text1"/>
              </w:rPr>
            </w:pPr>
            <w:r w:rsidRPr="00626763">
              <w:rPr>
                <w:bCs/>
                <w:iCs/>
                <w:color w:val="000000" w:themeColor="text1"/>
              </w:rPr>
              <w:t>Анализ процесса разработки и реализации государственной политики</w:t>
            </w:r>
          </w:p>
        </w:tc>
        <w:tc>
          <w:tcPr>
            <w:tcW w:w="5387" w:type="dxa"/>
          </w:tcPr>
          <w:p w:rsidR="00806C42" w:rsidRPr="00626763" w:rsidRDefault="002908A4" w:rsidP="00B21132">
            <w:pPr>
              <w:tabs>
                <w:tab w:val="left" w:pos="4111"/>
              </w:tabs>
              <w:jc w:val="both"/>
              <w:rPr>
                <w:color w:val="000000" w:themeColor="text1"/>
              </w:rPr>
            </w:pPr>
            <w:r w:rsidRPr="00626763">
              <w:rPr>
                <w:color w:val="000000" w:themeColor="text1"/>
              </w:rPr>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806C42" w:rsidRPr="00626763" w:rsidTr="00D50442">
        <w:tc>
          <w:tcPr>
            <w:tcW w:w="1296" w:type="dxa"/>
          </w:tcPr>
          <w:p w:rsidR="00806C42" w:rsidRPr="00626763" w:rsidRDefault="005A2644" w:rsidP="00B21132">
            <w:pPr>
              <w:pStyle w:val="aa"/>
              <w:tabs>
                <w:tab w:val="left" w:pos="4111"/>
              </w:tabs>
              <w:rPr>
                <w:color w:val="000000" w:themeColor="text1"/>
              </w:rPr>
            </w:pPr>
            <w:r w:rsidRPr="00626763">
              <w:rPr>
                <w:color w:val="000000" w:themeColor="text1"/>
              </w:rPr>
              <w:t xml:space="preserve">      30</w:t>
            </w:r>
          </w:p>
        </w:tc>
        <w:tc>
          <w:tcPr>
            <w:tcW w:w="2923" w:type="dxa"/>
          </w:tcPr>
          <w:p w:rsidR="00806C42" w:rsidRPr="00626763" w:rsidRDefault="003F384A" w:rsidP="00B21132">
            <w:pPr>
              <w:tabs>
                <w:tab w:val="left" w:pos="4111"/>
              </w:tabs>
              <w:jc w:val="both"/>
              <w:rPr>
                <w:color w:val="000000" w:themeColor="text1"/>
              </w:rPr>
            </w:pPr>
            <w:r w:rsidRPr="00626763">
              <w:rPr>
                <w:color w:val="000000" w:themeColor="text1"/>
              </w:rPr>
              <w:t>Организация исполнения государственных решений</w:t>
            </w:r>
          </w:p>
        </w:tc>
        <w:tc>
          <w:tcPr>
            <w:tcW w:w="5387" w:type="dxa"/>
          </w:tcPr>
          <w:p w:rsidR="00806C42" w:rsidRPr="00626763" w:rsidRDefault="003F384A" w:rsidP="00B21132">
            <w:pPr>
              <w:tabs>
                <w:tab w:val="left" w:pos="4111"/>
              </w:tabs>
              <w:jc w:val="both"/>
              <w:rPr>
                <w:color w:val="000000" w:themeColor="text1"/>
              </w:rPr>
            </w:pPr>
            <w:r w:rsidRPr="00626763">
              <w:rPr>
                <w:color w:val="000000" w:themeColor="text1"/>
              </w:rPr>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3F384A" w:rsidRPr="00626763" w:rsidTr="00D50442">
        <w:tc>
          <w:tcPr>
            <w:tcW w:w="1296" w:type="dxa"/>
          </w:tcPr>
          <w:p w:rsidR="003F384A" w:rsidRPr="00626763" w:rsidRDefault="005A2644" w:rsidP="00B21132">
            <w:pPr>
              <w:pStyle w:val="aa"/>
              <w:tabs>
                <w:tab w:val="left" w:pos="4111"/>
              </w:tabs>
              <w:rPr>
                <w:color w:val="000000" w:themeColor="text1"/>
              </w:rPr>
            </w:pPr>
            <w:r w:rsidRPr="00626763">
              <w:rPr>
                <w:color w:val="000000" w:themeColor="text1"/>
              </w:rPr>
              <w:t xml:space="preserve">       31</w:t>
            </w:r>
          </w:p>
        </w:tc>
        <w:tc>
          <w:tcPr>
            <w:tcW w:w="2923" w:type="dxa"/>
          </w:tcPr>
          <w:p w:rsidR="003F384A" w:rsidRPr="00626763" w:rsidRDefault="00302624" w:rsidP="00B21132">
            <w:pPr>
              <w:tabs>
                <w:tab w:val="left" w:pos="4111"/>
              </w:tabs>
              <w:jc w:val="both"/>
              <w:rPr>
                <w:color w:val="000000" w:themeColor="text1"/>
              </w:rPr>
            </w:pPr>
            <w:r w:rsidRPr="00626763">
              <w:rPr>
                <w:color w:val="000000" w:themeColor="text1"/>
              </w:rPr>
              <w:t>Разработка и реализация государственных решений в условиях неопределенности и риска</w:t>
            </w:r>
          </w:p>
        </w:tc>
        <w:tc>
          <w:tcPr>
            <w:tcW w:w="5387" w:type="dxa"/>
          </w:tcPr>
          <w:p w:rsidR="003F384A" w:rsidRPr="00626763" w:rsidRDefault="00302624" w:rsidP="00B21132">
            <w:pPr>
              <w:tabs>
                <w:tab w:val="left" w:pos="4111"/>
              </w:tabs>
              <w:jc w:val="both"/>
              <w:rPr>
                <w:color w:val="000000" w:themeColor="text1"/>
              </w:rPr>
            </w:pPr>
            <w:r w:rsidRPr="00626763">
              <w:rPr>
                <w:color w:val="000000" w:themeColor="text1"/>
              </w:rPr>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3F384A" w:rsidRPr="00626763" w:rsidTr="00D50442">
        <w:tc>
          <w:tcPr>
            <w:tcW w:w="1296" w:type="dxa"/>
          </w:tcPr>
          <w:p w:rsidR="003F384A" w:rsidRPr="00626763" w:rsidRDefault="005A2644" w:rsidP="00B21132">
            <w:pPr>
              <w:pStyle w:val="aa"/>
              <w:tabs>
                <w:tab w:val="left" w:pos="4111"/>
              </w:tabs>
              <w:rPr>
                <w:color w:val="000000" w:themeColor="text1"/>
              </w:rPr>
            </w:pPr>
            <w:r w:rsidRPr="00626763">
              <w:rPr>
                <w:color w:val="000000" w:themeColor="text1"/>
              </w:rPr>
              <w:lastRenderedPageBreak/>
              <w:t xml:space="preserve">       32</w:t>
            </w:r>
          </w:p>
        </w:tc>
        <w:tc>
          <w:tcPr>
            <w:tcW w:w="2923" w:type="dxa"/>
          </w:tcPr>
          <w:p w:rsidR="003F384A" w:rsidRPr="00626763" w:rsidRDefault="00302624" w:rsidP="00B21132">
            <w:pPr>
              <w:tabs>
                <w:tab w:val="left" w:pos="4111"/>
              </w:tabs>
              <w:jc w:val="both"/>
              <w:rPr>
                <w:color w:val="000000" w:themeColor="text1"/>
              </w:rPr>
            </w:pPr>
            <w:r w:rsidRPr="00626763">
              <w:rPr>
                <w:color w:val="000000" w:themeColor="text1"/>
              </w:rPr>
              <w:t>Эффективность государственного управления в современной России</w:t>
            </w:r>
          </w:p>
        </w:tc>
        <w:tc>
          <w:tcPr>
            <w:tcW w:w="5387" w:type="dxa"/>
          </w:tcPr>
          <w:p w:rsidR="00302624" w:rsidRPr="00626763" w:rsidRDefault="00302624" w:rsidP="00B21132">
            <w:pPr>
              <w:pStyle w:val="afc"/>
              <w:tabs>
                <w:tab w:val="left" w:pos="34"/>
                <w:tab w:val="left" w:pos="317"/>
                <w:tab w:val="left" w:pos="4111"/>
              </w:tabs>
              <w:autoSpaceDN/>
              <w:adjustRightInd/>
              <w:spacing w:after="0"/>
              <w:ind w:left="0"/>
              <w:jc w:val="both"/>
              <w:rPr>
                <w:color w:val="000000" w:themeColor="text1"/>
              </w:rPr>
            </w:pPr>
            <w:r w:rsidRPr="00626763">
              <w:rPr>
                <w:color w:val="000000" w:themeColor="text1"/>
              </w:rPr>
              <w:t xml:space="preserve">Понятие эффективности государственного управления. </w:t>
            </w:r>
          </w:p>
          <w:p w:rsidR="00302624" w:rsidRPr="00626763" w:rsidRDefault="00302624" w:rsidP="00B21132">
            <w:pPr>
              <w:pStyle w:val="afc"/>
              <w:tabs>
                <w:tab w:val="left" w:pos="34"/>
                <w:tab w:val="left" w:pos="317"/>
                <w:tab w:val="left" w:pos="4111"/>
              </w:tabs>
              <w:autoSpaceDN/>
              <w:adjustRightInd/>
              <w:spacing w:after="0"/>
              <w:ind w:left="0"/>
              <w:jc w:val="both"/>
              <w:rPr>
                <w:color w:val="000000" w:themeColor="text1"/>
              </w:rPr>
            </w:pPr>
            <w:r w:rsidRPr="00626763">
              <w:rPr>
                <w:color w:val="000000" w:themeColor="text1"/>
              </w:rPr>
              <w:t xml:space="preserve">Факторы эффективности государственного управления. </w:t>
            </w:r>
          </w:p>
          <w:p w:rsidR="00302624" w:rsidRPr="00626763" w:rsidRDefault="00302624" w:rsidP="00B21132">
            <w:pPr>
              <w:tabs>
                <w:tab w:val="left" w:pos="4111"/>
              </w:tabs>
              <w:jc w:val="both"/>
              <w:rPr>
                <w:color w:val="000000" w:themeColor="text1"/>
              </w:rPr>
            </w:pPr>
            <w:r w:rsidRPr="00626763">
              <w:rPr>
                <w:color w:val="000000" w:themeColor="text1"/>
              </w:rPr>
              <w:t>Эффективность государственного управления в современной России.</w:t>
            </w:r>
          </w:p>
          <w:p w:rsidR="003F384A" w:rsidRPr="00626763" w:rsidRDefault="00302624" w:rsidP="00B21132">
            <w:pPr>
              <w:tabs>
                <w:tab w:val="left" w:pos="4111"/>
              </w:tabs>
              <w:jc w:val="both"/>
              <w:rPr>
                <w:color w:val="000000" w:themeColor="text1"/>
              </w:rPr>
            </w:pPr>
            <w:r w:rsidRPr="00626763">
              <w:rPr>
                <w:color w:val="000000" w:themeColor="text1"/>
              </w:rPr>
              <w:t xml:space="preserve"> Показатели эффективности государственного управления.</w:t>
            </w:r>
          </w:p>
        </w:tc>
      </w:tr>
      <w:tr w:rsidR="003F384A" w:rsidRPr="00626763" w:rsidTr="00D50442">
        <w:tc>
          <w:tcPr>
            <w:tcW w:w="1296" w:type="dxa"/>
          </w:tcPr>
          <w:p w:rsidR="003F384A" w:rsidRPr="00626763" w:rsidRDefault="005A2644" w:rsidP="00B21132">
            <w:pPr>
              <w:pStyle w:val="aa"/>
              <w:tabs>
                <w:tab w:val="left" w:pos="4111"/>
              </w:tabs>
              <w:rPr>
                <w:color w:val="000000" w:themeColor="text1"/>
              </w:rPr>
            </w:pPr>
            <w:r w:rsidRPr="00626763">
              <w:rPr>
                <w:color w:val="000000" w:themeColor="text1"/>
              </w:rPr>
              <w:t xml:space="preserve">        33</w:t>
            </w:r>
          </w:p>
        </w:tc>
        <w:tc>
          <w:tcPr>
            <w:tcW w:w="2923" w:type="dxa"/>
          </w:tcPr>
          <w:p w:rsidR="003F384A" w:rsidRPr="00626763" w:rsidRDefault="004875BD" w:rsidP="00B21132">
            <w:pPr>
              <w:tabs>
                <w:tab w:val="left" w:pos="4111"/>
              </w:tabs>
              <w:jc w:val="both"/>
              <w:rPr>
                <w:color w:val="000000" w:themeColor="text1"/>
              </w:rPr>
            </w:pPr>
            <w:r w:rsidRPr="00626763">
              <w:rPr>
                <w:bCs/>
                <w:color w:val="000000" w:themeColor="text1"/>
              </w:rPr>
              <w:t xml:space="preserve">Проблемы массовой коммуникации как подсистемы управления. </w:t>
            </w:r>
            <w:r w:rsidRPr="00626763">
              <w:rPr>
                <w:color w:val="000000" w:themeColor="text1"/>
              </w:rPr>
              <w:t>Установление эффективных связей с общественностью как задача государственного управления</w:t>
            </w:r>
          </w:p>
        </w:tc>
        <w:tc>
          <w:tcPr>
            <w:tcW w:w="5387" w:type="dxa"/>
          </w:tcPr>
          <w:p w:rsidR="004875BD" w:rsidRPr="00626763" w:rsidRDefault="004875BD" w:rsidP="00B21132">
            <w:pPr>
              <w:tabs>
                <w:tab w:val="left" w:pos="4111"/>
              </w:tabs>
              <w:ind w:firstLine="374"/>
              <w:jc w:val="both"/>
              <w:rPr>
                <w:color w:val="000000" w:themeColor="text1"/>
              </w:rPr>
            </w:pPr>
            <w:r w:rsidRPr="00626763">
              <w:rPr>
                <w:color w:val="000000" w:themeColor="text1"/>
              </w:rPr>
              <w:t>Управление и коммуникация. Понятие коммуникации, ее сущность и структура. Основные каналы и институты коммуникации. Роль  коммуникации в общественном развитии, социально-экономической, политической, региональной и международной интеграции. Контроль над средствами коммуникации как один из ресурсов политической власти. Новые информационные технологии и проблема прав человека. Средства массовой информации как основной канал  коммуникации. Содержательная, организационная и процессуальная стороны взаимодействия органов государственной власти со СМИ. Деятельность пресс-службы. Информационная политика органов государственной власти и средства массовой информации. Проблема траспарентности и открытости в деятельности органов власти.</w:t>
            </w:r>
          </w:p>
          <w:p w:rsidR="004875BD" w:rsidRPr="00626763" w:rsidRDefault="004875BD" w:rsidP="00B21132">
            <w:pPr>
              <w:tabs>
                <w:tab w:val="left" w:pos="4111"/>
              </w:tabs>
              <w:ind w:firstLine="374"/>
              <w:jc w:val="both"/>
              <w:rPr>
                <w:color w:val="000000" w:themeColor="text1"/>
              </w:rPr>
            </w:pPr>
            <w:r w:rsidRPr="00626763">
              <w:rPr>
                <w:color w:val="000000" w:themeColor="text1"/>
              </w:rPr>
              <w:t>Социальная и техническая коммуникация. Система видов и формы коммуникаций. Содержание и элементы коммуникации. Модель Г. Лассауэлла. Влияние языка на мышление и поведение. Коммуникативные функции языка. Возможности вербального воздействия на аудиторию. Невербальные средства коммуникации. Функции невербальных средств коммуникации. Синтетические виды коммуникации. Специфика коммуникации в искусстве, кино, телевидении.</w:t>
            </w:r>
          </w:p>
          <w:p w:rsidR="00893920" w:rsidRPr="00626763" w:rsidRDefault="00893920" w:rsidP="00B21132">
            <w:pPr>
              <w:tabs>
                <w:tab w:val="left" w:pos="4111"/>
              </w:tabs>
              <w:ind w:firstLine="374"/>
              <w:jc w:val="both"/>
              <w:rPr>
                <w:color w:val="000000" w:themeColor="text1"/>
              </w:rPr>
            </w:pPr>
            <w:r w:rsidRPr="00626763">
              <w:rPr>
                <w:color w:val="000000" w:themeColor="text1"/>
              </w:rPr>
              <w:t xml:space="preserve">Связи с общественностью: многообразие определений и понятий. Экономические, политические, идеологические и социальные факторы возникновения и развития науки, профессии и отрасли бизнеса «паблик рилейшнз». Становление PR как науки и учебной дисциплины. </w:t>
            </w:r>
          </w:p>
          <w:p w:rsidR="00893920" w:rsidRPr="00626763" w:rsidRDefault="00893920" w:rsidP="00B21132">
            <w:pPr>
              <w:tabs>
                <w:tab w:val="left" w:pos="4111"/>
              </w:tabs>
              <w:jc w:val="both"/>
              <w:rPr>
                <w:color w:val="000000" w:themeColor="text1"/>
              </w:rPr>
            </w:pPr>
            <w:r w:rsidRPr="00626763">
              <w:rPr>
                <w:color w:val="000000" w:themeColor="text1"/>
              </w:rPr>
              <w:t>Роль СО в современном гражданском обществе и рыночной экономике. Цели и функции СО. Соотношение понятий и функций: СО и реклама, СО и пропаганда, СО и маркетинг. Основные профессиональные термины и понятия.</w:t>
            </w:r>
          </w:p>
          <w:p w:rsidR="003F384A" w:rsidRPr="00626763" w:rsidRDefault="00893920" w:rsidP="00B21132">
            <w:pPr>
              <w:tabs>
                <w:tab w:val="left" w:pos="4111"/>
              </w:tabs>
              <w:jc w:val="both"/>
              <w:rPr>
                <w:color w:val="000000" w:themeColor="text1"/>
              </w:rPr>
            </w:pPr>
            <w:r w:rsidRPr="00626763">
              <w:rPr>
                <w:color w:val="000000" w:themeColor="text1"/>
              </w:rPr>
              <w:t xml:space="preserve">Теория массового общества и роль СМК. Теория социальной ответственности СМК. Нормативные теории массовой коммуникации. Теория </w:t>
            </w:r>
            <w:r w:rsidRPr="00626763">
              <w:rPr>
                <w:color w:val="000000" w:themeColor="text1"/>
              </w:rPr>
              <w:lastRenderedPageBreak/>
              <w:t xml:space="preserve">ограниченных эффектов СМК. Теория двухступенчатой коммуникации. Критические теории массовых коммуникаций. Система древних коммуникаций. Социально-коммуникационная революция: появление алфавита – путь к массовой грамотности. Революция в печати. Коммуникационная революция индустриального общества: телеграф, телефон, радио, телевидение. Новые средства коммуникации в информационном обществе: компьютер, интернет. </w:t>
            </w:r>
          </w:p>
        </w:tc>
      </w:tr>
      <w:tr w:rsidR="003F384A" w:rsidRPr="00626763" w:rsidTr="00D50442">
        <w:tc>
          <w:tcPr>
            <w:tcW w:w="1296" w:type="dxa"/>
          </w:tcPr>
          <w:p w:rsidR="003F384A" w:rsidRPr="00626763" w:rsidRDefault="005A2644" w:rsidP="00B21132">
            <w:pPr>
              <w:pStyle w:val="aa"/>
              <w:tabs>
                <w:tab w:val="left" w:pos="4111"/>
              </w:tabs>
              <w:rPr>
                <w:color w:val="000000" w:themeColor="text1"/>
              </w:rPr>
            </w:pPr>
            <w:r w:rsidRPr="00626763">
              <w:rPr>
                <w:color w:val="000000" w:themeColor="text1"/>
              </w:rPr>
              <w:lastRenderedPageBreak/>
              <w:t xml:space="preserve">     34</w:t>
            </w:r>
          </w:p>
        </w:tc>
        <w:tc>
          <w:tcPr>
            <w:tcW w:w="2923" w:type="dxa"/>
          </w:tcPr>
          <w:p w:rsidR="00893920" w:rsidRPr="00626763" w:rsidRDefault="00893920" w:rsidP="00B21132">
            <w:pPr>
              <w:tabs>
                <w:tab w:val="left" w:pos="4111"/>
              </w:tabs>
              <w:jc w:val="both"/>
              <w:rPr>
                <w:color w:val="000000" w:themeColor="text1"/>
              </w:rPr>
            </w:pPr>
            <w:r w:rsidRPr="00626763">
              <w:rPr>
                <w:bCs/>
                <w:color w:val="000000" w:themeColor="text1"/>
              </w:rPr>
              <w:t>Правовое и этическое обеспечение деятельности в сфере связей с общественностью</w:t>
            </w:r>
          </w:p>
          <w:p w:rsidR="003F384A" w:rsidRPr="00626763" w:rsidRDefault="003F384A" w:rsidP="00B21132">
            <w:pPr>
              <w:tabs>
                <w:tab w:val="left" w:pos="4111"/>
              </w:tabs>
              <w:jc w:val="both"/>
              <w:rPr>
                <w:color w:val="000000" w:themeColor="text1"/>
              </w:rPr>
            </w:pPr>
          </w:p>
        </w:tc>
        <w:tc>
          <w:tcPr>
            <w:tcW w:w="5387" w:type="dxa"/>
          </w:tcPr>
          <w:p w:rsidR="003F384A" w:rsidRPr="00626763" w:rsidRDefault="00DA0C42" w:rsidP="00B21132">
            <w:pPr>
              <w:tabs>
                <w:tab w:val="left" w:pos="4111"/>
              </w:tabs>
              <w:jc w:val="both"/>
              <w:rPr>
                <w:color w:val="000000" w:themeColor="text1"/>
              </w:rPr>
            </w:pPr>
            <w:r w:rsidRPr="00626763">
              <w:rPr>
                <w:color w:val="000000" w:themeColor="text1"/>
              </w:rPr>
              <w:t>Этика и профессиональные стандарты в СО. Виды Кодексов профессионального поведения PR-специалиста: Афинский и Лиссабонский кодексы IPRA, Римская Хартия ICCO и АКОС, Кодекс профессиональных стандартов PRSA, Декларация этических принципов РАСО. Сертификация и лицензирование профессионалов в СО. Ведущие национальные и международные объединения специалистов в области связей с общественностью: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Правовое обеспечение связей с общественностью. Законы и нормативные акты, регулирующие общественную и коммерческую деятельность. Федеральные законы о СМИ, рекламе, защите прав потребителей. Неформальные способы регулирования в области связей с общественностью: традиции, нормы, мораль, общественное мнение. Принципы, классификация и основные направления услуг в области связей с общественностью</w:t>
            </w:r>
          </w:p>
        </w:tc>
      </w:tr>
      <w:tr w:rsidR="003F384A" w:rsidRPr="00626763" w:rsidTr="00D50442">
        <w:tc>
          <w:tcPr>
            <w:tcW w:w="1296" w:type="dxa"/>
          </w:tcPr>
          <w:p w:rsidR="003F384A" w:rsidRPr="00626763" w:rsidRDefault="005A2644" w:rsidP="00B21132">
            <w:pPr>
              <w:pStyle w:val="aa"/>
              <w:tabs>
                <w:tab w:val="left" w:pos="4111"/>
              </w:tabs>
              <w:rPr>
                <w:color w:val="000000" w:themeColor="text1"/>
              </w:rPr>
            </w:pPr>
            <w:r w:rsidRPr="00626763">
              <w:rPr>
                <w:color w:val="000000" w:themeColor="text1"/>
              </w:rPr>
              <w:t xml:space="preserve">     35</w:t>
            </w:r>
          </w:p>
        </w:tc>
        <w:tc>
          <w:tcPr>
            <w:tcW w:w="2923" w:type="dxa"/>
          </w:tcPr>
          <w:p w:rsidR="00DA0C42" w:rsidRPr="00626763" w:rsidRDefault="00DA0C42" w:rsidP="00B21132">
            <w:pPr>
              <w:tabs>
                <w:tab w:val="left" w:pos="4111"/>
              </w:tabs>
              <w:jc w:val="both"/>
              <w:rPr>
                <w:color w:val="000000" w:themeColor="text1"/>
              </w:rPr>
            </w:pPr>
            <w:r w:rsidRPr="00626763">
              <w:rPr>
                <w:bCs/>
                <w:color w:val="000000" w:themeColor="text1"/>
              </w:rPr>
              <w:t>Понятие и коммуникативные функции имиджа в связях с общественностью</w:t>
            </w:r>
          </w:p>
          <w:p w:rsidR="003F384A" w:rsidRPr="00626763" w:rsidRDefault="003F384A" w:rsidP="00B21132">
            <w:pPr>
              <w:tabs>
                <w:tab w:val="left" w:pos="4111"/>
              </w:tabs>
              <w:jc w:val="both"/>
              <w:rPr>
                <w:color w:val="000000" w:themeColor="text1"/>
              </w:rPr>
            </w:pPr>
          </w:p>
        </w:tc>
        <w:tc>
          <w:tcPr>
            <w:tcW w:w="5387" w:type="dxa"/>
          </w:tcPr>
          <w:p w:rsidR="00DA0C42" w:rsidRPr="00626763" w:rsidRDefault="00DA0C42" w:rsidP="00B21132">
            <w:pPr>
              <w:tabs>
                <w:tab w:val="left" w:pos="4111"/>
              </w:tabs>
              <w:ind w:firstLine="374"/>
              <w:jc w:val="both"/>
              <w:rPr>
                <w:color w:val="000000" w:themeColor="text1"/>
              </w:rPr>
            </w:pPr>
            <w:r w:rsidRPr="00626763">
              <w:rPr>
                <w:color w:val="000000" w:themeColor="text1"/>
              </w:rPr>
              <w:t xml:space="preserve">Имидж: содержание и роль в процессе коммуникации. Сущность понятия "Имидж". Имидж и субъективный образ. Основные составляющие имиджа. Факторы влияющие на восприятие имиджа. Технологии построения имиджей. Понятие имидж государства, </w:t>
            </w:r>
            <w:r w:rsidR="001C7EF1" w:rsidRPr="00626763">
              <w:rPr>
                <w:color w:val="000000" w:themeColor="text1"/>
              </w:rPr>
              <w:t>имидж руководителя</w:t>
            </w:r>
            <w:r w:rsidRPr="00626763">
              <w:rPr>
                <w:color w:val="000000" w:themeColor="text1"/>
              </w:rPr>
              <w:t>,</w:t>
            </w:r>
            <w:r w:rsidR="001C7EF1" w:rsidRPr="00626763">
              <w:rPr>
                <w:color w:val="000000" w:themeColor="text1"/>
              </w:rPr>
              <w:t xml:space="preserve"> имидж органа государственной власти</w:t>
            </w:r>
            <w:r w:rsidRPr="00626763">
              <w:rPr>
                <w:color w:val="000000" w:themeColor="text1"/>
              </w:rPr>
              <w:t xml:space="preserve">. Требования предъявляемые к связям с общественностью в </w:t>
            </w:r>
            <w:r w:rsidR="001C7EF1" w:rsidRPr="00626763">
              <w:rPr>
                <w:color w:val="000000" w:themeColor="text1"/>
              </w:rPr>
              <w:t xml:space="preserve">государственных </w:t>
            </w:r>
            <w:r w:rsidRPr="00626763">
              <w:rPr>
                <w:color w:val="000000" w:themeColor="text1"/>
              </w:rPr>
              <w:t>организациях. Отдельные аспекты связей с общественностью по формированию доверия к организации, взаимоотношения со СМИ, с обществом, с сотрудниками, с</w:t>
            </w:r>
            <w:r w:rsidR="001C7EF1" w:rsidRPr="00626763">
              <w:rPr>
                <w:color w:val="000000" w:themeColor="text1"/>
              </w:rPr>
              <w:t xml:space="preserve"> гражданами</w:t>
            </w:r>
            <w:r w:rsidRPr="00626763">
              <w:rPr>
                <w:color w:val="000000" w:themeColor="text1"/>
              </w:rPr>
              <w:t xml:space="preserve">; политические отношения. Определение брэнда.  Составляющие элементы брэнда как целостной системы. Классификация брендов. Концепция формирования брэнда, Позиционирование </w:t>
            </w:r>
            <w:r w:rsidRPr="00626763">
              <w:rPr>
                <w:color w:val="000000" w:themeColor="text1"/>
              </w:rPr>
              <w:lastRenderedPageBreak/>
              <w:t>брэнда.</w:t>
            </w:r>
          </w:p>
          <w:p w:rsidR="003F384A" w:rsidRPr="00626763" w:rsidRDefault="003F384A" w:rsidP="00B21132">
            <w:pPr>
              <w:tabs>
                <w:tab w:val="left" w:pos="4111"/>
              </w:tabs>
              <w:jc w:val="both"/>
              <w:rPr>
                <w:color w:val="000000" w:themeColor="text1"/>
              </w:rPr>
            </w:pPr>
          </w:p>
        </w:tc>
      </w:tr>
      <w:tr w:rsidR="00893920" w:rsidRPr="00626763" w:rsidTr="00D50442">
        <w:tc>
          <w:tcPr>
            <w:tcW w:w="1296" w:type="dxa"/>
          </w:tcPr>
          <w:p w:rsidR="00893920" w:rsidRPr="00626763" w:rsidRDefault="005A2644" w:rsidP="00B21132">
            <w:pPr>
              <w:pStyle w:val="aa"/>
              <w:tabs>
                <w:tab w:val="left" w:pos="4111"/>
              </w:tabs>
              <w:rPr>
                <w:color w:val="000000" w:themeColor="text1"/>
              </w:rPr>
            </w:pPr>
            <w:r w:rsidRPr="00626763">
              <w:rPr>
                <w:color w:val="000000" w:themeColor="text1"/>
              </w:rPr>
              <w:lastRenderedPageBreak/>
              <w:t xml:space="preserve">     36</w:t>
            </w:r>
          </w:p>
        </w:tc>
        <w:tc>
          <w:tcPr>
            <w:tcW w:w="2923" w:type="dxa"/>
          </w:tcPr>
          <w:p w:rsidR="001C7EF1" w:rsidRPr="00626763" w:rsidRDefault="001C7EF1" w:rsidP="00B21132">
            <w:pPr>
              <w:tabs>
                <w:tab w:val="left" w:pos="4111"/>
              </w:tabs>
              <w:jc w:val="both"/>
              <w:rPr>
                <w:color w:val="000000" w:themeColor="text1"/>
              </w:rPr>
            </w:pPr>
            <w:r w:rsidRPr="00626763">
              <w:rPr>
                <w:bCs/>
                <w:color w:val="000000" w:themeColor="text1"/>
              </w:rPr>
              <w:t>Реклама и медиапланирование</w:t>
            </w:r>
          </w:p>
          <w:p w:rsidR="00893920" w:rsidRPr="00626763" w:rsidRDefault="00893920" w:rsidP="00B21132">
            <w:pPr>
              <w:tabs>
                <w:tab w:val="left" w:pos="4111"/>
              </w:tabs>
              <w:jc w:val="both"/>
              <w:rPr>
                <w:color w:val="000000" w:themeColor="text1"/>
              </w:rPr>
            </w:pPr>
          </w:p>
        </w:tc>
        <w:tc>
          <w:tcPr>
            <w:tcW w:w="5387" w:type="dxa"/>
          </w:tcPr>
          <w:p w:rsidR="00893920" w:rsidRPr="00626763" w:rsidRDefault="001C7EF1" w:rsidP="00B21132">
            <w:pPr>
              <w:tabs>
                <w:tab w:val="left" w:pos="4111"/>
              </w:tabs>
              <w:jc w:val="both"/>
              <w:rPr>
                <w:color w:val="000000" w:themeColor="text1"/>
              </w:rPr>
            </w:pPr>
            <w:r w:rsidRPr="00626763">
              <w:rPr>
                <w:color w:val="000000" w:themeColor="text1"/>
              </w:rPr>
              <w:t>Понятие рекламной коммуникации, ее цели и основные составляющие. Эффективность рекламной коммуникации. Понятие медиапланирования, медиаканал и медианоситель. Медиапланирование как составляющая рекламной кампании. Цели и задачи медиапланирования. Этапы медиапланирования, охват аудитории и количество рекламных контактов. Создание медиаплана для рекламной кампании. Медиа-бриф. Основные характеристики, сроки и структура медиаплана. Показатели, которые используются для оценки концепции медиапланирования. Критерии анализа и выбора средств распространения рекламы. Особенности рекламы в различных СМИ, их достоинства и недостатки. Реклама в прессе. Реклама на телевидении. Реклама на радио. Реклама в Интернет</w:t>
            </w:r>
          </w:p>
        </w:tc>
      </w:tr>
      <w:tr w:rsidR="00893920" w:rsidRPr="00626763" w:rsidTr="00D50442">
        <w:tc>
          <w:tcPr>
            <w:tcW w:w="1296" w:type="dxa"/>
          </w:tcPr>
          <w:p w:rsidR="00893920" w:rsidRPr="00626763" w:rsidRDefault="005A2644" w:rsidP="00B21132">
            <w:pPr>
              <w:pStyle w:val="aa"/>
              <w:tabs>
                <w:tab w:val="left" w:pos="4111"/>
              </w:tabs>
              <w:rPr>
                <w:color w:val="000000" w:themeColor="text1"/>
              </w:rPr>
            </w:pPr>
            <w:r w:rsidRPr="00626763">
              <w:rPr>
                <w:color w:val="000000" w:themeColor="text1"/>
              </w:rPr>
              <w:t xml:space="preserve">     37</w:t>
            </w:r>
          </w:p>
        </w:tc>
        <w:tc>
          <w:tcPr>
            <w:tcW w:w="2923" w:type="dxa"/>
          </w:tcPr>
          <w:p w:rsidR="001C7EF1" w:rsidRPr="00626763" w:rsidRDefault="001C7EF1" w:rsidP="00B21132">
            <w:pPr>
              <w:tabs>
                <w:tab w:val="left" w:pos="4111"/>
              </w:tabs>
              <w:jc w:val="both"/>
              <w:rPr>
                <w:color w:val="000000" w:themeColor="text1"/>
              </w:rPr>
            </w:pPr>
            <w:r w:rsidRPr="00626763">
              <w:rPr>
                <w:bCs/>
                <w:color w:val="000000" w:themeColor="text1"/>
              </w:rPr>
              <w:t>Связи с общественностью в государственных структурах</w:t>
            </w:r>
          </w:p>
          <w:p w:rsidR="00893920" w:rsidRPr="00626763" w:rsidRDefault="00893920" w:rsidP="00B21132">
            <w:pPr>
              <w:tabs>
                <w:tab w:val="left" w:pos="4111"/>
              </w:tabs>
              <w:jc w:val="both"/>
              <w:rPr>
                <w:color w:val="000000" w:themeColor="text1"/>
              </w:rPr>
            </w:pPr>
          </w:p>
        </w:tc>
        <w:tc>
          <w:tcPr>
            <w:tcW w:w="5387" w:type="dxa"/>
          </w:tcPr>
          <w:p w:rsidR="001C7EF1" w:rsidRPr="00626763" w:rsidRDefault="001C7EF1" w:rsidP="00B21132">
            <w:pPr>
              <w:tabs>
                <w:tab w:val="left" w:pos="4111"/>
              </w:tabs>
              <w:jc w:val="both"/>
              <w:rPr>
                <w:color w:val="000000" w:themeColor="text1"/>
              </w:rPr>
            </w:pPr>
            <w:r w:rsidRPr="00626763">
              <w:rPr>
                <w:color w:val="000000" w:themeColor="text1"/>
              </w:rPr>
              <w:t>Связи с общественностью в государственных структурах. Роль PR в государственной системе. Модели связей с общественностью в государственных организациях.  Цели связей с общественностью в государственном управлении. Отличия в СО - структурах государственного и бизнес управления. Субъекты государственного PR – рынка. Структура российского государственного PR - рынка. Проблемы взаимоотношений региональных органов власти и СМИ. Пресс-клиппинг как PR - технология. Роль PR в государственной системе.  Перспективы развития государственного рынка PR.</w:t>
            </w:r>
          </w:p>
          <w:p w:rsidR="00893920" w:rsidRPr="00626763" w:rsidRDefault="00893920" w:rsidP="00B21132">
            <w:pPr>
              <w:tabs>
                <w:tab w:val="left" w:pos="4111"/>
              </w:tabs>
              <w:jc w:val="both"/>
              <w:rPr>
                <w:color w:val="000000" w:themeColor="text1"/>
              </w:rPr>
            </w:pPr>
          </w:p>
        </w:tc>
      </w:tr>
      <w:tr w:rsidR="00893920" w:rsidRPr="00626763" w:rsidTr="00D50442">
        <w:tc>
          <w:tcPr>
            <w:tcW w:w="1296" w:type="dxa"/>
          </w:tcPr>
          <w:p w:rsidR="00893920" w:rsidRPr="00626763" w:rsidRDefault="005A2644" w:rsidP="00B21132">
            <w:pPr>
              <w:pStyle w:val="aa"/>
              <w:tabs>
                <w:tab w:val="left" w:pos="4111"/>
              </w:tabs>
              <w:rPr>
                <w:color w:val="000000" w:themeColor="text1"/>
              </w:rPr>
            </w:pPr>
            <w:r w:rsidRPr="00626763">
              <w:rPr>
                <w:color w:val="000000" w:themeColor="text1"/>
              </w:rPr>
              <w:t xml:space="preserve">     38</w:t>
            </w:r>
          </w:p>
        </w:tc>
        <w:tc>
          <w:tcPr>
            <w:tcW w:w="2923" w:type="dxa"/>
          </w:tcPr>
          <w:p w:rsidR="001C7EF1" w:rsidRPr="00626763" w:rsidRDefault="001C7EF1" w:rsidP="00B21132">
            <w:pPr>
              <w:tabs>
                <w:tab w:val="left" w:pos="4111"/>
              </w:tabs>
              <w:jc w:val="both"/>
              <w:rPr>
                <w:color w:val="000000" w:themeColor="text1"/>
              </w:rPr>
            </w:pPr>
            <w:r w:rsidRPr="00626763">
              <w:rPr>
                <w:bCs/>
                <w:color w:val="000000" w:themeColor="text1"/>
              </w:rPr>
              <w:t>PR-технологии в привлечении инвестиций</w:t>
            </w:r>
          </w:p>
          <w:p w:rsidR="00893920" w:rsidRPr="00626763" w:rsidRDefault="00893920" w:rsidP="00B21132">
            <w:pPr>
              <w:tabs>
                <w:tab w:val="left" w:pos="4111"/>
              </w:tabs>
              <w:jc w:val="both"/>
              <w:rPr>
                <w:color w:val="000000" w:themeColor="text1"/>
              </w:rPr>
            </w:pPr>
          </w:p>
        </w:tc>
        <w:tc>
          <w:tcPr>
            <w:tcW w:w="5387" w:type="dxa"/>
          </w:tcPr>
          <w:p w:rsidR="001C7EF1" w:rsidRPr="00626763" w:rsidRDefault="001C7EF1" w:rsidP="00B21132">
            <w:pPr>
              <w:tabs>
                <w:tab w:val="left" w:pos="4111"/>
              </w:tabs>
              <w:jc w:val="both"/>
              <w:rPr>
                <w:color w:val="000000" w:themeColor="text1"/>
              </w:rPr>
            </w:pPr>
            <w:r w:rsidRPr="00626763">
              <w:rPr>
                <w:color w:val="000000" w:themeColor="text1"/>
              </w:rPr>
              <w:t>Понятие спонсоринга, фандрайзинга. Благотворительность как вид PR-деятельности. Целевые мероприятия по привлечению средств. Гранты. Особенности ведения переговоров при привлечении инвестиций.</w:t>
            </w:r>
            <w:r w:rsidRPr="00626763">
              <w:rPr>
                <w:bCs/>
                <w:color w:val="000000" w:themeColor="text1"/>
              </w:rPr>
              <w:t>Базовые документы по PR.</w:t>
            </w:r>
          </w:p>
          <w:p w:rsidR="001C7EF1" w:rsidRPr="00626763" w:rsidRDefault="001C7EF1" w:rsidP="00B21132">
            <w:pPr>
              <w:tabs>
                <w:tab w:val="left" w:pos="4111"/>
              </w:tabs>
              <w:ind w:firstLine="374"/>
              <w:jc w:val="both"/>
              <w:rPr>
                <w:color w:val="000000" w:themeColor="text1"/>
              </w:rPr>
            </w:pPr>
            <w:r w:rsidRPr="00626763">
              <w:rPr>
                <w:color w:val="000000" w:themeColor="text1"/>
              </w:rPr>
              <w:t xml:space="preserve">Виды рабочих PR-документов, используемых в работе со СМИ, целевыми аудиториями и предъявляемые к ним требования; оперативные рабочие информационные документы: пресс-релиз (анонсирующий, промежуточный, итоговый, корпоративный), информационная справка (бэкграунд), пресс-кит, заявление для печати, интервью для печати (очное, заочное, комбинированное, виртуальное), информационный бюллетень (newsletter), квартальный информационно-аналитический </w:t>
            </w:r>
            <w:r w:rsidRPr="00626763">
              <w:rPr>
                <w:color w:val="000000" w:themeColor="text1"/>
              </w:rPr>
              <w:lastRenderedPageBreak/>
              <w:t>отчет, заявка клиента на PR-услуги (PR-brief), биографическая справка, пресс-досье, аналитическая справка, статья опровержение, «красная папка кризисного реагирования («red forlder»)», приглашение на PR-мероприятие, анкета-опросный лист, распечатка баз данных целевых СМИ и аудиторий, сценарий PR-мероприятия, анкеты и опросные листы, фотоподборки и фоторепортажи. Имиджевые корпоративные документы: презентационный буклет, корпоративная (фирменная) многотиражная газета, буклет «профиль фирмы», годовой отчет, письмо к акционерам, история (летопись) фирмы, биография высшего руководства, слайдовый, видеофильм или компьютерная презентация, портфолио. Интерактивные электронные имиджевые документы в интернете. Виды рабочих мероприятий.</w:t>
            </w:r>
          </w:p>
          <w:p w:rsidR="00893920" w:rsidRPr="00626763" w:rsidRDefault="00893920" w:rsidP="00B21132">
            <w:pPr>
              <w:tabs>
                <w:tab w:val="left" w:pos="4111"/>
              </w:tabs>
              <w:jc w:val="both"/>
              <w:rPr>
                <w:color w:val="000000" w:themeColor="text1"/>
              </w:rPr>
            </w:pPr>
          </w:p>
        </w:tc>
      </w:tr>
    </w:tbl>
    <w:p w:rsidR="009B77B4" w:rsidRPr="00626763" w:rsidRDefault="009B77B4" w:rsidP="00B21132">
      <w:pPr>
        <w:tabs>
          <w:tab w:val="left" w:pos="4111"/>
        </w:tabs>
        <w:jc w:val="center"/>
        <w:rPr>
          <w:color w:val="000000" w:themeColor="text1"/>
        </w:rPr>
      </w:pPr>
    </w:p>
    <w:p w:rsidR="009B77B4" w:rsidRPr="00626763" w:rsidRDefault="009B77B4" w:rsidP="00B21132">
      <w:pPr>
        <w:tabs>
          <w:tab w:val="left" w:pos="4111"/>
        </w:tabs>
        <w:jc w:val="center"/>
        <w:rPr>
          <w:color w:val="000000" w:themeColor="text1"/>
        </w:rPr>
      </w:pPr>
      <w:r w:rsidRPr="00626763">
        <w:rPr>
          <w:color w:val="000000" w:themeColor="text1"/>
        </w:rPr>
        <w:t>Содержание практических занятий</w:t>
      </w:r>
    </w:p>
    <w:tbl>
      <w:tblPr>
        <w:tblStyle w:val="a9"/>
        <w:tblW w:w="0" w:type="auto"/>
        <w:tblLook w:val="04A0" w:firstRow="1" w:lastRow="0" w:firstColumn="1" w:lastColumn="0" w:noHBand="0" w:noVBand="1"/>
      </w:tblPr>
      <w:tblGrid>
        <w:gridCol w:w="753"/>
        <w:gridCol w:w="2755"/>
        <w:gridCol w:w="6206"/>
      </w:tblGrid>
      <w:tr w:rsidR="009B77B4" w:rsidRPr="00626763" w:rsidTr="0073410B">
        <w:tc>
          <w:tcPr>
            <w:tcW w:w="756" w:type="dxa"/>
          </w:tcPr>
          <w:p w:rsidR="009B77B4" w:rsidRPr="00626763" w:rsidRDefault="009B77B4" w:rsidP="00B21132">
            <w:pPr>
              <w:tabs>
                <w:tab w:val="left" w:pos="4111"/>
              </w:tabs>
              <w:jc w:val="center"/>
              <w:rPr>
                <w:b/>
                <w:color w:val="000000" w:themeColor="text1"/>
              </w:rPr>
            </w:pPr>
            <w:r w:rsidRPr="00626763">
              <w:rPr>
                <w:b/>
                <w:color w:val="000000" w:themeColor="text1"/>
              </w:rPr>
              <w:t>№ п/п</w:t>
            </w:r>
          </w:p>
        </w:tc>
        <w:tc>
          <w:tcPr>
            <w:tcW w:w="2755" w:type="dxa"/>
          </w:tcPr>
          <w:p w:rsidR="009B77B4" w:rsidRPr="00626763" w:rsidRDefault="009B77B4" w:rsidP="00B21132">
            <w:pPr>
              <w:tabs>
                <w:tab w:val="left" w:pos="4111"/>
              </w:tabs>
              <w:jc w:val="center"/>
              <w:rPr>
                <w:b/>
                <w:color w:val="000000" w:themeColor="text1"/>
              </w:rPr>
            </w:pPr>
            <w:r w:rsidRPr="00626763">
              <w:rPr>
                <w:b/>
                <w:color w:val="000000" w:themeColor="text1"/>
              </w:rPr>
              <w:t>Наименование темы (раздела) дисциплины</w:t>
            </w:r>
          </w:p>
        </w:tc>
        <w:tc>
          <w:tcPr>
            <w:tcW w:w="6237" w:type="dxa"/>
          </w:tcPr>
          <w:p w:rsidR="009B77B4" w:rsidRPr="00626763" w:rsidRDefault="009B77B4" w:rsidP="00B21132">
            <w:pPr>
              <w:tabs>
                <w:tab w:val="left" w:pos="4111"/>
              </w:tabs>
              <w:jc w:val="center"/>
              <w:rPr>
                <w:b/>
                <w:color w:val="000000" w:themeColor="text1"/>
              </w:rPr>
            </w:pPr>
            <w:r w:rsidRPr="00626763">
              <w:rPr>
                <w:b/>
                <w:color w:val="000000" w:themeColor="text1"/>
              </w:rPr>
              <w:t>Содержание практического занятия</w:t>
            </w:r>
          </w:p>
        </w:tc>
      </w:tr>
      <w:tr w:rsidR="0073410B" w:rsidRPr="00626763" w:rsidTr="0073410B">
        <w:tc>
          <w:tcPr>
            <w:tcW w:w="756" w:type="dxa"/>
          </w:tcPr>
          <w:p w:rsidR="0073410B" w:rsidRPr="00626763" w:rsidRDefault="0073410B" w:rsidP="005F461E">
            <w:pPr>
              <w:pStyle w:val="aa"/>
              <w:numPr>
                <w:ilvl w:val="0"/>
                <w:numId w:val="44"/>
              </w:numPr>
              <w:tabs>
                <w:tab w:val="left" w:pos="4111"/>
              </w:tabs>
              <w:rPr>
                <w:color w:val="000000" w:themeColor="text1"/>
              </w:rPr>
            </w:pPr>
          </w:p>
        </w:tc>
        <w:tc>
          <w:tcPr>
            <w:tcW w:w="2755" w:type="dxa"/>
          </w:tcPr>
          <w:p w:rsidR="0073410B" w:rsidRPr="00626763" w:rsidRDefault="0073410B" w:rsidP="00B21132">
            <w:pPr>
              <w:tabs>
                <w:tab w:val="left" w:pos="4111"/>
              </w:tabs>
              <w:spacing w:before="100" w:beforeAutospacing="1" w:after="100" w:afterAutospacing="1"/>
              <w:jc w:val="both"/>
              <w:rPr>
                <w:color w:val="000000" w:themeColor="text1"/>
              </w:rPr>
            </w:pPr>
            <w:r w:rsidRPr="00626763">
              <w:rPr>
                <w:bCs/>
                <w:color w:val="000000" w:themeColor="text1"/>
              </w:rPr>
              <w:t>Основы государственного и муниципального управления как научная и учебная дисциплина</w:t>
            </w:r>
          </w:p>
          <w:p w:rsidR="0073410B" w:rsidRPr="00626763" w:rsidRDefault="0073410B" w:rsidP="00B21132">
            <w:pPr>
              <w:pStyle w:val="11"/>
              <w:tabs>
                <w:tab w:val="left" w:pos="4111"/>
              </w:tabs>
              <w:spacing w:after="0" w:line="240" w:lineRule="auto"/>
              <w:ind w:left="0"/>
              <w:jc w:val="both"/>
              <w:rPr>
                <w:rFonts w:ascii="Times New Roman" w:hAnsi="Times New Roman"/>
                <w:color w:val="000000" w:themeColor="text1"/>
                <w:sz w:val="24"/>
                <w:szCs w:val="24"/>
              </w:rPr>
            </w:pPr>
          </w:p>
        </w:tc>
        <w:tc>
          <w:tcPr>
            <w:tcW w:w="6237" w:type="dxa"/>
          </w:tcPr>
          <w:p w:rsidR="0073410B" w:rsidRPr="00626763" w:rsidRDefault="0073410B" w:rsidP="00B21132">
            <w:pPr>
              <w:tabs>
                <w:tab w:val="left" w:pos="4111"/>
              </w:tabs>
              <w:jc w:val="both"/>
              <w:rPr>
                <w:color w:val="000000" w:themeColor="text1"/>
              </w:rPr>
            </w:pPr>
            <w:r w:rsidRPr="00626763">
              <w:rPr>
                <w:color w:val="000000" w:themeColor="text1"/>
              </w:rPr>
              <w:t>Вопросы для обсуждения:</w:t>
            </w:r>
          </w:p>
          <w:p w:rsidR="0073410B" w:rsidRPr="00626763" w:rsidRDefault="0073410B" w:rsidP="005F461E">
            <w:pPr>
              <w:pStyle w:val="aa"/>
              <w:numPr>
                <w:ilvl w:val="0"/>
                <w:numId w:val="6"/>
              </w:numPr>
              <w:tabs>
                <w:tab w:val="left" w:pos="4111"/>
              </w:tabs>
              <w:rPr>
                <w:color w:val="000000" w:themeColor="text1"/>
              </w:rPr>
            </w:pPr>
            <w:r w:rsidRPr="00626763">
              <w:rPr>
                <w:color w:val="000000" w:themeColor="text1"/>
              </w:rPr>
              <w:t>Основные принципы, понятия и категории. Государственное и муниципальное управление как отрасль учебного знания, способы познания и методы освоения дисциплины.</w:t>
            </w:r>
          </w:p>
          <w:p w:rsidR="0073410B" w:rsidRPr="00626763" w:rsidRDefault="0073410B" w:rsidP="005F461E">
            <w:pPr>
              <w:pStyle w:val="aa"/>
              <w:numPr>
                <w:ilvl w:val="0"/>
                <w:numId w:val="6"/>
              </w:numPr>
              <w:tabs>
                <w:tab w:val="left" w:pos="4111"/>
              </w:tabs>
              <w:rPr>
                <w:color w:val="000000" w:themeColor="text1"/>
              </w:rPr>
            </w:pPr>
            <w:r w:rsidRPr="00626763">
              <w:rPr>
                <w:color w:val="000000" w:themeColor="text1"/>
              </w:rPr>
              <w:t xml:space="preserve">Основные этапы развития науки государственное и муниципальное управление. </w:t>
            </w:r>
          </w:p>
          <w:p w:rsidR="0073410B" w:rsidRPr="00626763" w:rsidRDefault="0073410B" w:rsidP="005F461E">
            <w:pPr>
              <w:pStyle w:val="aa"/>
              <w:numPr>
                <w:ilvl w:val="0"/>
                <w:numId w:val="6"/>
              </w:numPr>
              <w:tabs>
                <w:tab w:val="left" w:pos="4111"/>
              </w:tabs>
              <w:rPr>
                <w:color w:val="000000" w:themeColor="text1"/>
              </w:rPr>
            </w:pPr>
            <w:r w:rsidRPr="00626763">
              <w:rPr>
                <w:color w:val="000000" w:themeColor="text1"/>
              </w:rPr>
              <w:t xml:space="preserve">Взаимосвязь дисциплины с историей, политологией, психологией, философией, системой государственного управления, государственной и муниципальной службой. Основные цели государственного и муниципального управления. </w:t>
            </w:r>
          </w:p>
          <w:p w:rsidR="0073410B" w:rsidRPr="00626763" w:rsidRDefault="0073410B" w:rsidP="005F461E">
            <w:pPr>
              <w:pStyle w:val="aa"/>
              <w:numPr>
                <w:ilvl w:val="0"/>
                <w:numId w:val="6"/>
              </w:numPr>
              <w:tabs>
                <w:tab w:val="left" w:pos="4111"/>
              </w:tabs>
              <w:rPr>
                <w:color w:val="000000" w:themeColor="text1"/>
              </w:rPr>
            </w:pPr>
            <w:r w:rsidRPr="00626763">
              <w:rPr>
                <w:color w:val="000000" w:themeColor="text1"/>
              </w:rPr>
              <w:t>Особенности механизма государственного и муниципального управления</w:t>
            </w:r>
          </w:p>
        </w:tc>
      </w:tr>
      <w:tr w:rsidR="0073410B" w:rsidRPr="00626763" w:rsidTr="0073410B">
        <w:tc>
          <w:tcPr>
            <w:tcW w:w="756" w:type="dxa"/>
          </w:tcPr>
          <w:p w:rsidR="005A2644" w:rsidRPr="00626763" w:rsidRDefault="005A2644" w:rsidP="00B21132">
            <w:pPr>
              <w:pStyle w:val="aa"/>
              <w:tabs>
                <w:tab w:val="left" w:pos="4111"/>
              </w:tabs>
              <w:rPr>
                <w:color w:val="000000" w:themeColor="text1"/>
              </w:rPr>
            </w:pPr>
            <w:r w:rsidRPr="00626763">
              <w:rPr>
                <w:color w:val="000000" w:themeColor="text1"/>
              </w:rPr>
              <w:t xml:space="preserve">   2.</w:t>
            </w:r>
          </w:p>
        </w:tc>
        <w:tc>
          <w:tcPr>
            <w:tcW w:w="2755" w:type="dxa"/>
          </w:tcPr>
          <w:p w:rsidR="0073410B" w:rsidRPr="00626763" w:rsidRDefault="0073410B" w:rsidP="00B21132">
            <w:pPr>
              <w:pStyle w:val="11"/>
              <w:tabs>
                <w:tab w:val="left" w:pos="4111"/>
              </w:tabs>
              <w:spacing w:after="0" w:line="240" w:lineRule="auto"/>
              <w:ind w:left="0"/>
              <w:jc w:val="both"/>
              <w:rPr>
                <w:rFonts w:ascii="Times New Roman" w:hAnsi="Times New Roman"/>
                <w:color w:val="000000" w:themeColor="text1"/>
                <w:sz w:val="24"/>
                <w:szCs w:val="24"/>
              </w:rPr>
            </w:pPr>
            <w:r w:rsidRPr="00626763">
              <w:rPr>
                <w:rFonts w:ascii="Times New Roman" w:hAnsi="Times New Roman"/>
                <w:color w:val="000000" w:themeColor="text1"/>
                <w:sz w:val="24"/>
                <w:szCs w:val="24"/>
              </w:rPr>
              <w:t>Теоретические основы государственного управления</w:t>
            </w:r>
          </w:p>
        </w:tc>
        <w:tc>
          <w:tcPr>
            <w:tcW w:w="6237" w:type="dxa"/>
          </w:tcPr>
          <w:p w:rsidR="0073410B" w:rsidRPr="00626763" w:rsidRDefault="0073410B" w:rsidP="00B21132">
            <w:pPr>
              <w:tabs>
                <w:tab w:val="left" w:pos="4111"/>
              </w:tabs>
              <w:jc w:val="both"/>
              <w:rPr>
                <w:color w:val="000000" w:themeColor="text1"/>
              </w:rPr>
            </w:pPr>
            <w:r w:rsidRPr="00626763">
              <w:rPr>
                <w:color w:val="000000" w:themeColor="text1"/>
              </w:rPr>
              <w:t>Вопросы для обсуждения:</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 xml:space="preserve">Теория возникновения государства. </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 xml:space="preserve">Школы государственного управления. </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Логика экономической деятельности государства, характеристика стадий.</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 xml:space="preserve">Понятие и функции государства, признаки государства. </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 xml:space="preserve">Содержание, субъекты и объекты государственного управления. </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Элементы сист</w:t>
            </w:r>
            <w:r w:rsidR="00202008" w:rsidRPr="00626763">
              <w:rPr>
                <w:color w:val="000000" w:themeColor="text1"/>
              </w:rPr>
              <w:t>емы государственного управления</w:t>
            </w:r>
          </w:p>
          <w:p w:rsidR="00202008" w:rsidRPr="00626763" w:rsidRDefault="00202008" w:rsidP="005F461E">
            <w:pPr>
              <w:pStyle w:val="aa"/>
              <w:numPr>
                <w:ilvl w:val="0"/>
                <w:numId w:val="7"/>
              </w:numPr>
              <w:tabs>
                <w:tab w:val="left" w:pos="4111"/>
              </w:tabs>
              <w:rPr>
                <w:color w:val="000000" w:themeColor="text1"/>
              </w:rPr>
            </w:pPr>
            <w:r w:rsidRPr="00626763">
              <w:rPr>
                <w:color w:val="000000" w:themeColor="text1"/>
              </w:rPr>
              <w:t xml:space="preserve"> П</w:t>
            </w:r>
            <w:r w:rsidR="0073410B" w:rsidRPr="00626763">
              <w:rPr>
                <w:color w:val="000000" w:themeColor="text1"/>
              </w:rPr>
              <w:t>ринципы формирования системы государственного и муниципального управления.</w:t>
            </w:r>
          </w:p>
          <w:p w:rsidR="00202008" w:rsidRPr="00626763" w:rsidRDefault="0073410B" w:rsidP="005F461E">
            <w:pPr>
              <w:pStyle w:val="aa"/>
              <w:numPr>
                <w:ilvl w:val="0"/>
                <w:numId w:val="7"/>
              </w:numPr>
              <w:tabs>
                <w:tab w:val="left" w:pos="4111"/>
              </w:tabs>
              <w:rPr>
                <w:color w:val="000000" w:themeColor="text1"/>
              </w:rPr>
            </w:pPr>
            <w:r w:rsidRPr="00626763">
              <w:rPr>
                <w:color w:val="000000" w:themeColor="text1"/>
              </w:rPr>
              <w:t xml:space="preserve"> Уровни власти, форма (виды) государства.</w:t>
            </w:r>
          </w:p>
          <w:p w:rsidR="0073410B" w:rsidRPr="00626763" w:rsidRDefault="0073410B" w:rsidP="005F461E">
            <w:pPr>
              <w:pStyle w:val="aa"/>
              <w:numPr>
                <w:ilvl w:val="0"/>
                <w:numId w:val="7"/>
              </w:numPr>
              <w:tabs>
                <w:tab w:val="left" w:pos="4111"/>
              </w:tabs>
              <w:rPr>
                <w:color w:val="000000" w:themeColor="text1"/>
              </w:rPr>
            </w:pPr>
            <w:r w:rsidRPr="00626763">
              <w:rPr>
                <w:color w:val="000000" w:themeColor="text1"/>
              </w:rPr>
              <w:lastRenderedPageBreak/>
              <w:t xml:space="preserve"> Эффективность функционирования органов государственного управления.</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3.</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Сущность государственного регулирования экономики</w:t>
            </w:r>
          </w:p>
        </w:tc>
        <w:tc>
          <w:tcPr>
            <w:tcW w:w="6237" w:type="dxa"/>
          </w:tcPr>
          <w:p w:rsidR="00202008" w:rsidRPr="00626763" w:rsidRDefault="00202008" w:rsidP="00B21132">
            <w:pPr>
              <w:tabs>
                <w:tab w:val="left" w:pos="4111"/>
              </w:tabs>
              <w:jc w:val="both"/>
              <w:rPr>
                <w:color w:val="000000" w:themeColor="text1"/>
              </w:rPr>
            </w:pPr>
            <w:r w:rsidRPr="00626763">
              <w:rPr>
                <w:color w:val="000000" w:themeColor="text1"/>
              </w:rPr>
              <w:t>Вопросы для обсуждения:</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Понятия «Государственная экономическая политика» и «Государственное регулирование экономики».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Классические и современные теории о роли государства в экономике. </w:t>
            </w:r>
          </w:p>
          <w:p w:rsidR="0073410B" w:rsidRPr="00626763" w:rsidRDefault="0073410B" w:rsidP="005F461E">
            <w:pPr>
              <w:pStyle w:val="aa"/>
              <w:numPr>
                <w:ilvl w:val="0"/>
                <w:numId w:val="8"/>
              </w:numPr>
              <w:tabs>
                <w:tab w:val="left" w:pos="4111"/>
              </w:tabs>
              <w:rPr>
                <w:color w:val="000000" w:themeColor="text1"/>
              </w:rPr>
            </w:pPr>
            <w:r w:rsidRPr="00626763">
              <w:rPr>
                <w:color w:val="000000" w:themeColor="text1"/>
              </w:rPr>
              <w:t>Основные субъекты, объекты, цели и методы государственного регулирования, формы ГРЭ.</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Планово-прогнозная деятельность государства. Прогнозирование как составная часть ГРЭ.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Цели и виды экономических прогнозов. Методология и методика экономического прогнозирования.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Содержание и уровни социально-экономического планирования.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Виды планов. Индикативное и стратегическое планирование. Этапы разработки стратегического плана. Основные плановые документы, разрабатываемые в РФ.</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 Сущность программирования как ―инструмента‖ государственного управления: понятие «дерево» целей, «дерево» ресурсов, критерии выбора проблем.</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 Государственные программы: понятие, структура, виды, стадии разработки.</w:t>
            </w:r>
          </w:p>
          <w:p w:rsidR="0073410B"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 Национальные проекты. Региональные программы.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Бюджетно - налоговая и денежно-кредитная политика 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Межбюджетные отношения. Регулирование дефицита бюджета. Государственный долг: понятие, виды, способы покрытия.</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 Налоговая система и налоговая политика в РФ, воздействие на принятие решений через налоги.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Денежно – кредитная политика как инструмент ГРЭ: понятие, цели. </w:t>
            </w:r>
          </w:p>
          <w:p w:rsidR="00A05DC7" w:rsidRPr="00626763" w:rsidRDefault="0073410B" w:rsidP="005F461E">
            <w:pPr>
              <w:pStyle w:val="aa"/>
              <w:numPr>
                <w:ilvl w:val="0"/>
                <w:numId w:val="8"/>
              </w:numPr>
              <w:tabs>
                <w:tab w:val="left" w:pos="4111"/>
              </w:tabs>
              <w:rPr>
                <w:color w:val="000000" w:themeColor="text1"/>
              </w:rPr>
            </w:pPr>
            <w:r w:rsidRPr="00626763">
              <w:rPr>
                <w:color w:val="000000" w:themeColor="text1"/>
              </w:rPr>
              <w:t>Роль Центробанка в регулировании экономики, инструменты денежно-кредитного регулирования.</w:t>
            </w:r>
          </w:p>
          <w:p w:rsidR="0073410B" w:rsidRPr="00626763" w:rsidRDefault="0073410B" w:rsidP="005F461E">
            <w:pPr>
              <w:pStyle w:val="aa"/>
              <w:numPr>
                <w:ilvl w:val="0"/>
                <w:numId w:val="8"/>
              </w:numPr>
              <w:tabs>
                <w:tab w:val="left" w:pos="4111"/>
              </w:tabs>
              <w:rPr>
                <w:color w:val="000000" w:themeColor="text1"/>
              </w:rPr>
            </w:pPr>
            <w:r w:rsidRPr="00626763">
              <w:rPr>
                <w:color w:val="000000" w:themeColor="text1"/>
              </w:rPr>
              <w:t xml:space="preserve"> Антиинфляционная политика: содержание, методы. Государственная валютная политика: содержание, цели, инструменты. </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4.</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Политическая система общества. Государство как основной институт политической системы.</w:t>
            </w:r>
          </w:p>
        </w:tc>
        <w:tc>
          <w:tcPr>
            <w:tcW w:w="6237" w:type="dxa"/>
          </w:tcPr>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Власть как явление, характерные признаки и источники власти.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Ресурсы власти: экономические, социальные, информационные, силовые, демографические.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lastRenderedPageBreak/>
              <w:t>Черты и особенности политической и государственной власти. Политическая жизнь и властные отношения. Основные принципы и функции политической власти.</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 Легальность и легитимность власти.</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 Основные типы политической власти и их характеристика. Уровни власти.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Теория и практика разделения властей</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 Основные субъекты политической власти. Власть как волевое отношение между людьми.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Суверенитет власти, двоевластие и безвластие.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Факторы стабилизации, дестабилизации и кризиса власти.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Основные теории власти и властных отношений.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Понятие политической системы Подходы к определению категории «политическая система общества».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Политическая система общества как совокупность властных институтов.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Классификация политических систем. Подсистемы политической системы общества: институциональная, идеологическая, нормативная, коммуникативная, культурная.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Основные функц</w:t>
            </w:r>
            <w:r w:rsidR="00567B84" w:rsidRPr="00626763">
              <w:rPr>
                <w:color w:val="000000" w:themeColor="text1"/>
              </w:rPr>
              <w:t>ии политической системы. Внутри</w:t>
            </w:r>
            <w:r w:rsidRPr="00626763">
              <w:rPr>
                <w:color w:val="000000" w:themeColor="text1"/>
              </w:rPr>
              <w:t xml:space="preserve">стабилизирующие функции политической системы. Проблема поддержания стабильности и гибкости политической системы.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Основные формы административно-территориальной организации государств (унитарная, федеративная, конфедеративная) и их разновидности.</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 Понятие и сущность государства, его происхождение и исторические типы.</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 Концепции происхождения государства: теократическая; теория насилия, «общественного договора», социально-экономическая, психологическая, ирригационная и др.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Основные атрибуты государства.</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 Основные формы правления и их происхождение. </w:t>
            </w:r>
          </w:p>
          <w:p w:rsidR="00567B84"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Политические режимы. </w:t>
            </w:r>
          </w:p>
          <w:p w:rsidR="0073410B" w:rsidRPr="00626763" w:rsidRDefault="0073410B" w:rsidP="005F461E">
            <w:pPr>
              <w:pStyle w:val="aa"/>
              <w:numPr>
                <w:ilvl w:val="0"/>
                <w:numId w:val="9"/>
              </w:numPr>
              <w:tabs>
                <w:tab w:val="left" w:pos="4111"/>
              </w:tabs>
              <w:spacing w:before="100" w:beforeAutospacing="1" w:after="100" w:afterAutospacing="1"/>
              <w:rPr>
                <w:color w:val="000000" w:themeColor="text1"/>
              </w:rPr>
            </w:pPr>
            <w:r w:rsidRPr="00626763">
              <w:rPr>
                <w:color w:val="000000" w:themeColor="text1"/>
              </w:rPr>
              <w:t xml:space="preserve">Гражданское общество, его происхождение и особенности. </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5.</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Система органов государственной власти в Российской Федерации</w:t>
            </w:r>
          </w:p>
        </w:tc>
        <w:tc>
          <w:tcPr>
            <w:tcW w:w="6237" w:type="dxa"/>
          </w:tcPr>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Особенности федеративного устройства государства.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Государственный суверенитет.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Понятие горизонтали и вертикали власти.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Теория разделения властей.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Федеральные органы государственной власти.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Организация государственной власти в субъектах Российской Федерации.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t xml:space="preserve">Современный федерализм: понятие, принципы, признаки, критерии. </w:t>
            </w:r>
          </w:p>
          <w:p w:rsidR="00567B84" w:rsidRPr="00626763" w:rsidRDefault="0073410B" w:rsidP="005F461E">
            <w:pPr>
              <w:pStyle w:val="7"/>
              <w:numPr>
                <w:ilvl w:val="0"/>
                <w:numId w:val="10"/>
              </w:numPr>
              <w:shd w:val="clear" w:color="auto" w:fill="auto"/>
              <w:tabs>
                <w:tab w:val="left" w:pos="4111"/>
              </w:tabs>
              <w:spacing w:line="250" w:lineRule="exact"/>
              <w:jc w:val="left"/>
              <w:rPr>
                <w:color w:val="000000" w:themeColor="text1"/>
                <w:sz w:val="24"/>
                <w:szCs w:val="24"/>
                <w:shd w:val="clear" w:color="auto" w:fill="FFFFFF"/>
              </w:rPr>
            </w:pPr>
            <w:r w:rsidRPr="00626763">
              <w:rPr>
                <w:bCs/>
                <w:iCs/>
                <w:color w:val="000000" w:themeColor="text1"/>
                <w:sz w:val="24"/>
                <w:szCs w:val="24"/>
              </w:rPr>
              <w:lastRenderedPageBreak/>
              <w:t>Конституционно-правовые основы современного российского федерализма.</w:t>
            </w:r>
          </w:p>
          <w:p w:rsidR="0073410B" w:rsidRPr="00626763" w:rsidRDefault="0073410B" w:rsidP="005F461E">
            <w:pPr>
              <w:pStyle w:val="7"/>
              <w:numPr>
                <w:ilvl w:val="0"/>
                <w:numId w:val="10"/>
              </w:numPr>
              <w:shd w:val="clear" w:color="auto" w:fill="auto"/>
              <w:tabs>
                <w:tab w:val="left" w:pos="4111"/>
              </w:tabs>
              <w:spacing w:line="250" w:lineRule="exact"/>
              <w:jc w:val="left"/>
              <w:rPr>
                <w:rStyle w:val="12"/>
                <w:color w:val="000000" w:themeColor="text1"/>
                <w:sz w:val="24"/>
                <w:szCs w:val="24"/>
              </w:rPr>
            </w:pPr>
            <w:r w:rsidRPr="00626763">
              <w:rPr>
                <w:bCs/>
                <w:iCs/>
                <w:color w:val="000000" w:themeColor="text1"/>
                <w:sz w:val="24"/>
                <w:szCs w:val="24"/>
              </w:rPr>
              <w:t xml:space="preserve"> Этапы развития федеративных отношений</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6.</w:t>
            </w:r>
          </w:p>
        </w:tc>
        <w:tc>
          <w:tcPr>
            <w:tcW w:w="2755" w:type="dxa"/>
          </w:tcPr>
          <w:p w:rsidR="0073410B" w:rsidRPr="00626763" w:rsidRDefault="001415AF" w:rsidP="00B21132">
            <w:pPr>
              <w:tabs>
                <w:tab w:val="left" w:pos="4111"/>
              </w:tabs>
              <w:jc w:val="both"/>
              <w:rPr>
                <w:color w:val="000000" w:themeColor="text1"/>
              </w:rPr>
            </w:pPr>
            <w:r w:rsidRPr="00626763">
              <w:rPr>
                <w:rStyle w:val="12"/>
                <w:color w:val="000000" w:themeColor="text1"/>
                <w:sz w:val="24"/>
                <w:szCs w:val="24"/>
              </w:rPr>
              <w:t>Роль П</w:t>
            </w:r>
            <w:r w:rsidR="0073410B" w:rsidRPr="00626763">
              <w:rPr>
                <w:rStyle w:val="12"/>
                <w:color w:val="000000" w:themeColor="text1"/>
                <w:sz w:val="24"/>
                <w:szCs w:val="24"/>
              </w:rPr>
              <w:t>резидента Российской Федерации в системе государственного управления</w:t>
            </w:r>
          </w:p>
        </w:tc>
        <w:tc>
          <w:tcPr>
            <w:tcW w:w="6237" w:type="dxa"/>
          </w:tcPr>
          <w:p w:rsidR="0073410B" w:rsidRPr="00626763" w:rsidRDefault="0073410B" w:rsidP="005F461E">
            <w:pPr>
              <w:pStyle w:val="7"/>
              <w:numPr>
                <w:ilvl w:val="0"/>
                <w:numId w:val="11"/>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Президент Российской Федерации: конституционно-правовой статус и роль в системе государственного управления.</w:t>
            </w:r>
          </w:p>
          <w:p w:rsidR="00567B84" w:rsidRPr="00626763" w:rsidRDefault="0073410B" w:rsidP="005F461E">
            <w:pPr>
              <w:pStyle w:val="aa"/>
              <w:widowControl/>
              <w:numPr>
                <w:ilvl w:val="0"/>
                <w:numId w:val="11"/>
              </w:numPr>
              <w:tabs>
                <w:tab w:val="left" w:pos="4111"/>
              </w:tabs>
              <w:autoSpaceDE/>
              <w:autoSpaceDN/>
              <w:adjustRightInd/>
              <w:rPr>
                <w:rStyle w:val="12"/>
                <w:color w:val="000000" w:themeColor="text1"/>
                <w:sz w:val="24"/>
                <w:szCs w:val="24"/>
                <w:shd w:val="clear" w:color="auto" w:fill="auto"/>
              </w:rPr>
            </w:pPr>
            <w:r w:rsidRPr="00626763">
              <w:rPr>
                <w:rStyle w:val="12"/>
                <w:color w:val="000000" w:themeColor="text1"/>
                <w:sz w:val="24"/>
                <w:szCs w:val="24"/>
              </w:rPr>
              <w:t xml:space="preserve">Конституционно-правовой статус главы государства. </w:t>
            </w:r>
          </w:p>
          <w:p w:rsidR="00567B84" w:rsidRPr="00626763" w:rsidRDefault="0073410B" w:rsidP="005F461E">
            <w:pPr>
              <w:pStyle w:val="aa"/>
              <w:widowControl/>
              <w:numPr>
                <w:ilvl w:val="0"/>
                <w:numId w:val="11"/>
              </w:numPr>
              <w:tabs>
                <w:tab w:val="left" w:pos="4111"/>
              </w:tabs>
              <w:autoSpaceDE/>
              <w:autoSpaceDN/>
              <w:adjustRightInd/>
              <w:rPr>
                <w:rStyle w:val="12"/>
                <w:color w:val="000000" w:themeColor="text1"/>
                <w:sz w:val="24"/>
                <w:szCs w:val="24"/>
                <w:shd w:val="clear" w:color="auto" w:fill="auto"/>
              </w:rPr>
            </w:pPr>
            <w:r w:rsidRPr="00626763">
              <w:rPr>
                <w:rStyle w:val="12"/>
                <w:color w:val="000000" w:themeColor="text1"/>
                <w:sz w:val="24"/>
                <w:szCs w:val="24"/>
              </w:rPr>
              <w:t>Роль Президента РФ в управлении государством</w:t>
            </w:r>
          </w:p>
          <w:p w:rsidR="00567B84" w:rsidRPr="00626763" w:rsidRDefault="0073410B" w:rsidP="005F461E">
            <w:pPr>
              <w:pStyle w:val="aa"/>
              <w:widowControl/>
              <w:numPr>
                <w:ilvl w:val="0"/>
                <w:numId w:val="11"/>
              </w:numPr>
              <w:tabs>
                <w:tab w:val="left" w:pos="4111"/>
              </w:tabs>
              <w:autoSpaceDE/>
              <w:autoSpaceDN/>
              <w:adjustRightInd/>
              <w:rPr>
                <w:rStyle w:val="12"/>
                <w:color w:val="000000" w:themeColor="text1"/>
                <w:sz w:val="24"/>
                <w:szCs w:val="24"/>
                <w:shd w:val="clear" w:color="auto" w:fill="auto"/>
              </w:rPr>
            </w:pPr>
            <w:r w:rsidRPr="00626763">
              <w:rPr>
                <w:rStyle w:val="12"/>
                <w:color w:val="000000" w:themeColor="text1"/>
                <w:sz w:val="24"/>
                <w:szCs w:val="24"/>
              </w:rPr>
              <w:t xml:space="preserve"> Администрация Президента РФ </w:t>
            </w:r>
          </w:p>
          <w:p w:rsidR="0073410B" w:rsidRPr="00626763" w:rsidRDefault="0073410B" w:rsidP="005F461E">
            <w:pPr>
              <w:pStyle w:val="aa"/>
              <w:widowControl/>
              <w:numPr>
                <w:ilvl w:val="0"/>
                <w:numId w:val="11"/>
              </w:numPr>
              <w:tabs>
                <w:tab w:val="left" w:pos="4111"/>
              </w:tabs>
              <w:autoSpaceDE/>
              <w:autoSpaceDN/>
              <w:adjustRightInd/>
              <w:rPr>
                <w:color w:val="000000" w:themeColor="text1"/>
              </w:rPr>
            </w:pPr>
            <w:r w:rsidRPr="00626763">
              <w:rPr>
                <w:rStyle w:val="12"/>
                <w:color w:val="000000" w:themeColor="text1"/>
                <w:sz w:val="24"/>
                <w:szCs w:val="24"/>
              </w:rPr>
              <w:t>Полномочные представители Президента РФ</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7.</w:t>
            </w:r>
          </w:p>
        </w:tc>
        <w:tc>
          <w:tcPr>
            <w:tcW w:w="2755" w:type="dxa"/>
          </w:tcPr>
          <w:p w:rsidR="0073410B" w:rsidRPr="00626763" w:rsidRDefault="0073410B" w:rsidP="00B21132">
            <w:pPr>
              <w:tabs>
                <w:tab w:val="left" w:pos="4111"/>
              </w:tabs>
              <w:jc w:val="both"/>
              <w:rPr>
                <w:rStyle w:val="12"/>
                <w:color w:val="000000" w:themeColor="text1"/>
                <w:sz w:val="24"/>
                <w:szCs w:val="24"/>
              </w:rPr>
            </w:pPr>
            <w:r w:rsidRPr="00626763">
              <w:rPr>
                <w:rStyle w:val="12"/>
                <w:color w:val="000000" w:themeColor="text1"/>
                <w:sz w:val="24"/>
                <w:szCs w:val="24"/>
              </w:rPr>
              <w:t>Федеральное Собрание РФ</w:t>
            </w:r>
          </w:p>
          <w:p w:rsidR="0073410B" w:rsidRPr="00626763" w:rsidRDefault="0073410B" w:rsidP="00B21132">
            <w:pPr>
              <w:tabs>
                <w:tab w:val="left" w:pos="4111"/>
              </w:tabs>
              <w:jc w:val="both"/>
              <w:rPr>
                <w:color w:val="000000" w:themeColor="text1"/>
              </w:rPr>
            </w:pPr>
          </w:p>
        </w:tc>
        <w:tc>
          <w:tcPr>
            <w:tcW w:w="6237" w:type="dxa"/>
          </w:tcPr>
          <w:p w:rsidR="0073410B" w:rsidRPr="00626763" w:rsidRDefault="00567B84" w:rsidP="005F461E">
            <w:pPr>
              <w:pStyle w:val="7"/>
              <w:numPr>
                <w:ilvl w:val="0"/>
                <w:numId w:val="12"/>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П</w:t>
            </w:r>
            <w:r w:rsidR="0073410B" w:rsidRPr="00626763">
              <w:rPr>
                <w:rStyle w:val="12"/>
                <w:color w:val="000000" w:themeColor="text1"/>
                <w:sz w:val="24"/>
                <w:szCs w:val="24"/>
              </w:rPr>
              <w:t>равой статус и полномочия</w:t>
            </w:r>
            <w:r w:rsidRPr="00626763">
              <w:rPr>
                <w:rStyle w:val="12"/>
                <w:color w:val="000000" w:themeColor="text1"/>
                <w:sz w:val="24"/>
                <w:szCs w:val="24"/>
              </w:rPr>
              <w:t xml:space="preserve"> Федерального собрания</w:t>
            </w:r>
          </w:p>
          <w:p w:rsidR="00567B84" w:rsidRPr="00626763" w:rsidRDefault="0073410B" w:rsidP="005F461E">
            <w:pPr>
              <w:pStyle w:val="aa"/>
              <w:numPr>
                <w:ilvl w:val="0"/>
                <w:numId w:val="12"/>
              </w:numPr>
              <w:tabs>
                <w:tab w:val="left" w:pos="4111"/>
              </w:tabs>
              <w:rPr>
                <w:rStyle w:val="12"/>
                <w:color w:val="000000" w:themeColor="text1"/>
                <w:sz w:val="24"/>
                <w:szCs w:val="24"/>
                <w:shd w:val="clear" w:color="auto" w:fill="auto"/>
              </w:rPr>
            </w:pPr>
            <w:r w:rsidRPr="00626763">
              <w:rPr>
                <w:rStyle w:val="12"/>
                <w:color w:val="000000" w:themeColor="text1"/>
                <w:sz w:val="24"/>
                <w:szCs w:val="24"/>
              </w:rPr>
              <w:t>Становление парламентаризма в постсоветской России</w:t>
            </w:r>
          </w:p>
          <w:p w:rsidR="00567B84" w:rsidRPr="00626763" w:rsidRDefault="0073410B" w:rsidP="005F461E">
            <w:pPr>
              <w:pStyle w:val="aa"/>
              <w:numPr>
                <w:ilvl w:val="0"/>
                <w:numId w:val="12"/>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 Порядок формирова</w:t>
            </w:r>
            <w:r w:rsidR="00567B84" w:rsidRPr="00626763">
              <w:rPr>
                <w:rStyle w:val="12"/>
                <w:color w:val="000000" w:themeColor="text1"/>
                <w:sz w:val="24"/>
                <w:szCs w:val="24"/>
              </w:rPr>
              <w:t xml:space="preserve">ния Государственной думы ФС РФ </w:t>
            </w:r>
          </w:p>
          <w:p w:rsidR="00567B84" w:rsidRPr="00626763" w:rsidRDefault="00567B84" w:rsidP="005F461E">
            <w:pPr>
              <w:pStyle w:val="aa"/>
              <w:numPr>
                <w:ilvl w:val="0"/>
                <w:numId w:val="12"/>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Порядок формирования </w:t>
            </w:r>
            <w:r w:rsidR="0073410B" w:rsidRPr="00626763">
              <w:rPr>
                <w:rStyle w:val="12"/>
                <w:color w:val="000000" w:themeColor="text1"/>
                <w:sz w:val="24"/>
                <w:szCs w:val="24"/>
              </w:rPr>
              <w:t>Совета Федерации ФС РФ</w:t>
            </w:r>
          </w:p>
          <w:p w:rsidR="0073410B" w:rsidRPr="00626763" w:rsidRDefault="0073410B" w:rsidP="005F461E">
            <w:pPr>
              <w:pStyle w:val="aa"/>
              <w:numPr>
                <w:ilvl w:val="0"/>
                <w:numId w:val="12"/>
              </w:numPr>
              <w:tabs>
                <w:tab w:val="left" w:pos="4111"/>
              </w:tabs>
              <w:rPr>
                <w:color w:val="000000" w:themeColor="text1"/>
              </w:rPr>
            </w:pPr>
            <w:r w:rsidRPr="00626763">
              <w:rPr>
                <w:rStyle w:val="12"/>
                <w:color w:val="000000" w:themeColor="text1"/>
                <w:sz w:val="24"/>
                <w:szCs w:val="24"/>
              </w:rPr>
              <w:t xml:space="preserve"> Палаты Федерального собрания: Государственная Дума ФС РФ и Совет Федерации ФС РФ.</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8.</w:t>
            </w:r>
          </w:p>
        </w:tc>
        <w:tc>
          <w:tcPr>
            <w:tcW w:w="2755" w:type="dxa"/>
          </w:tcPr>
          <w:p w:rsidR="0073410B" w:rsidRPr="00626763" w:rsidRDefault="0073410B"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73410B" w:rsidRPr="00626763" w:rsidRDefault="0073410B" w:rsidP="00B21132">
            <w:pPr>
              <w:tabs>
                <w:tab w:val="left" w:pos="4111"/>
              </w:tabs>
              <w:jc w:val="both"/>
              <w:rPr>
                <w:color w:val="000000" w:themeColor="text1"/>
              </w:rPr>
            </w:pPr>
          </w:p>
        </w:tc>
        <w:tc>
          <w:tcPr>
            <w:tcW w:w="6237" w:type="dxa"/>
          </w:tcPr>
          <w:p w:rsidR="0073410B" w:rsidRPr="00626763" w:rsidRDefault="0073410B" w:rsidP="005F461E">
            <w:pPr>
              <w:pStyle w:val="7"/>
              <w:numPr>
                <w:ilvl w:val="0"/>
                <w:numId w:val="13"/>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1415AF" w:rsidRPr="00626763" w:rsidRDefault="0073410B" w:rsidP="005F461E">
            <w:pPr>
              <w:pStyle w:val="aa"/>
              <w:numPr>
                <w:ilvl w:val="0"/>
                <w:numId w:val="13"/>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Правительство Российской Федерации. </w:t>
            </w:r>
          </w:p>
          <w:p w:rsidR="001415AF" w:rsidRPr="00626763" w:rsidRDefault="0073410B" w:rsidP="005F461E">
            <w:pPr>
              <w:pStyle w:val="aa"/>
              <w:numPr>
                <w:ilvl w:val="0"/>
                <w:numId w:val="13"/>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Аппарат Правительства РФ </w:t>
            </w:r>
          </w:p>
          <w:p w:rsidR="001415AF" w:rsidRPr="00626763" w:rsidRDefault="0073410B" w:rsidP="005F461E">
            <w:pPr>
              <w:pStyle w:val="aa"/>
              <w:numPr>
                <w:ilvl w:val="0"/>
                <w:numId w:val="13"/>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Структура и функции федеральных органов исполнительной власти </w:t>
            </w:r>
          </w:p>
          <w:p w:rsidR="001415AF" w:rsidRPr="00626763" w:rsidRDefault="0073410B" w:rsidP="005F461E">
            <w:pPr>
              <w:pStyle w:val="aa"/>
              <w:numPr>
                <w:ilvl w:val="0"/>
                <w:numId w:val="13"/>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Административная реформа </w:t>
            </w:r>
          </w:p>
          <w:p w:rsidR="0073410B" w:rsidRPr="00626763" w:rsidRDefault="0073410B" w:rsidP="005F461E">
            <w:pPr>
              <w:pStyle w:val="aa"/>
              <w:numPr>
                <w:ilvl w:val="0"/>
                <w:numId w:val="13"/>
              </w:numPr>
              <w:tabs>
                <w:tab w:val="left" w:pos="4111"/>
              </w:tabs>
              <w:rPr>
                <w:color w:val="000000" w:themeColor="text1"/>
              </w:rPr>
            </w:pPr>
            <w:r w:rsidRPr="00626763">
              <w:rPr>
                <w:rStyle w:val="12"/>
                <w:color w:val="000000" w:themeColor="text1"/>
                <w:sz w:val="24"/>
                <w:szCs w:val="24"/>
              </w:rPr>
              <w:t>Федеральные министерства, службы и агентства</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9.</w:t>
            </w:r>
          </w:p>
        </w:tc>
        <w:tc>
          <w:tcPr>
            <w:tcW w:w="2755" w:type="dxa"/>
          </w:tcPr>
          <w:p w:rsidR="0073410B" w:rsidRPr="00626763" w:rsidRDefault="0073410B"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73410B" w:rsidRPr="00626763" w:rsidRDefault="0073410B" w:rsidP="00B21132">
            <w:pPr>
              <w:tabs>
                <w:tab w:val="left" w:pos="4111"/>
              </w:tabs>
              <w:jc w:val="both"/>
              <w:rPr>
                <w:color w:val="000000" w:themeColor="text1"/>
              </w:rPr>
            </w:pPr>
          </w:p>
        </w:tc>
        <w:tc>
          <w:tcPr>
            <w:tcW w:w="6237" w:type="dxa"/>
          </w:tcPr>
          <w:p w:rsidR="0073410B" w:rsidRPr="00626763" w:rsidRDefault="0073410B" w:rsidP="005F461E">
            <w:pPr>
              <w:pStyle w:val="7"/>
              <w:numPr>
                <w:ilvl w:val="0"/>
                <w:numId w:val="14"/>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73410B" w:rsidRPr="00626763" w:rsidRDefault="0073410B" w:rsidP="005F461E">
            <w:pPr>
              <w:pStyle w:val="7"/>
              <w:numPr>
                <w:ilvl w:val="0"/>
                <w:numId w:val="14"/>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Административно-территориальное деление РФ</w:t>
            </w:r>
          </w:p>
          <w:p w:rsidR="0073410B" w:rsidRPr="00626763" w:rsidRDefault="0073410B" w:rsidP="005F461E">
            <w:pPr>
              <w:pStyle w:val="7"/>
              <w:numPr>
                <w:ilvl w:val="0"/>
                <w:numId w:val="14"/>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Формирование современного российского федерализма</w:t>
            </w:r>
          </w:p>
          <w:p w:rsidR="001415AF" w:rsidRPr="00626763" w:rsidRDefault="0073410B" w:rsidP="005F461E">
            <w:pPr>
              <w:pStyle w:val="aa"/>
              <w:numPr>
                <w:ilvl w:val="0"/>
                <w:numId w:val="14"/>
              </w:numPr>
              <w:tabs>
                <w:tab w:val="left" w:pos="4111"/>
              </w:tabs>
              <w:rPr>
                <w:rStyle w:val="12"/>
                <w:color w:val="000000" w:themeColor="text1"/>
                <w:sz w:val="24"/>
                <w:szCs w:val="24"/>
                <w:shd w:val="clear" w:color="auto" w:fill="auto"/>
              </w:rPr>
            </w:pPr>
            <w:r w:rsidRPr="00626763">
              <w:rPr>
                <w:rStyle w:val="12"/>
                <w:color w:val="000000" w:themeColor="text1"/>
                <w:sz w:val="24"/>
                <w:szCs w:val="24"/>
              </w:rPr>
              <w:t>Появление новых субъектов РФ</w:t>
            </w:r>
          </w:p>
          <w:p w:rsidR="001415AF" w:rsidRPr="00626763" w:rsidRDefault="0073410B" w:rsidP="005F461E">
            <w:pPr>
              <w:pStyle w:val="aa"/>
              <w:numPr>
                <w:ilvl w:val="0"/>
                <w:numId w:val="14"/>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 Государственная региональная политика </w:t>
            </w:r>
          </w:p>
          <w:p w:rsidR="001415AF" w:rsidRPr="00626763" w:rsidRDefault="0073410B" w:rsidP="005F461E">
            <w:pPr>
              <w:pStyle w:val="aa"/>
              <w:numPr>
                <w:ilvl w:val="0"/>
                <w:numId w:val="14"/>
              </w:numPr>
              <w:tabs>
                <w:tab w:val="left" w:pos="4111"/>
              </w:tabs>
              <w:rPr>
                <w:rStyle w:val="12"/>
                <w:color w:val="000000" w:themeColor="text1"/>
                <w:sz w:val="24"/>
                <w:szCs w:val="24"/>
                <w:shd w:val="clear" w:color="auto" w:fill="auto"/>
              </w:rPr>
            </w:pPr>
            <w:r w:rsidRPr="00626763">
              <w:rPr>
                <w:rStyle w:val="12"/>
                <w:color w:val="000000" w:themeColor="text1"/>
                <w:sz w:val="24"/>
                <w:szCs w:val="24"/>
              </w:rPr>
              <w:t>Органы государстве</w:t>
            </w:r>
            <w:r w:rsidR="001415AF" w:rsidRPr="00626763">
              <w:rPr>
                <w:rStyle w:val="12"/>
                <w:color w:val="000000" w:themeColor="text1"/>
                <w:sz w:val="24"/>
                <w:szCs w:val="24"/>
              </w:rPr>
              <w:t>нной власти субъекта Российской Федерации</w:t>
            </w:r>
          </w:p>
          <w:p w:rsidR="0073410B" w:rsidRPr="00626763" w:rsidRDefault="0073410B" w:rsidP="005F461E">
            <w:pPr>
              <w:pStyle w:val="aa"/>
              <w:numPr>
                <w:ilvl w:val="0"/>
                <w:numId w:val="14"/>
              </w:numPr>
              <w:tabs>
                <w:tab w:val="left" w:pos="4111"/>
              </w:tabs>
              <w:rPr>
                <w:color w:val="000000" w:themeColor="text1"/>
              </w:rPr>
            </w:pPr>
            <w:r w:rsidRPr="00626763">
              <w:rPr>
                <w:rStyle w:val="12"/>
                <w:color w:val="000000" w:themeColor="text1"/>
                <w:sz w:val="24"/>
                <w:szCs w:val="24"/>
              </w:rPr>
              <w:t xml:space="preserve"> Структура органов власти субъектов РФ</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10.</w:t>
            </w:r>
          </w:p>
        </w:tc>
        <w:tc>
          <w:tcPr>
            <w:tcW w:w="2755" w:type="dxa"/>
          </w:tcPr>
          <w:p w:rsidR="0073410B" w:rsidRPr="00626763" w:rsidRDefault="0073410B" w:rsidP="00B21132">
            <w:pPr>
              <w:pStyle w:val="7"/>
              <w:shd w:val="clear" w:color="auto" w:fill="auto"/>
              <w:tabs>
                <w:tab w:val="left" w:pos="4111"/>
              </w:tabs>
              <w:spacing w:line="250" w:lineRule="exact"/>
              <w:ind w:left="40" w:firstLine="0"/>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73410B" w:rsidRPr="00626763" w:rsidRDefault="0073410B" w:rsidP="00B21132">
            <w:pPr>
              <w:tabs>
                <w:tab w:val="left" w:pos="4111"/>
              </w:tabs>
              <w:jc w:val="both"/>
              <w:rPr>
                <w:color w:val="000000" w:themeColor="text1"/>
              </w:rPr>
            </w:pPr>
          </w:p>
        </w:tc>
        <w:tc>
          <w:tcPr>
            <w:tcW w:w="6237" w:type="dxa"/>
          </w:tcPr>
          <w:p w:rsidR="0073410B" w:rsidRPr="00626763" w:rsidRDefault="0073410B" w:rsidP="005F461E">
            <w:pPr>
              <w:pStyle w:val="7"/>
              <w:numPr>
                <w:ilvl w:val="0"/>
                <w:numId w:val="15"/>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1415AF" w:rsidRPr="00626763" w:rsidRDefault="0073410B" w:rsidP="005F461E">
            <w:pPr>
              <w:pStyle w:val="7"/>
              <w:numPr>
                <w:ilvl w:val="0"/>
                <w:numId w:val="15"/>
              </w:numPr>
              <w:shd w:val="clear" w:color="auto" w:fill="auto"/>
              <w:tabs>
                <w:tab w:val="left" w:pos="4111"/>
              </w:tabs>
              <w:spacing w:line="250" w:lineRule="exact"/>
              <w:jc w:val="left"/>
              <w:rPr>
                <w:rStyle w:val="12"/>
                <w:color w:val="000000" w:themeColor="text1"/>
                <w:sz w:val="24"/>
                <w:szCs w:val="24"/>
                <w:shd w:val="clear" w:color="auto" w:fill="auto"/>
              </w:rPr>
            </w:pPr>
            <w:r w:rsidRPr="00626763">
              <w:rPr>
                <w:rStyle w:val="12"/>
                <w:color w:val="000000" w:themeColor="text1"/>
                <w:sz w:val="24"/>
                <w:szCs w:val="24"/>
              </w:rPr>
              <w:t xml:space="preserve">Конституционный Суд РФ. </w:t>
            </w:r>
          </w:p>
          <w:p w:rsidR="001415AF" w:rsidRPr="00626763" w:rsidRDefault="0073410B" w:rsidP="005F461E">
            <w:pPr>
              <w:pStyle w:val="7"/>
              <w:numPr>
                <w:ilvl w:val="0"/>
                <w:numId w:val="15"/>
              </w:numPr>
              <w:shd w:val="clear" w:color="auto" w:fill="auto"/>
              <w:tabs>
                <w:tab w:val="left" w:pos="4111"/>
              </w:tabs>
              <w:spacing w:line="250" w:lineRule="exact"/>
              <w:jc w:val="left"/>
              <w:rPr>
                <w:rStyle w:val="12"/>
                <w:color w:val="000000" w:themeColor="text1"/>
                <w:sz w:val="24"/>
                <w:szCs w:val="24"/>
                <w:shd w:val="clear" w:color="auto" w:fill="auto"/>
              </w:rPr>
            </w:pPr>
            <w:r w:rsidRPr="00626763">
              <w:rPr>
                <w:rStyle w:val="12"/>
                <w:color w:val="000000" w:themeColor="text1"/>
                <w:sz w:val="24"/>
                <w:szCs w:val="24"/>
              </w:rPr>
              <w:t xml:space="preserve">Статус и полномочия федеральных судей </w:t>
            </w:r>
          </w:p>
          <w:p w:rsidR="001415AF" w:rsidRPr="00626763" w:rsidRDefault="0073410B" w:rsidP="005F461E">
            <w:pPr>
              <w:pStyle w:val="7"/>
              <w:numPr>
                <w:ilvl w:val="0"/>
                <w:numId w:val="15"/>
              </w:numPr>
              <w:shd w:val="clear" w:color="auto" w:fill="auto"/>
              <w:tabs>
                <w:tab w:val="left" w:pos="4111"/>
              </w:tabs>
              <w:spacing w:line="250" w:lineRule="exact"/>
              <w:jc w:val="left"/>
              <w:rPr>
                <w:rStyle w:val="12"/>
                <w:color w:val="000000" w:themeColor="text1"/>
                <w:sz w:val="24"/>
                <w:szCs w:val="24"/>
                <w:shd w:val="clear" w:color="auto" w:fill="auto"/>
              </w:rPr>
            </w:pPr>
            <w:r w:rsidRPr="00626763">
              <w:rPr>
                <w:rStyle w:val="12"/>
                <w:color w:val="000000" w:themeColor="text1"/>
                <w:sz w:val="24"/>
                <w:szCs w:val="24"/>
              </w:rPr>
              <w:t>Верховный Суд РФ.</w:t>
            </w:r>
          </w:p>
          <w:p w:rsidR="0073410B" w:rsidRPr="00626763" w:rsidRDefault="0073410B" w:rsidP="005F461E">
            <w:pPr>
              <w:pStyle w:val="7"/>
              <w:numPr>
                <w:ilvl w:val="0"/>
                <w:numId w:val="15"/>
              </w:numPr>
              <w:shd w:val="clear" w:color="auto" w:fill="auto"/>
              <w:tabs>
                <w:tab w:val="left" w:pos="4111"/>
              </w:tabs>
              <w:spacing w:line="250" w:lineRule="exact"/>
              <w:jc w:val="left"/>
              <w:rPr>
                <w:color w:val="000000" w:themeColor="text1"/>
                <w:sz w:val="24"/>
                <w:szCs w:val="24"/>
              </w:rPr>
            </w:pPr>
            <w:r w:rsidRPr="00626763">
              <w:rPr>
                <w:rStyle w:val="12"/>
                <w:color w:val="000000" w:themeColor="text1"/>
                <w:sz w:val="24"/>
                <w:szCs w:val="24"/>
              </w:rPr>
              <w:t xml:space="preserve"> Верховные суды субъектов РФ.</w:t>
            </w:r>
          </w:p>
          <w:p w:rsidR="001415AF" w:rsidRPr="00626763" w:rsidRDefault="0073410B" w:rsidP="005F461E">
            <w:pPr>
              <w:pStyle w:val="aa"/>
              <w:numPr>
                <w:ilvl w:val="0"/>
                <w:numId w:val="15"/>
              </w:numPr>
              <w:tabs>
                <w:tab w:val="left" w:pos="4111"/>
              </w:tabs>
              <w:rPr>
                <w:rStyle w:val="12"/>
                <w:color w:val="000000" w:themeColor="text1"/>
                <w:sz w:val="24"/>
                <w:szCs w:val="24"/>
                <w:shd w:val="clear" w:color="auto" w:fill="auto"/>
              </w:rPr>
            </w:pPr>
            <w:r w:rsidRPr="00626763">
              <w:rPr>
                <w:rStyle w:val="12"/>
                <w:color w:val="000000" w:themeColor="text1"/>
                <w:sz w:val="24"/>
                <w:szCs w:val="24"/>
              </w:rPr>
              <w:t>Конституционные (уставные суды) субъектов РФ.</w:t>
            </w:r>
          </w:p>
          <w:p w:rsidR="001415AF" w:rsidRPr="00626763" w:rsidRDefault="0073410B" w:rsidP="005F461E">
            <w:pPr>
              <w:pStyle w:val="aa"/>
              <w:numPr>
                <w:ilvl w:val="0"/>
                <w:numId w:val="15"/>
              </w:numPr>
              <w:tabs>
                <w:tab w:val="left" w:pos="4111"/>
              </w:tabs>
              <w:rPr>
                <w:rStyle w:val="12"/>
                <w:color w:val="000000" w:themeColor="text1"/>
                <w:sz w:val="24"/>
                <w:szCs w:val="24"/>
                <w:shd w:val="clear" w:color="auto" w:fill="auto"/>
              </w:rPr>
            </w:pPr>
            <w:r w:rsidRPr="00626763">
              <w:rPr>
                <w:rStyle w:val="12"/>
                <w:color w:val="000000" w:themeColor="text1"/>
                <w:sz w:val="24"/>
                <w:szCs w:val="24"/>
              </w:rPr>
              <w:t>Районные суды</w:t>
            </w:r>
          </w:p>
          <w:p w:rsidR="001415AF" w:rsidRPr="00626763" w:rsidRDefault="0073410B" w:rsidP="005F461E">
            <w:pPr>
              <w:pStyle w:val="aa"/>
              <w:numPr>
                <w:ilvl w:val="0"/>
                <w:numId w:val="15"/>
              </w:numPr>
              <w:tabs>
                <w:tab w:val="left" w:pos="4111"/>
              </w:tabs>
              <w:rPr>
                <w:rStyle w:val="12"/>
                <w:color w:val="000000" w:themeColor="text1"/>
                <w:sz w:val="24"/>
                <w:szCs w:val="24"/>
                <w:shd w:val="clear" w:color="auto" w:fill="auto"/>
              </w:rPr>
            </w:pPr>
            <w:r w:rsidRPr="00626763">
              <w:rPr>
                <w:rStyle w:val="12"/>
                <w:color w:val="000000" w:themeColor="text1"/>
                <w:sz w:val="24"/>
                <w:szCs w:val="24"/>
              </w:rPr>
              <w:t xml:space="preserve"> Система арбитражных судов. </w:t>
            </w:r>
          </w:p>
          <w:p w:rsidR="0073410B" w:rsidRPr="00626763" w:rsidRDefault="0073410B" w:rsidP="005F461E">
            <w:pPr>
              <w:pStyle w:val="aa"/>
              <w:numPr>
                <w:ilvl w:val="0"/>
                <w:numId w:val="15"/>
              </w:numPr>
              <w:tabs>
                <w:tab w:val="left" w:pos="4111"/>
              </w:tabs>
              <w:rPr>
                <w:color w:val="000000" w:themeColor="text1"/>
              </w:rPr>
            </w:pPr>
            <w:r w:rsidRPr="00626763">
              <w:rPr>
                <w:rStyle w:val="12"/>
                <w:color w:val="000000" w:themeColor="text1"/>
                <w:sz w:val="24"/>
                <w:szCs w:val="24"/>
              </w:rPr>
              <w:t>Высший Арбитражный Суд РФ.</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11.</w:t>
            </w:r>
          </w:p>
        </w:tc>
        <w:tc>
          <w:tcPr>
            <w:tcW w:w="2755" w:type="dxa"/>
          </w:tcPr>
          <w:p w:rsidR="0073410B" w:rsidRPr="00626763" w:rsidRDefault="0073410B" w:rsidP="00B21132">
            <w:pPr>
              <w:tabs>
                <w:tab w:val="left" w:pos="4111"/>
              </w:tabs>
              <w:jc w:val="both"/>
              <w:rPr>
                <w:color w:val="000000" w:themeColor="text1"/>
              </w:rPr>
            </w:pPr>
            <w:r w:rsidRPr="00626763">
              <w:rPr>
                <w:iCs/>
                <w:color w:val="000000" w:themeColor="text1"/>
              </w:rPr>
              <w:t>Взаимодействие государственного управления с местным самоуправлением</w:t>
            </w:r>
          </w:p>
        </w:tc>
        <w:tc>
          <w:tcPr>
            <w:tcW w:w="6237" w:type="dxa"/>
          </w:tcPr>
          <w:p w:rsidR="001415AF" w:rsidRPr="00626763" w:rsidRDefault="0073410B" w:rsidP="005F461E">
            <w:pPr>
              <w:pStyle w:val="aa"/>
              <w:numPr>
                <w:ilvl w:val="0"/>
                <w:numId w:val="16"/>
              </w:numPr>
              <w:tabs>
                <w:tab w:val="left" w:pos="4111"/>
              </w:tabs>
              <w:rPr>
                <w:color w:val="000000" w:themeColor="text1"/>
              </w:rPr>
            </w:pPr>
            <w:r w:rsidRPr="00626763">
              <w:rPr>
                <w:bCs/>
                <w:iCs/>
                <w:color w:val="000000" w:themeColor="text1"/>
              </w:rPr>
              <w:t xml:space="preserve">Местное самоуправление – демократическая основа управления в государстве. </w:t>
            </w:r>
          </w:p>
          <w:p w:rsidR="001415AF" w:rsidRPr="00626763" w:rsidRDefault="001415AF" w:rsidP="005F461E">
            <w:pPr>
              <w:pStyle w:val="aa"/>
              <w:numPr>
                <w:ilvl w:val="0"/>
                <w:numId w:val="16"/>
              </w:numPr>
              <w:tabs>
                <w:tab w:val="left" w:pos="4111"/>
              </w:tabs>
              <w:rPr>
                <w:color w:val="000000" w:themeColor="text1"/>
              </w:rPr>
            </w:pPr>
            <w:r w:rsidRPr="00626763">
              <w:rPr>
                <w:bCs/>
                <w:iCs/>
                <w:color w:val="000000" w:themeColor="text1"/>
              </w:rPr>
              <w:t>Опыт становления местного самоуправления в России</w:t>
            </w:r>
          </w:p>
          <w:p w:rsidR="001415AF" w:rsidRPr="00626763" w:rsidRDefault="0073410B" w:rsidP="005F461E">
            <w:pPr>
              <w:pStyle w:val="aa"/>
              <w:numPr>
                <w:ilvl w:val="0"/>
                <w:numId w:val="16"/>
              </w:numPr>
              <w:tabs>
                <w:tab w:val="left" w:pos="4111"/>
              </w:tabs>
              <w:rPr>
                <w:color w:val="000000" w:themeColor="text1"/>
              </w:rPr>
            </w:pPr>
            <w:r w:rsidRPr="00626763">
              <w:rPr>
                <w:bCs/>
                <w:iCs/>
                <w:color w:val="000000" w:themeColor="text1"/>
              </w:rPr>
              <w:t xml:space="preserve">Конституционные основы местного самоуправления. </w:t>
            </w:r>
          </w:p>
          <w:p w:rsidR="00241B71" w:rsidRPr="00626763" w:rsidRDefault="0073410B" w:rsidP="005F461E">
            <w:pPr>
              <w:pStyle w:val="aa"/>
              <w:numPr>
                <w:ilvl w:val="0"/>
                <w:numId w:val="16"/>
              </w:numPr>
              <w:tabs>
                <w:tab w:val="left" w:pos="4111"/>
              </w:tabs>
              <w:rPr>
                <w:color w:val="000000" w:themeColor="text1"/>
              </w:rPr>
            </w:pPr>
            <w:r w:rsidRPr="00626763">
              <w:rPr>
                <w:bCs/>
                <w:iCs/>
                <w:color w:val="000000" w:themeColor="text1"/>
              </w:rPr>
              <w:lastRenderedPageBreak/>
              <w:t xml:space="preserve">Направление и механизм взаимодействия органов государственной власти с местным самоуправлением. </w:t>
            </w:r>
          </w:p>
          <w:p w:rsidR="00241B71" w:rsidRPr="00626763" w:rsidRDefault="00241B71" w:rsidP="005F461E">
            <w:pPr>
              <w:pStyle w:val="aa"/>
              <w:numPr>
                <w:ilvl w:val="0"/>
                <w:numId w:val="16"/>
              </w:numPr>
              <w:tabs>
                <w:tab w:val="left" w:pos="4111"/>
              </w:tabs>
              <w:rPr>
                <w:color w:val="000000" w:themeColor="text1"/>
              </w:rPr>
            </w:pPr>
            <w:r w:rsidRPr="00626763">
              <w:rPr>
                <w:bCs/>
                <w:iCs/>
                <w:color w:val="000000" w:themeColor="text1"/>
                <w:shd w:val="clear" w:color="auto" w:fill="FFFFFF"/>
              </w:rPr>
              <w:t>Делегирование государственных полномочий.</w:t>
            </w:r>
          </w:p>
          <w:p w:rsidR="001415AF" w:rsidRPr="00626763" w:rsidRDefault="0073410B" w:rsidP="005F461E">
            <w:pPr>
              <w:pStyle w:val="aa"/>
              <w:numPr>
                <w:ilvl w:val="0"/>
                <w:numId w:val="16"/>
              </w:numPr>
              <w:tabs>
                <w:tab w:val="left" w:pos="4111"/>
              </w:tabs>
              <w:rPr>
                <w:color w:val="000000" w:themeColor="text1"/>
              </w:rPr>
            </w:pPr>
            <w:r w:rsidRPr="00626763">
              <w:rPr>
                <w:bCs/>
                <w:iCs/>
                <w:color w:val="000000" w:themeColor="text1"/>
              </w:rPr>
              <w:t xml:space="preserve">Нормативные акты федеральных органов государственной власти в системе правовых основ местного самоуправления. </w:t>
            </w:r>
          </w:p>
          <w:p w:rsidR="00241B71" w:rsidRPr="00626763" w:rsidRDefault="00241B71" w:rsidP="005F461E">
            <w:pPr>
              <w:pStyle w:val="aa"/>
              <w:numPr>
                <w:ilvl w:val="0"/>
                <w:numId w:val="16"/>
              </w:numPr>
              <w:tabs>
                <w:tab w:val="left" w:pos="4111"/>
              </w:tabs>
              <w:rPr>
                <w:color w:val="000000" w:themeColor="text1"/>
              </w:rPr>
            </w:pPr>
            <w:r w:rsidRPr="00626763">
              <w:rPr>
                <w:color w:val="000000" w:themeColor="text1"/>
                <w:shd w:val="clear" w:color="auto" w:fill="FFFFFF"/>
              </w:rPr>
              <w:t>Принципы государственной политики в области развития местного самоуправления в Российской Федерации</w:t>
            </w:r>
          </w:p>
          <w:p w:rsidR="0073410B" w:rsidRPr="00626763" w:rsidRDefault="0073410B" w:rsidP="005F461E">
            <w:pPr>
              <w:pStyle w:val="aa"/>
              <w:numPr>
                <w:ilvl w:val="0"/>
                <w:numId w:val="16"/>
              </w:numPr>
              <w:tabs>
                <w:tab w:val="left" w:pos="4111"/>
              </w:tabs>
              <w:rPr>
                <w:color w:val="000000" w:themeColor="text1"/>
              </w:rPr>
            </w:pPr>
            <w:r w:rsidRPr="00626763">
              <w:rPr>
                <w:bCs/>
                <w:iCs/>
                <w:color w:val="000000" w:themeColor="text1"/>
              </w:rPr>
              <w:t>Регулирование и разрешение конфликтов во взаимоотношениях местного самоуправления и органов государственной власти.</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12.</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Теоретические основы  местного самоуправления и муниципального управления</w:t>
            </w:r>
          </w:p>
        </w:tc>
        <w:tc>
          <w:tcPr>
            <w:tcW w:w="6237" w:type="dxa"/>
          </w:tcPr>
          <w:p w:rsidR="001415AF"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 xml:space="preserve">Основные модели местного самоуправления: сравнительный анализ зарубежного опыта. </w:t>
            </w:r>
          </w:p>
          <w:p w:rsidR="001415AF"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 xml:space="preserve">Этапы становления и развития местного самоуправления в России. </w:t>
            </w:r>
          </w:p>
          <w:p w:rsidR="001415AF"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 xml:space="preserve">Конституционно-правовые основы местного самоуправления, </w:t>
            </w:r>
          </w:p>
          <w:p w:rsidR="001415AF" w:rsidRPr="00626763" w:rsidRDefault="001415AF"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С</w:t>
            </w:r>
            <w:r w:rsidR="0073410B" w:rsidRPr="00626763">
              <w:rPr>
                <w:rFonts w:ascii="Times New Roman" w:hAnsi="Times New Roman"/>
                <w:bCs/>
                <w:iCs/>
                <w:color w:val="000000" w:themeColor="text1"/>
                <w:sz w:val="24"/>
                <w:szCs w:val="24"/>
              </w:rPr>
              <w:t xml:space="preserve">ущностные признаки. </w:t>
            </w:r>
          </w:p>
          <w:p w:rsidR="001415AF"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 xml:space="preserve">Взаимоотношения государственной и муниципальной власти, разграничение полномочий. </w:t>
            </w:r>
          </w:p>
          <w:p w:rsidR="001415AF"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Европейская хартия о местном самоуправлении.</w:t>
            </w:r>
          </w:p>
          <w:p w:rsidR="001415AF"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 xml:space="preserve"> Федеральный Закон «Об общих принципах организации местного самоуправления в Российской Федерации», № 131- ФЗ,  2003 г.: основные положения и итоги реализации.</w:t>
            </w:r>
          </w:p>
          <w:p w:rsidR="0073410B" w:rsidRPr="00626763" w:rsidRDefault="0073410B" w:rsidP="005F461E">
            <w:pPr>
              <w:pStyle w:val="af6"/>
              <w:numPr>
                <w:ilvl w:val="0"/>
                <w:numId w:val="17"/>
              </w:numPr>
              <w:tabs>
                <w:tab w:val="left" w:pos="4111"/>
              </w:tabs>
              <w:spacing w:after="0"/>
              <w:jc w:val="both"/>
              <w:rPr>
                <w:rFonts w:ascii="Times New Roman" w:hAnsi="Times New Roman"/>
                <w:color w:val="000000" w:themeColor="text1"/>
                <w:sz w:val="24"/>
                <w:szCs w:val="24"/>
              </w:rPr>
            </w:pPr>
            <w:r w:rsidRPr="00626763">
              <w:rPr>
                <w:rFonts w:ascii="Times New Roman" w:hAnsi="Times New Roman"/>
                <w:bCs/>
                <w:iCs/>
                <w:color w:val="000000" w:themeColor="text1"/>
                <w:sz w:val="24"/>
                <w:szCs w:val="24"/>
              </w:rPr>
              <w:t>Самоуправление в современной России: социокультурная традиция и правовые основы.</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13.</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Местное самоуправление в России и зарубежных странах</w:t>
            </w:r>
          </w:p>
        </w:tc>
        <w:tc>
          <w:tcPr>
            <w:tcW w:w="6237" w:type="dxa"/>
          </w:tcPr>
          <w:p w:rsidR="001415AF" w:rsidRPr="00626763" w:rsidRDefault="0073410B" w:rsidP="005F461E">
            <w:pPr>
              <w:pStyle w:val="310"/>
              <w:numPr>
                <w:ilvl w:val="0"/>
                <w:numId w:val="18"/>
              </w:numPr>
              <w:tabs>
                <w:tab w:val="left" w:pos="200"/>
                <w:tab w:val="left" w:pos="284"/>
                <w:tab w:val="left" w:pos="4111"/>
              </w:tabs>
              <w:rPr>
                <w:color w:val="000000" w:themeColor="text1"/>
                <w:sz w:val="24"/>
                <w:szCs w:val="24"/>
              </w:rPr>
            </w:pPr>
            <w:r w:rsidRPr="00626763">
              <w:rPr>
                <w:bCs/>
                <w:iCs/>
                <w:color w:val="000000" w:themeColor="text1"/>
                <w:sz w:val="24"/>
                <w:szCs w:val="24"/>
              </w:rPr>
              <w:t xml:space="preserve">Муниципальное образование как социально-экономическая система. </w:t>
            </w:r>
          </w:p>
          <w:p w:rsidR="00241B71" w:rsidRPr="00626763" w:rsidRDefault="0073410B" w:rsidP="005F461E">
            <w:pPr>
              <w:pStyle w:val="310"/>
              <w:numPr>
                <w:ilvl w:val="0"/>
                <w:numId w:val="18"/>
              </w:numPr>
              <w:tabs>
                <w:tab w:val="left" w:pos="200"/>
                <w:tab w:val="left" w:pos="284"/>
                <w:tab w:val="left" w:pos="4111"/>
              </w:tabs>
              <w:rPr>
                <w:color w:val="000000" w:themeColor="text1"/>
                <w:sz w:val="24"/>
                <w:szCs w:val="24"/>
              </w:rPr>
            </w:pPr>
            <w:r w:rsidRPr="00626763">
              <w:rPr>
                <w:bCs/>
                <w:iCs/>
                <w:color w:val="000000" w:themeColor="text1"/>
                <w:sz w:val="24"/>
                <w:szCs w:val="24"/>
              </w:rPr>
              <w:t>Признаки муниципальных образований</w:t>
            </w:r>
          </w:p>
          <w:p w:rsidR="00241B71" w:rsidRPr="00626763" w:rsidRDefault="0073410B" w:rsidP="005F461E">
            <w:pPr>
              <w:pStyle w:val="310"/>
              <w:numPr>
                <w:ilvl w:val="0"/>
                <w:numId w:val="18"/>
              </w:numPr>
              <w:tabs>
                <w:tab w:val="left" w:pos="200"/>
                <w:tab w:val="left" w:pos="284"/>
                <w:tab w:val="left" w:pos="4111"/>
              </w:tabs>
              <w:rPr>
                <w:color w:val="000000" w:themeColor="text1"/>
                <w:sz w:val="24"/>
                <w:szCs w:val="24"/>
              </w:rPr>
            </w:pPr>
            <w:r w:rsidRPr="00626763">
              <w:rPr>
                <w:bCs/>
                <w:iCs/>
                <w:color w:val="000000" w:themeColor="text1"/>
                <w:sz w:val="24"/>
                <w:szCs w:val="24"/>
              </w:rPr>
              <w:t xml:space="preserve"> Конституционно-правовые основы местного самоуправления, его сущностные признаки.</w:t>
            </w:r>
          </w:p>
          <w:p w:rsidR="0073410B" w:rsidRPr="00626763" w:rsidRDefault="0073410B" w:rsidP="005F461E">
            <w:pPr>
              <w:pStyle w:val="310"/>
              <w:numPr>
                <w:ilvl w:val="0"/>
                <w:numId w:val="18"/>
              </w:numPr>
              <w:tabs>
                <w:tab w:val="left" w:pos="200"/>
                <w:tab w:val="left" w:pos="284"/>
                <w:tab w:val="left" w:pos="4111"/>
              </w:tabs>
              <w:rPr>
                <w:color w:val="000000" w:themeColor="text1"/>
                <w:sz w:val="24"/>
                <w:szCs w:val="24"/>
              </w:rPr>
            </w:pPr>
            <w:r w:rsidRPr="00626763">
              <w:rPr>
                <w:bCs/>
                <w:iCs/>
                <w:color w:val="000000" w:themeColor="text1"/>
                <w:sz w:val="24"/>
                <w:szCs w:val="24"/>
              </w:rPr>
              <w:t xml:space="preserve"> Основные категории муниципальных образований. </w:t>
            </w:r>
          </w:p>
          <w:p w:rsidR="00241B71" w:rsidRPr="00626763" w:rsidRDefault="0073410B" w:rsidP="005F461E">
            <w:pPr>
              <w:pStyle w:val="310"/>
              <w:numPr>
                <w:ilvl w:val="0"/>
                <w:numId w:val="18"/>
              </w:numPr>
              <w:tabs>
                <w:tab w:val="left" w:pos="4111"/>
              </w:tabs>
              <w:rPr>
                <w:color w:val="000000" w:themeColor="text1"/>
                <w:sz w:val="24"/>
                <w:szCs w:val="24"/>
                <w:shd w:val="clear" w:color="auto" w:fill="FFFFFF"/>
              </w:rPr>
            </w:pPr>
            <w:r w:rsidRPr="00626763">
              <w:rPr>
                <w:color w:val="000000" w:themeColor="text1"/>
                <w:sz w:val="24"/>
                <w:szCs w:val="24"/>
              </w:rPr>
              <w:t>Основные функции местного самоуправления.</w:t>
            </w:r>
          </w:p>
          <w:p w:rsidR="0073410B" w:rsidRPr="00626763" w:rsidRDefault="0073410B" w:rsidP="005F461E">
            <w:pPr>
              <w:pStyle w:val="310"/>
              <w:numPr>
                <w:ilvl w:val="0"/>
                <w:numId w:val="18"/>
              </w:numPr>
              <w:tabs>
                <w:tab w:val="left" w:pos="4111"/>
              </w:tabs>
              <w:rPr>
                <w:color w:val="000000" w:themeColor="text1"/>
                <w:sz w:val="24"/>
                <w:szCs w:val="24"/>
                <w:shd w:val="clear" w:color="auto" w:fill="FFFFFF"/>
              </w:rPr>
            </w:pPr>
            <w:r w:rsidRPr="00626763">
              <w:rPr>
                <w:color w:val="000000" w:themeColor="text1"/>
                <w:sz w:val="24"/>
                <w:szCs w:val="24"/>
              </w:rPr>
              <w:t xml:space="preserve"> Природные, исторические, национальные, социально-демографические, экономические особенности муниципальных образований.  </w:t>
            </w:r>
          </w:p>
          <w:p w:rsidR="00241B71" w:rsidRPr="00626763" w:rsidRDefault="0073410B" w:rsidP="005F461E">
            <w:pPr>
              <w:pStyle w:val="aa"/>
              <w:numPr>
                <w:ilvl w:val="0"/>
                <w:numId w:val="18"/>
              </w:numPr>
              <w:tabs>
                <w:tab w:val="left" w:pos="4111"/>
              </w:tabs>
              <w:rPr>
                <w:bCs/>
                <w:iCs/>
                <w:color w:val="000000" w:themeColor="text1"/>
              </w:rPr>
            </w:pPr>
            <w:r w:rsidRPr="00626763">
              <w:rPr>
                <w:color w:val="000000" w:themeColor="text1"/>
                <w:shd w:val="clear" w:color="auto" w:fill="FFFFFF"/>
              </w:rPr>
              <w:t xml:space="preserve">Местное самоуправление как демократическая основа управления в государстве. </w:t>
            </w:r>
          </w:p>
          <w:p w:rsidR="0073410B" w:rsidRPr="00626763" w:rsidRDefault="0073410B" w:rsidP="005F461E">
            <w:pPr>
              <w:pStyle w:val="aa"/>
              <w:numPr>
                <w:ilvl w:val="0"/>
                <w:numId w:val="18"/>
              </w:numPr>
              <w:tabs>
                <w:tab w:val="left" w:pos="4111"/>
              </w:tabs>
              <w:rPr>
                <w:bCs/>
                <w:iCs/>
                <w:color w:val="000000" w:themeColor="text1"/>
              </w:rPr>
            </w:pPr>
            <w:r w:rsidRPr="00626763">
              <w:rPr>
                <w:color w:val="000000" w:themeColor="text1"/>
                <w:shd w:val="clear" w:color="auto" w:fill="FFFFFF"/>
              </w:rPr>
              <w:t xml:space="preserve">Современное состояние местного самоуправления в России. </w:t>
            </w:r>
          </w:p>
          <w:p w:rsidR="0073410B" w:rsidRPr="00626763" w:rsidRDefault="0073410B" w:rsidP="005F461E">
            <w:pPr>
              <w:pStyle w:val="aa"/>
              <w:numPr>
                <w:ilvl w:val="0"/>
                <w:numId w:val="18"/>
              </w:numPr>
              <w:tabs>
                <w:tab w:val="left" w:pos="4111"/>
              </w:tabs>
              <w:rPr>
                <w:color w:val="000000" w:themeColor="text1"/>
              </w:rPr>
            </w:pPr>
            <w:r w:rsidRPr="00626763">
              <w:rPr>
                <w:bCs/>
                <w:iCs/>
                <w:color w:val="000000" w:themeColor="text1"/>
              </w:rPr>
              <w:t>Местное самоуправление в зарубежных странах. Механизмы проведения реформ в муниципалитетах зарубежных стран</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14.</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 xml:space="preserve">Структура и организационно-правовые основы деятельности органов </w:t>
            </w:r>
            <w:r w:rsidRPr="00626763">
              <w:rPr>
                <w:color w:val="000000" w:themeColor="text1"/>
              </w:rPr>
              <w:lastRenderedPageBreak/>
              <w:t>местного самоуправления</w:t>
            </w:r>
          </w:p>
        </w:tc>
        <w:tc>
          <w:tcPr>
            <w:tcW w:w="6237" w:type="dxa"/>
          </w:tcPr>
          <w:p w:rsidR="00241B71" w:rsidRPr="00626763" w:rsidRDefault="0073410B" w:rsidP="005F461E">
            <w:pPr>
              <w:pStyle w:val="aa"/>
              <w:numPr>
                <w:ilvl w:val="0"/>
                <w:numId w:val="19"/>
              </w:numPr>
              <w:tabs>
                <w:tab w:val="left" w:pos="200"/>
                <w:tab w:val="left" w:pos="284"/>
                <w:tab w:val="left" w:pos="4111"/>
              </w:tabs>
              <w:rPr>
                <w:bCs/>
                <w:iCs/>
                <w:color w:val="000000" w:themeColor="text1"/>
                <w:shd w:val="clear" w:color="auto" w:fill="FFFFFF"/>
              </w:rPr>
            </w:pPr>
            <w:r w:rsidRPr="00626763">
              <w:rPr>
                <w:bCs/>
                <w:iCs/>
                <w:color w:val="000000" w:themeColor="text1"/>
                <w:shd w:val="clear" w:color="auto" w:fill="FFFFFF"/>
              </w:rPr>
              <w:lastRenderedPageBreak/>
              <w:t xml:space="preserve">Состав органов местного самоуправления, их задачи, формы. </w:t>
            </w:r>
          </w:p>
          <w:p w:rsidR="00241B71" w:rsidRPr="00626763" w:rsidRDefault="0073410B" w:rsidP="005F461E">
            <w:pPr>
              <w:pStyle w:val="aa"/>
              <w:numPr>
                <w:ilvl w:val="0"/>
                <w:numId w:val="19"/>
              </w:numPr>
              <w:tabs>
                <w:tab w:val="left" w:pos="200"/>
                <w:tab w:val="left" w:pos="284"/>
                <w:tab w:val="left" w:pos="4111"/>
              </w:tabs>
              <w:rPr>
                <w:bCs/>
                <w:iCs/>
                <w:color w:val="000000" w:themeColor="text1"/>
                <w:shd w:val="clear" w:color="auto" w:fill="FFFFFF"/>
              </w:rPr>
            </w:pPr>
            <w:r w:rsidRPr="00626763">
              <w:rPr>
                <w:bCs/>
                <w:iCs/>
                <w:color w:val="000000" w:themeColor="text1"/>
                <w:shd w:val="clear" w:color="auto" w:fill="FFFFFF"/>
              </w:rPr>
              <w:t>Виды муниципальных образований, их особенности, значение.</w:t>
            </w:r>
          </w:p>
          <w:p w:rsidR="00241B71" w:rsidRPr="00626763" w:rsidRDefault="0073410B" w:rsidP="005F461E">
            <w:pPr>
              <w:pStyle w:val="aa"/>
              <w:numPr>
                <w:ilvl w:val="0"/>
                <w:numId w:val="19"/>
              </w:numPr>
              <w:tabs>
                <w:tab w:val="left" w:pos="200"/>
                <w:tab w:val="left" w:pos="284"/>
                <w:tab w:val="left" w:pos="4111"/>
              </w:tabs>
              <w:rPr>
                <w:bCs/>
                <w:iCs/>
                <w:color w:val="000000" w:themeColor="text1"/>
                <w:shd w:val="clear" w:color="auto" w:fill="FFFFFF"/>
              </w:rPr>
            </w:pPr>
            <w:r w:rsidRPr="00626763">
              <w:rPr>
                <w:bCs/>
                <w:iCs/>
                <w:color w:val="000000" w:themeColor="text1"/>
                <w:shd w:val="clear" w:color="auto" w:fill="FFFFFF"/>
              </w:rPr>
              <w:lastRenderedPageBreak/>
              <w:t xml:space="preserve"> Организационная структура городской администрации. </w:t>
            </w:r>
          </w:p>
          <w:p w:rsidR="00241B71" w:rsidRPr="00626763" w:rsidRDefault="0073410B" w:rsidP="005F461E">
            <w:pPr>
              <w:pStyle w:val="aa"/>
              <w:numPr>
                <w:ilvl w:val="0"/>
                <w:numId w:val="19"/>
              </w:numPr>
              <w:tabs>
                <w:tab w:val="left" w:pos="200"/>
                <w:tab w:val="left" w:pos="284"/>
                <w:tab w:val="left" w:pos="4111"/>
              </w:tabs>
              <w:rPr>
                <w:bCs/>
                <w:iCs/>
                <w:color w:val="000000" w:themeColor="text1"/>
                <w:shd w:val="clear" w:color="auto" w:fill="FFFFFF"/>
              </w:rPr>
            </w:pPr>
            <w:r w:rsidRPr="00626763">
              <w:rPr>
                <w:bCs/>
                <w:iCs/>
                <w:color w:val="000000" w:themeColor="text1"/>
                <w:shd w:val="clear" w:color="auto" w:fill="FFFFFF"/>
              </w:rPr>
              <w:t>Организационная структура районной администрации.</w:t>
            </w:r>
          </w:p>
          <w:p w:rsidR="0073410B" w:rsidRPr="00626763" w:rsidRDefault="0073410B" w:rsidP="005F461E">
            <w:pPr>
              <w:pStyle w:val="aa"/>
              <w:numPr>
                <w:ilvl w:val="0"/>
                <w:numId w:val="19"/>
              </w:numPr>
              <w:tabs>
                <w:tab w:val="left" w:pos="200"/>
                <w:tab w:val="left" w:pos="284"/>
                <w:tab w:val="left" w:pos="4111"/>
              </w:tabs>
              <w:rPr>
                <w:bCs/>
                <w:iCs/>
                <w:color w:val="000000" w:themeColor="text1"/>
                <w:shd w:val="clear" w:color="auto" w:fill="FFFFFF"/>
              </w:rPr>
            </w:pPr>
            <w:r w:rsidRPr="00626763">
              <w:rPr>
                <w:bCs/>
                <w:iCs/>
                <w:color w:val="000000" w:themeColor="text1"/>
                <w:shd w:val="clear" w:color="auto" w:fill="FFFFFF"/>
              </w:rPr>
              <w:t xml:space="preserve"> Организационная структура поселковой администрации.</w:t>
            </w:r>
          </w:p>
          <w:p w:rsidR="00241B71" w:rsidRPr="00626763" w:rsidRDefault="0073410B" w:rsidP="005F461E">
            <w:pPr>
              <w:pStyle w:val="aa"/>
              <w:numPr>
                <w:ilvl w:val="0"/>
                <w:numId w:val="19"/>
              </w:numPr>
              <w:tabs>
                <w:tab w:val="left" w:pos="454"/>
                <w:tab w:val="left" w:pos="4111"/>
              </w:tabs>
              <w:rPr>
                <w:bCs/>
                <w:iCs/>
                <w:color w:val="000000" w:themeColor="text1"/>
                <w:shd w:val="clear" w:color="auto" w:fill="FFFFFF"/>
              </w:rPr>
            </w:pPr>
            <w:r w:rsidRPr="00626763">
              <w:rPr>
                <w:bCs/>
                <w:iCs/>
                <w:color w:val="000000" w:themeColor="text1"/>
                <w:shd w:val="clear" w:color="auto" w:fill="FFFFFF"/>
              </w:rPr>
              <w:t>Устав муниципального образования.</w:t>
            </w:r>
          </w:p>
          <w:p w:rsidR="00241B71" w:rsidRPr="00626763" w:rsidRDefault="0073410B" w:rsidP="005F461E">
            <w:pPr>
              <w:pStyle w:val="aa"/>
              <w:numPr>
                <w:ilvl w:val="0"/>
                <w:numId w:val="19"/>
              </w:numPr>
              <w:tabs>
                <w:tab w:val="left" w:pos="454"/>
                <w:tab w:val="left" w:pos="4111"/>
              </w:tabs>
              <w:rPr>
                <w:bCs/>
                <w:iCs/>
                <w:color w:val="000000" w:themeColor="text1"/>
                <w:shd w:val="clear" w:color="auto" w:fill="FFFFFF"/>
              </w:rPr>
            </w:pPr>
            <w:r w:rsidRPr="00626763">
              <w:rPr>
                <w:bCs/>
                <w:iCs/>
                <w:color w:val="000000" w:themeColor="text1"/>
                <w:shd w:val="clear" w:color="auto" w:fill="FFFFFF"/>
              </w:rPr>
              <w:t xml:space="preserve"> Перераспределение полномочий. </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 xml:space="preserve">Вопросы местного значения и полномочия поселений. </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 xml:space="preserve"> Основные тенденции развития местного самоуправления в России. </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Решения в процессе муниципального управления.</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 xml:space="preserve"> Использование современных информационных технологий в работе местной администрации.</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 xml:space="preserve"> Порядок рассмотрения и принятия решений.</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 xml:space="preserve"> Регламент и его виды. </w:t>
            </w:r>
          </w:p>
          <w:p w:rsidR="00241B71" w:rsidRPr="00626763" w:rsidRDefault="0073410B"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 xml:space="preserve">Формы участия населения в формировании органов местного самоуправления. </w:t>
            </w:r>
          </w:p>
          <w:p w:rsidR="0073410B" w:rsidRPr="00626763" w:rsidRDefault="00241B71" w:rsidP="005F461E">
            <w:pPr>
              <w:pStyle w:val="aa"/>
              <w:numPr>
                <w:ilvl w:val="0"/>
                <w:numId w:val="19"/>
              </w:numPr>
              <w:tabs>
                <w:tab w:val="left" w:pos="454"/>
                <w:tab w:val="left" w:pos="4111"/>
              </w:tabs>
              <w:rPr>
                <w:color w:val="000000" w:themeColor="text1"/>
              </w:rPr>
            </w:pPr>
            <w:r w:rsidRPr="00626763">
              <w:rPr>
                <w:bCs/>
                <w:iCs/>
                <w:color w:val="000000" w:themeColor="text1"/>
                <w:shd w:val="clear" w:color="auto" w:fill="FFFFFF"/>
              </w:rPr>
              <w:t>Р</w:t>
            </w:r>
            <w:r w:rsidR="0073410B" w:rsidRPr="00626763">
              <w:rPr>
                <w:bCs/>
                <w:iCs/>
                <w:color w:val="000000" w:themeColor="text1"/>
                <w:shd w:val="clear" w:color="auto" w:fill="FFFFFF"/>
              </w:rPr>
              <w:t>еферендум</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15.</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Экономические и финансовые  основы местного самоуправления</w:t>
            </w:r>
          </w:p>
        </w:tc>
        <w:tc>
          <w:tcPr>
            <w:tcW w:w="6237" w:type="dxa"/>
          </w:tcPr>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 xml:space="preserve">Муниципальное образование как социально-экономическая система. </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 xml:space="preserve">Муниципальная собственность: сущность, принципы и механизмы формирования. </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 xml:space="preserve">Владение, пользование и распоряжение муниципальной собственностью. </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Структура муниципальной собственности и правовой статус ее объектов.</w:t>
            </w:r>
          </w:p>
          <w:p w:rsidR="0073410B" w:rsidRPr="00626763" w:rsidRDefault="0073410B" w:rsidP="005F461E">
            <w:pPr>
              <w:pStyle w:val="aa"/>
              <w:numPr>
                <w:ilvl w:val="0"/>
                <w:numId w:val="20"/>
              </w:numPr>
              <w:tabs>
                <w:tab w:val="left" w:pos="4111"/>
              </w:tabs>
              <w:rPr>
                <w:color w:val="000000" w:themeColor="text1"/>
              </w:rPr>
            </w:pPr>
            <w:r w:rsidRPr="00626763">
              <w:rPr>
                <w:bCs/>
                <w:color w:val="000000" w:themeColor="text1"/>
              </w:rPr>
              <w:t>Комплексное социально-экономическое развитие поселения как важнейшее полномочие муниципального образования</w:t>
            </w:r>
            <w:r w:rsidRPr="00626763">
              <w:rPr>
                <w:color w:val="000000" w:themeColor="text1"/>
              </w:rPr>
              <w:t>».</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Состав муниципальных финансовых ресурсов.</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 xml:space="preserve"> Законодательная основа   формирования и   управления муниципальными финансами. </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 xml:space="preserve">Порядок формирования местных бюджетов, их доходов и расходов. </w:t>
            </w:r>
          </w:p>
          <w:p w:rsidR="00241B71" w:rsidRPr="00626763" w:rsidRDefault="0073410B" w:rsidP="005F461E">
            <w:pPr>
              <w:pStyle w:val="aa"/>
              <w:numPr>
                <w:ilvl w:val="0"/>
                <w:numId w:val="20"/>
              </w:numPr>
              <w:tabs>
                <w:tab w:val="left" w:pos="4111"/>
              </w:tabs>
              <w:rPr>
                <w:color w:val="000000" w:themeColor="text1"/>
              </w:rPr>
            </w:pPr>
            <w:r w:rsidRPr="00626763">
              <w:rPr>
                <w:color w:val="000000" w:themeColor="text1"/>
              </w:rPr>
              <w:t xml:space="preserve">Правовое регулирование местных налогов и сборов, образование муниципальных внебюджетных фондов. </w:t>
            </w:r>
          </w:p>
          <w:p w:rsidR="00241B71" w:rsidRPr="00626763" w:rsidRDefault="0073410B" w:rsidP="005F461E">
            <w:pPr>
              <w:pStyle w:val="aa"/>
              <w:numPr>
                <w:ilvl w:val="0"/>
                <w:numId w:val="20"/>
              </w:numPr>
              <w:tabs>
                <w:tab w:val="left" w:pos="4111"/>
              </w:tabs>
              <w:rPr>
                <w:color w:val="000000" w:themeColor="text1"/>
              </w:rPr>
            </w:pPr>
            <w:r w:rsidRPr="00626763">
              <w:rPr>
                <w:bCs/>
                <w:color w:val="000000" w:themeColor="text1"/>
              </w:rPr>
              <w:t>Межбюджетные трансферты.</w:t>
            </w:r>
          </w:p>
          <w:p w:rsidR="0073410B" w:rsidRPr="00626763" w:rsidRDefault="0073410B" w:rsidP="005F461E">
            <w:pPr>
              <w:pStyle w:val="aa"/>
              <w:numPr>
                <w:ilvl w:val="0"/>
                <w:numId w:val="20"/>
              </w:numPr>
              <w:tabs>
                <w:tab w:val="left" w:pos="4111"/>
              </w:tabs>
              <w:rPr>
                <w:color w:val="000000" w:themeColor="text1"/>
              </w:rPr>
            </w:pPr>
            <w:r w:rsidRPr="00626763">
              <w:rPr>
                <w:color w:val="000000" w:themeColor="text1"/>
              </w:rPr>
              <w:t>Укрепление финансовой базы развития муниципального хозяйства.</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16.</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Реформирование системы местного самоуправления</w:t>
            </w:r>
          </w:p>
        </w:tc>
        <w:tc>
          <w:tcPr>
            <w:tcW w:w="6237" w:type="dxa"/>
          </w:tcPr>
          <w:p w:rsidR="00C75FDA" w:rsidRPr="00626763" w:rsidRDefault="0073410B" w:rsidP="005F461E">
            <w:pPr>
              <w:pStyle w:val="aa"/>
              <w:numPr>
                <w:ilvl w:val="0"/>
                <w:numId w:val="21"/>
              </w:numPr>
              <w:tabs>
                <w:tab w:val="left" w:pos="4111"/>
              </w:tabs>
              <w:rPr>
                <w:color w:val="000000" w:themeColor="text1"/>
              </w:rPr>
            </w:pPr>
            <w:r w:rsidRPr="00626763">
              <w:rPr>
                <w:color w:val="000000" w:themeColor="text1"/>
              </w:rPr>
              <w:t xml:space="preserve">Сочетание и взаимодействие на местном уровне институтов прямой и представительной демократии. </w:t>
            </w:r>
          </w:p>
          <w:p w:rsidR="00C75FDA" w:rsidRPr="00626763" w:rsidRDefault="0073410B" w:rsidP="005F461E">
            <w:pPr>
              <w:pStyle w:val="aa"/>
              <w:numPr>
                <w:ilvl w:val="0"/>
                <w:numId w:val="21"/>
              </w:numPr>
              <w:tabs>
                <w:tab w:val="left" w:pos="4111"/>
              </w:tabs>
              <w:rPr>
                <w:color w:val="000000" w:themeColor="text1"/>
              </w:rPr>
            </w:pPr>
            <w:r w:rsidRPr="00626763">
              <w:rPr>
                <w:color w:val="000000" w:themeColor="text1"/>
              </w:rPr>
              <w:t xml:space="preserve">Формы участия населения в осуществлении местного самоуправления. </w:t>
            </w:r>
          </w:p>
          <w:p w:rsidR="00C75FDA" w:rsidRPr="00626763" w:rsidRDefault="0073410B" w:rsidP="005F461E">
            <w:pPr>
              <w:pStyle w:val="aa"/>
              <w:numPr>
                <w:ilvl w:val="0"/>
                <w:numId w:val="21"/>
              </w:numPr>
              <w:tabs>
                <w:tab w:val="left" w:pos="4111"/>
              </w:tabs>
              <w:rPr>
                <w:color w:val="000000" w:themeColor="text1"/>
              </w:rPr>
            </w:pPr>
            <w:r w:rsidRPr="00626763">
              <w:rPr>
                <w:color w:val="000000" w:themeColor="text1"/>
              </w:rPr>
              <w:t>Ответственность органов местного самоуправления.</w:t>
            </w:r>
          </w:p>
          <w:p w:rsidR="00C75FDA" w:rsidRPr="00626763" w:rsidRDefault="0073410B" w:rsidP="005F461E">
            <w:pPr>
              <w:pStyle w:val="aa"/>
              <w:numPr>
                <w:ilvl w:val="0"/>
                <w:numId w:val="21"/>
              </w:numPr>
              <w:tabs>
                <w:tab w:val="left" w:pos="4111"/>
              </w:tabs>
              <w:rPr>
                <w:color w:val="000000" w:themeColor="text1"/>
              </w:rPr>
            </w:pPr>
            <w:r w:rsidRPr="00626763">
              <w:rPr>
                <w:color w:val="000000" w:themeColor="text1"/>
              </w:rPr>
              <w:t xml:space="preserve"> Должностные лица местного самоуправления</w:t>
            </w:r>
          </w:p>
          <w:p w:rsidR="00C75FDA" w:rsidRPr="00626763" w:rsidRDefault="0073410B" w:rsidP="005F461E">
            <w:pPr>
              <w:pStyle w:val="aa"/>
              <w:numPr>
                <w:ilvl w:val="0"/>
                <w:numId w:val="21"/>
              </w:numPr>
              <w:tabs>
                <w:tab w:val="left" w:pos="4111"/>
              </w:tabs>
              <w:rPr>
                <w:color w:val="000000" w:themeColor="text1"/>
              </w:rPr>
            </w:pPr>
            <w:r w:rsidRPr="00626763">
              <w:rPr>
                <w:color w:val="000000" w:themeColor="text1"/>
              </w:rPr>
              <w:t>О</w:t>
            </w:r>
            <w:r w:rsidR="00C75FDA" w:rsidRPr="00626763">
              <w:rPr>
                <w:color w:val="000000" w:themeColor="text1"/>
              </w:rPr>
              <w:t>собенности прохождения муниципальной службы. К</w:t>
            </w:r>
            <w:r w:rsidRPr="00626763">
              <w:rPr>
                <w:color w:val="000000" w:themeColor="text1"/>
              </w:rPr>
              <w:t>адровое обеспечение</w:t>
            </w:r>
            <w:r w:rsidR="00C75FDA" w:rsidRPr="00626763">
              <w:rPr>
                <w:color w:val="000000" w:themeColor="text1"/>
              </w:rPr>
              <w:t xml:space="preserve"> муниципальной </w:t>
            </w:r>
            <w:r w:rsidR="00C75FDA" w:rsidRPr="00626763">
              <w:rPr>
                <w:color w:val="000000" w:themeColor="text1"/>
              </w:rPr>
              <w:lastRenderedPageBreak/>
              <w:t>службы</w:t>
            </w:r>
            <w:r w:rsidRPr="00626763">
              <w:rPr>
                <w:color w:val="000000" w:themeColor="text1"/>
              </w:rPr>
              <w:t>.</w:t>
            </w:r>
          </w:p>
          <w:p w:rsidR="0073410B" w:rsidRPr="00626763" w:rsidRDefault="0073410B" w:rsidP="005F461E">
            <w:pPr>
              <w:pStyle w:val="aa"/>
              <w:numPr>
                <w:ilvl w:val="0"/>
                <w:numId w:val="21"/>
              </w:numPr>
              <w:tabs>
                <w:tab w:val="left" w:pos="4111"/>
              </w:tabs>
              <w:rPr>
                <w:color w:val="000000" w:themeColor="text1"/>
              </w:rPr>
            </w:pPr>
            <w:r w:rsidRPr="00626763">
              <w:rPr>
                <w:color w:val="000000" w:themeColor="text1"/>
              </w:rPr>
              <w:t>Организация труда муниципальных служащих. Использование современных информационных технологий.</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17.</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Основы территориального планирования и регионального управления</w:t>
            </w:r>
          </w:p>
        </w:tc>
        <w:tc>
          <w:tcPr>
            <w:tcW w:w="6237" w:type="dxa"/>
          </w:tcPr>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Понятия</w:t>
            </w:r>
            <w:r w:rsidR="00C75FDA" w:rsidRPr="00626763">
              <w:rPr>
                <w:color w:val="000000" w:themeColor="text1"/>
              </w:rPr>
              <w:t xml:space="preserve"> «регион», «район», «экономичес</w:t>
            </w:r>
            <w:r w:rsidRPr="00626763">
              <w:rPr>
                <w:color w:val="000000" w:themeColor="text1"/>
              </w:rPr>
              <w:t xml:space="preserve">кий район», </w:t>
            </w:r>
          </w:p>
          <w:p w:rsidR="0073410B" w:rsidRPr="00626763" w:rsidRDefault="0073410B" w:rsidP="005F461E">
            <w:pPr>
              <w:pStyle w:val="aa"/>
              <w:numPr>
                <w:ilvl w:val="0"/>
                <w:numId w:val="22"/>
              </w:numPr>
              <w:tabs>
                <w:tab w:val="left" w:pos="4111"/>
              </w:tabs>
              <w:rPr>
                <w:color w:val="000000" w:themeColor="text1"/>
              </w:rPr>
            </w:pPr>
            <w:r w:rsidRPr="00626763">
              <w:rPr>
                <w:color w:val="000000" w:themeColor="text1"/>
              </w:rPr>
              <w:t xml:space="preserve"> теория  размещения производительных сил, теория экономического районирования, планиро</w:t>
            </w:r>
            <w:r w:rsidR="00C75FDA" w:rsidRPr="00626763">
              <w:rPr>
                <w:color w:val="000000" w:themeColor="text1"/>
              </w:rPr>
              <w:t>вание территориального развития</w:t>
            </w:r>
          </w:p>
          <w:p w:rsidR="0073410B" w:rsidRPr="00626763" w:rsidRDefault="0073410B" w:rsidP="005F461E">
            <w:pPr>
              <w:pStyle w:val="aa"/>
              <w:numPr>
                <w:ilvl w:val="0"/>
                <w:numId w:val="22"/>
              </w:numPr>
              <w:tabs>
                <w:tab w:val="left" w:pos="4111"/>
              </w:tabs>
              <w:rPr>
                <w:color w:val="000000" w:themeColor="text1"/>
              </w:rPr>
            </w:pPr>
            <w:r w:rsidRPr="00626763">
              <w:rPr>
                <w:color w:val="000000" w:themeColor="text1"/>
              </w:rPr>
              <w:t>Закономерности, принципы и факторы размещения производительных сил.</w:t>
            </w:r>
          </w:p>
          <w:p w:rsidR="0073410B" w:rsidRPr="00626763" w:rsidRDefault="0073410B" w:rsidP="005F461E">
            <w:pPr>
              <w:pStyle w:val="aa"/>
              <w:numPr>
                <w:ilvl w:val="0"/>
                <w:numId w:val="22"/>
              </w:numPr>
              <w:tabs>
                <w:tab w:val="left" w:pos="4111"/>
              </w:tabs>
              <w:rPr>
                <w:color w:val="000000" w:themeColor="text1"/>
              </w:rPr>
            </w:pPr>
            <w:r w:rsidRPr="00626763">
              <w:rPr>
                <w:color w:val="000000" w:themeColor="text1"/>
              </w:rPr>
              <w:t>Основные цели и задачи региональной экономики.</w:t>
            </w:r>
          </w:p>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 xml:space="preserve">Сущность управления регионом </w:t>
            </w:r>
          </w:p>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 xml:space="preserve">Современные проблемы регионального управления. </w:t>
            </w:r>
          </w:p>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Структура органов управления регионом и проблемы ее совершенствования.</w:t>
            </w:r>
          </w:p>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 xml:space="preserve"> Функционирование региональных органов власти</w:t>
            </w:r>
          </w:p>
          <w:p w:rsidR="0073410B" w:rsidRPr="00626763" w:rsidRDefault="0073410B" w:rsidP="005F461E">
            <w:pPr>
              <w:pStyle w:val="aa"/>
              <w:numPr>
                <w:ilvl w:val="0"/>
                <w:numId w:val="22"/>
              </w:numPr>
              <w:tabs>
                <w:tab w:val="left" w:pos="4111"/>
              </w:tabs>
              <w:rPr>
                <w:color w:val="000000" w:themeColor="text1"/>
              </w:rPr>
            </w:pPr>
            <w:r w:rsidRPr="00626763">
              <w:rPr>
                <w:color w:val="000000" w:themeColor="text1"/>
              </w:rPr>
              <w:t xml:space="preserve"> Разграничение компетенций и полномочий Федерации и ее субъектов.</w:t>
            </w:r>
          </w:p>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Понятие “взаимосвязи внутри региона”.</w:t>
            </w:r>
          </w:p>
          <w:p w:rsidR="00C75FDA" w:rsidRPr="00626763" w:rsidRDefault="0073410B" w:rsidP="005F461E">
            <w:pPr>
              <w:pStyle w:val="aa"/>
              <w:numPr>
                <w:ilvl w:val="0"/>
                <w:numId w:val="22"/>
              </w:numPr>
              <w:tabs>
                <w:tab w:val="left" w:pos="4111"/>
              </w:tabs>
              <w:rPr>
                <w:color w:val="000000" w:themeColor="text1"/>
              </w:rPr>
            </w:pPr>
            <w:r w:rsidRPr="00626763">
              <w:rPr>
                <w:color w:val="000000" w:themeColor="text1"/>
              </w:rPr>
              <w:t xml:space="preserve"> Региональные звенья национального хозяйства России: экономический район; федеральные округа; основные принципы экономического районирования. </w:t>
            </w:r>
          </w:p>
          <w:p w:rsidR="0073410B" w:rsidRPr="00626763" w:rsidRDefault="0073410B" w:rsidP="005F461E">
            <w:pPr>
              <w:pStyle w:val="aa"/>
              <w:numPr>
                <w:ilvl w:val="0"/>
                <w:numId w:val="22"/>
              </w:numPr>
              <w:tabs>
                <w:tab w:val="left" w:pos="4111"/>
              </w:tabs>
              <w:rPr>
                <w:color w:val="000000" w:themeColor="text1"/>
              </w:rPr>
            </w:pPr>
            <w:r w:rsidRPr="00626763">
              <w:rPr>
                <w:color w:val="000000" w:themeColor="text1"/>
              </w:rPr>
              <w:t>Территориально-производственные комплексы и промышленные узлы.</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18.</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Региональная экономика и принципы ее</w:t>
            </w:r>
          </w:p>
          <w:p w:rsidR="0073410B" w:rsidRPr="00626763" w:rsidRDefault="0073410B" w:rsidP="00B21132">
            <w:pPr>
              <w:tabs>
                <w:tab w:val="left" w:pos="4111"/>
              </w:tabs>
              <w:jc w:val="both"/>
              <w:rPr>
                <w:color w:val="000000" w:themeColor="text1"/>
              </w:rPr>
            </w:pPr>
            <w:r w:rsidRPr="00626763">
              <w:rPr>
                <w:color w:val="000000" w:themeColor="text1"/>
              </w:rPr>
              <w:t xml:space="preserve"> организации</w:t>
            </w:r>
          </w:p>
          <w:p w:rsidR="0073410B" w:rsidRPr="00626763" w:rsidRDefault="0073410B" w:rsidP="00B21132">
            <w:pPr>
              <w:tabs>
                <w:tab w:val="left" w:pos="4111"/>
              </w:tabs>
              <w:jc w:val="both"/>
              <w:rPr>
                <w:color w:val="000000" w:themeColor="text1"/>
              </w:rPr>
            </w:pPr>
          </w:p>
        </w:tc>
        <w:tc>
          <w:tcPr>
            <w:tcW w:w="6237" w:type="dxa"/>
          </w:tcPr>
          <w:p w:rsidR="00C75FDA" w:rsidRPr="00626763" w:rsidRDefault="0073410B" w:rsidP="005F461E">
            <w:pPr>
              <w:pStyle w:val="aa"/>
              <w:numPr>
                <w:ilvl w:val="0"/>
                <w:numId w:val="23"/>
              </w:numPr>
              <w:tabs>
                <w:tab w:val="left" w:pos="4111"/>
              </w:tabs>
              <w:rPr>
                <w:color w:val="000000" w:themeColor="text1"/>
              </w:rPr>
            </w:pPr>
            <w:r w:rsidRPr="00626763">
              <w:rPr>
                <w:color w:val="000000" w:themeColor="text1"/>
              </w:rPr>
              <w:t xml:space="preserve">Сущность региона как социально-экономической системы. </w:t>
            </w:r>
          </w:p>
          <w:p w:rsidR="0073410B" w:rsidRPr="00626763" w:rsidRDefault="0073410B" w:rsidP="005F461E">
            <w:pPr>
              <w:pStyle w:val="aa"/>
              <w:numPr>
                <w:ilvl w:val="0"/>
                <w:numId w:val="23"/>
              </w:numPr>
              <w:tabs>
                <w:tab w:val="left" w:pos="4111"/>
              </w:tabs>
              <w:rPr>
                <w:color w:val="000000" w:themeColor="text1"/>
              </w:rPr>
            </w:pPr>
            <w:r w:rsidRPr="00626763">
              <w:rPr>
                <w:color w:val="000000" w:themeColor="text1"/>
              </w:rPr>
              <w:t xml:space="preserve">Основные типырегиональных социально-экономических систем: макрорегинальные, межрегиональные,региональные, локальные. Устойчивость региональной системы. </w:t>
            </w:r>
          </w:p>
          <w:p w:rsidR="00C75FDA" w:rsidRPr="00626763" w:rsidRDefault="0073410B" w:rsidP="005F461E">
            <w:pPr>
              <w:pStyle w:val="aa"/>
              <w:numPr>
                <w:ilvl w:val="0"/>
                <w:numId w:val="23"/>
              </w:numPr>
              <w:tabs>
                <w:tab w:val="left" w:pos="4111"/>
              </w:tabs>
              <w:rPr>
                <w:color w:val="000000" w:themeColor="text1"/>
              </w:rPr>
            </w:pPr>
            <w:r w:rsidRPr="00626763">
              <w:rPr>
                <w:color w:val="000000" w:themeColor="text1"/>
              </w:rPr>
              <w:t>Региональные особенности хозяйства</w:t>
            </w:r>
          </w:p>
          <w:p w:rsidR="0073410B" w:rsidRPr="00626763" w:rsidRDefault="0073410B" w:rsidP="005F461E">
            <w:pPr>
              <w:pStyle w:val="aa"/>
              <w:numPr>
                <w:ilvl w:val="0"/>
                <w:numId w:val="23"/>
              </w:numPr>
              <w:tabs>
                <w:tab w:val="left" w:pos="4111"/>
              </w:tabs>
              <w:rPr>
                <w:color w:val="000000" w:themeColor="text1"/>
              </w:rPr>
            </w:pPr>
            <w:r w:rsidRPr="00626763">
              <w:rPr>
                <w:color w:val="000000" w:themeColor="text1"/>
              </w:rPr>
              <w:t>Межрегиональные экономические связи.</w:t>
            </w:r>
          </w:p>
          <w:p w:rsidR="00C75FDA" w:rsidRPr="00626763" w:rsidRDefault="0073410B" w:rsidP="005F461E">
            <w:pPr>
              <w:pStyle w:val="aa"/>
              <w:numPr>
                <w:ilvl w:val="0"/>
                <w:numId w:val="23"/>
              </w:numPr>
              <w:tabs>
                <w:tab w:val="left" w:pos="4111"/>
              </w:tabs>
              <w:rPr>
                <w:color w:val="000000" w:themeColor="text1"/>
              </w:rPr>
            </w:pPr>
            <w:r w:rsidRPr="00626763">
              <w:rPr>
                <w:color w:val="000000" w:themeColor="text1"/>
              </w:rPr>
              <w:t>Понятие “Региональный маркетинг ”: его сущность, цели, принципы и функции.</w:t>
            </w:r>
          </w:p>
          <w:p w:rsidR="0073410B" w:rsidRPr="00626763" w:rsidRDefault="0073410B" w:rsidP="005F461E">
            <w:pPr>
              <w:pStyle w:val="aa"/>
              <w:numPr>
                <w:ilvl w:val="0"/>
                <w:numId w:val="23"/>
              </w:numPr>
              <w:tabs>
                <w:tab w:val="left" w:pos="4111"/>
              </w:tabs>
              <w:rPr>
                <w:color w:val="000000" w:themeColor="text1"/>
              </w:rPr>
            </w:pPr>
            <w:r w:rsidRPr="00626763">
              <w:rPr>
                <w:color w:val="000000" w:themeColor="text1"/>
              </w:rPr>
              <w:t xml:space="preserve">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19.</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Система потенциалов региональной экономики</w:t>
            </w:r>
          </w:p>
        </w:tc>
        <w:tc>
          <w:tcPr>
            <w:tcW w:w="6237" w:type="dxa"/>
          </w:tcPr>
          <w:p w:rsidR="00C47857" w:rsidRPr="00626763" w:rsidRDefault="0073410B" w:rsidP="005F461E">
            <w:pPr>
              <w:pStyle w:val="aa"/>
              <w:numPr>
                <w:ilvl w:val="0"/>
                <w:numId w:val="24"/>
              </w:numPr>
              <w:tabs>
                <w:tab w:val="left" w:pos="4111"/>
              </w:tabs>
              <w:rPr>
                <w:color w:val="000000" w:themeColor="text1"/>
              </w:rPr>
            </w:pPr>
            <w:r w:rsidRPr="00626763">
              <w:rPr>
                <w:color w:val="000000" w:themeColor="text1"/>
              </w:rPr>
              <w:t>Сущность ресурсного потенциала региона.</w:t>
            </w:r>
          </w:p>
          <w:p w:rsidR="00C47857"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 Понятие природно-ресурсный потенциал территории; понятие, классификация природных ресурсов. </w:t>
            </w:r>
          </w:p>
          <w:p w:rsidR="00C47857"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Понятие инвестиционные ресурсы. </w:t>
            </w:r>
          </w:p>
          <w:p w:rsidR="0073410B" w:rsidRPr="00626763" w:rsidRDefault="0073410B" w:rsidP="005F461E">
            <w:pPr>
              <w:pStyle w:val="aa"/>
              <w:numPr>
                <w:ilvl w:val="0"/>
                <w:numId w:val="24"/>
              </w:numPr>
              <w:tabs>
                <w:tab w:val="left" w:pos="4111"/>
              </w:tabs>
              <w:rPr>
                <w:color w:val="000000" w:themeColor="text1"/>
              </w:rPr>
            </w:pPr>
            <w:r w:rsidRPr="00626763">
              <w:rPr>
                <w:color w:val="000000" w:themeColor="text1"/>
              </w:rPr>
              <w:t>Материальные ресурсы региона как экономическая база социально-экономического развития.</w:t>
            </w:r>
          </w:p>
          <w:p w:rsidR="002F0597" w:rsidRPr="00626763" w:rsidRDefault="0073410B" w:rsidP="005F461E">
            <w:pPr>
              <w:pStyle w:val="aa"/>
              <w:numPr>
                <w:ilvl w:val="0"/>
                <w:numId w:val="24"/>
              </w:numPr>
              <w:tabs>
                <w:tab w:val="left" w:pos="4111"/>
              </w:tabs>
              <w:rPr>
                <w:color w:val="000000" w:themeColor="text1"/>
              </w:rPr>
            </w:pPr>
            <w:r w:rsidRPr="00626763">
              <w:rPr>
                <w:color w:val="000000" w:themeColor="text1"/>
              </w:rPr>
              <w:lastRenderedPageBreak/>
              <w:t xml:space="preserve">Сущность экономического потенциала региона. Структура экономического потенциала региона как базы экономики и территориальной организации общества. </w:t>
            </w:r>
          </w:p>
          <w:p w:rsidR="002F0597"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Обобщающие показатели, характеризующие состояние экономики региона. </w:t>
            </w:r>
          </w:p>
          <w:p w:rsidR="0073410B" w:rsidRPr="00626763" w:rsidRDefault="0073410B" w:rsidP="005F461E">
            <w:pPr>
              <w:pStyle w:val="aa"/>
              <w:numPr>
                <w:ilvl w:val="0"/>
                <w:numId w:val="24"/>
              </w:numPr>
              <w:tabs>
                <w:tab w:val="left" w:pos="4111"/>
              </w:tabs>
              <w:rPr>
                <w:color w:val="000000" w:themeColor="text1"/>
              </w:rPr>
            </w:pPr>
            <w:r w:rsidRPr="00626763">
              <w:rPr>
                <w:color w:val="000000" w:themeColor="text1"/>
              </w:rPr>
              <w:t>Инвестиционный потенциал регионов.</w:t>
            </w:r>
          </w:p>
          <w:p w:rsidR="002F0597"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Трудовые ресурсы территории: понятие,  состав и оценка. </w:t>
            </w:r>
          </w:p>
          <w:p w:rsidR="002F0597"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Экономически активное население. </w:t>
            </w:r>
          </w:p>
          <w:p w:rsidR="002F0597"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Занятость населения, ее структура по отраслям и сферам приложения труда. </w:t>
            </w:r>
          </w:p>
          <w:p w:rsidR="002F0597" w:rsidRPr="00626763" w:rsidRDefault="0073410B" w:rsidP="005F461E">
            <w:pPr>
              <w:pStyle w:val="aa"/>
              <w:numPr>
                <w:ilvl w:val="0"/>
                <w:numId w:val="24"/>
              </w:numPr>
              <w:tabs>
                <w:tab w:val="left" w:pos="4111"/>
              </w:tabs>
              <w:rPr>
                <w:color w:val="000000" w:themeColor="text1"/>
              </w:rPr>
            </w:pPr>
            <w:r w:rsidRPr="00626763">
              <w:rPr>
                <w:color w:val="000000" w:themeColor="text1"/>
              </w:rPr>
              <w:t>Рынок труда в регионе, оценка его состояния.</w:t>
            </w:r>
          </w:p>
          <w:p w:rsidR="0073410B" w:rsidRPr="00626763" w:rsidRDefault="0073410B" w:rsidP="005F461E">
            <w:pPr>
              <w:pStyle w:val="aa"/>
              <w:numPr>
                <w:ilvl w:val="0"/>
                <w:numId w:val="24"/>
              </w:numPr>
              <w:tabs>
                <w:tab w:val="left" w:pos="4111"/>
              </w:tabs>
              <w:rPr>
                <w:color w:val="000000" w:themeColor="text1"/>
              </w:rPr>
            </w:pPr>
            <w:r w:rsidRPr="00626763">
              <w:rPr>
                <w:color w:val="000000" w:themeColor="text1"/>
              </w:rPr>
              <w:t xml:space="preserve"> Социальная инфраструктура в системе формирования трудового потенциала региона.</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20.</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Отраслевая и территориальная структура региональной экономики</w:t>
            </w:r>
          </w:p>
        </w:tc>
        <w:tc>
          <w:tcPr>
            <w:tcW w:w="6237" w:type="dxa"/>
          </w:tcPr>
          <w:p w:rsidR="002F0597" w:rsidRPr="00626763" w:rsidRDefault="0073410B" w:rsidP="005F461E">
            <w:pPr>
              <w:pStyle w:val="aa"/>
              <w:numPr>
                <w:ilvl w:val="0"/>
                <w:numId w:val="25"/>
              </w:numPr>
              <w:tabs>
                <w:tab w:val="left" w:pos="4111"/>
              </w:tabs>
              <w:rPr>
                <w:color w:val="000000" w:themeColor="text1"/>
              </w:rPr>
            </w:pPr>
            <w:r w:rsidRPr="00626763">
              <w:rPr>
                <w:color w:val="000000" w:themeColor="text1"/>
              </w:rPr>
              <w:t xml:space="preserve">Закономерности размещения производительных сил. </w:t>
            </w:r>
          </w:p>
          <w:p w:rsidR="0073410B" w:rsidRPr="00626763" w:rsidRDefault="0073410B" w:rsidP="005F461E">
            <w:pPr>
              <w:pStyle w:val="aa"/>
              <w:numPr>
                <w:ilvl w:val="0"/>
                <w:numId w:val="25"/>
              </w:numPr>
              <w:tabs>
                <w:tab w:val="left" w:pos="4111"/>
              </w:tabs>
              <w:rPr>
                <w:color w:val="000000" w:themeColor="text1"/>
              </w:rPr>
            </w:pPr>
            <w:r w:rsidRPr="00626763">
              <w:rPr>
                <w:color w:val="000000" w:themeColor="text1"/>
              </w:rPr>
              <w:t>Факторы отраслевого размещения производства.</w:t>
            </w:r>
          </w:p>
          <w:p w:rsidR="002F0597" w:rsidRPr="00626763" w:rsidRDefault="0073410B" w:rsidP="005F461E">
            <w:pPr>
              <w:pStyle w:val="aa"/>
              <w:numPr>
                <w:ilvl w:val="0"/>
                <w:numId w:val="25"/>
              </w:numPr>
              <w:tabs>
                <w:tab w:val="left" w:pos="4111"/>
              </w:tabs>
              <w:rPr>
                <w:color w:val="000000" w:themeColor="text1"/>
              </w:rPr>
            </w:pPr>
            <w:r w:rsidRPr="00626763">
              <w:rPr>
                <w:color w:val="000000" w:themeColor="text1"/>
              </w:rPr>
              <w:t xml:space="preserve">Территориальная структура экономики. </w:t>
            </w:r>
          </w:p>
          <w:p w:rsidR="0073410B" w:rsidRPr="00626763" w:rsidRDefault="0073410B" w:rsidP="005F461E">
            <w:pPr>
              <w:pStyle w:val="aa"/>
              <w:numPr>
                <w:ilvl w:val="0"/>
                <w:numId w:val="25"/>
              </w:numPr>
              <w:tabs>
                <w:tab w:val="left" w:pos="4111"/>
              </w:tabs>
              <w:rPr>
                <w:color w:val="000000" w:themeColor="text1"/>
              </w:rPr>
            </w:pPr>
            <w:r w:rsidRPr="00626763">
              <w:rPr>
                <w:color w:val="000000" w:themeColor="text1"/>
              </w:rPr>
              <w:t>Сущность экономической специализации территорий.</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21.</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Дифференциация экономического пространства Российской федерации</w:t>
            </w:r>
          </w:p>
        </w:tc>
        <w:tc>
          <w:tcPr>
            <w:tcW w:w="6237" w:type="dxa"/>
          </w:tcPr>
          <w:p w:rsidR="002F0597" w:rsidRPr="00626763" w:rsidRDefault="0073410B" w:rsidP="005F461E">
            <w:pPr>
              <w:pStyle w:val="aa"/>
              <w:numPr>
                <w:ilvl w:val="0"/>
                <w:numId w:val="26"/>
              </w:numPr>
              <w:tabs>
                <w:tab w:val="left" w:pos="4111"/>
              </w:tabs>
              <w:rPr>
                <w:color w:val="000000" w:themeColor="text1"/>
              </w:rPr>
            </w:pPr>
            <w:r w:rsidRPr="00626763">
              <w:rPr>
                <w:color w:val="000000" w:themeColor="text1"/>
              </w:rPr>
              <w:t>Проблема территориального неравенства.</w:t>
            </w:r>
          </w:p>
          <w:p w:rsidR="002F0597" w:rsidRPr="00626763" w:rsidRDefault="0073410B" w:rsidP="005F461E">
            <w:pPr>
              <w:pStyle w:val="aa"/>
              <w:numPr>
                <w:ilvl w:val="0"/>
                <w:numId w:val="26"/>
              </w:numPr>
              <w:tabs>
                <w:tab w:val="left" w:pos="4111"/>
              </w:tabs>
              <w:rPr>
                <w:color w:val="000000" w:themeColor="text1"/>
              </w:rPr>
            </w:pPr>
            <w:r w:rsidRPr="00626763">
              <w:rPr>
                <w:color w:val="000000" w:themeColor="text1"/>
              </w:rPr>
              <w:t xml:space="preserve"> Регулирование территориальной асимметрии: о</w:t>
            </w:r>
            <w:r w:rsidR="002F0597" w:rsidRPr="00626763">
              <w:rPr>
                <w:color w:val="000000" w:themeColor="text1"/>
              </w:rPr>
              <w:t>течественный и зарубежный опыт.</w:t>
            </w:r>
          </w:p>
          <w:p w:rsidR="002F0597" w:rsidRPr="00626763" w:rsidRDefault="0073410B" w:rsidP="005F461E">
            <w:pPr>
              <w:pStyle w:val="aa"/>
              <w:numPr>
                <w:ilvl w:val="0"/>
                <w:numId w:val="26"/>
              </w:numPr>
              <w:tabs>
                <w:tab w:val="left" w:pos="4111"/>
              </w:tabs>
              <w:rPr>
                <w:color w:val="000000" w:themeColor="text1"/>
              </w:rPr>
            </w:pPr>
            <w:r w:rsidRPr="00626763">
              <w:rPr>
                <w:color w:val="000000" w:themeColor="text1"/>
              </w:rPr>
              <w:t xml:space="preserve"> Понятие депрессивной территории и критерии оценки депрессивности. </w:t>
            </w:r>
          </w:p>
          <w:p w:rsidR="002F0597" w:rsidRPr="00626763" w:rsidRDefault="0073410B" w:rsidP="005F461E">
            <w:pPr>
              <w:pStyle w:val="aa"/>
              <w:numPr>
                <w:ilvl w:val="0"/>
                <w:numId w:val="26"/>
              </w:numPr>
              <w:tabs>
                <w:tab w:val="left" w:pos="4111"/>
              </w:tabs>
              <w:rPr>
                <w:color w:val="000000" w:themeColor="text1"/>
              </w:rPr>
            </w:pPr>
            <w:r w:rsidRPr="00626763">
              <w:rPr>
                <w:color w:val="000000" w:themeColor="text1"/>
              </w:rPr>
              <w:t xml:space="preserve">Дефолт территории. </w:t>
            </w:r>
          </w:p>
          <w:p w:rsidR="002F0597" w:rsidRPr="00626763" w:rsidRDefault="0073410B" w:rsidP="005F461E">
            <w:pPr>
              <w:pStyle w:val="aa"/>
              <w:numPr>
                <w:ilvl w:val="0"/>
                <w:numId w:val="26"/>
              </w:numPr>
              <w:tabs>
                <w:tab w:val="left" w:pos="4111"/>
              </w:tabs>
              <w:rPr>
                <w:color w:val="000000" w:themeColor="text1"/>
              </w:rPr>
            </w:pPr>
            <w:r w:rsidRPr="00626763">
              <w:rPr>
                <w:color w:val="000000" w:themeColor="text1"/>
              </w:rPr>
              <w:t xml:space="preserve">Банкротство территорий </w:t>
            </w:r>
          </w:p>
          <w:p w:rsidR="0073410B" w:rsidRPr="00626763" w:rsidRDefault="0073410B" w:rsidP="005F461E">
            <w:pPr>
              <w:pStyle w:val="aa"/>
              <w:numPr>
                <w:ilvl w:val="0"/>
                <w:numId w:val="26"/>
              </w:numPr>
              <w:tabs>
                <w:tab w:val="left" w:pos="4111"/>
              </w:tabs>
              <w:rPr>
                <w:color w:val="000000" w:themeColor="text1"/>
              </w:rPr>
            </w:pPr>
            <w:r w:rsidRPr="00626763">
              <w:rPr>
                <w:color w:val="000000" w:themeColor="text1"/>
              </w:rPr>
              <w:t>Введение временной финансовой администрации на территории.</w:t>
            </w:r>
          </w:p>
          <w:p w:rsidR="0073410B" w:rsidRPr="00626763" w:rsidRDefault="0073410B" w:rsidP="005F461E">
            <w:pPr>
              <w:pStyle w:val="aa"/>
              <w:numPr>
                <w:ilvl w:val="0"/>
                <w:numId w:val="26"/>
              </w:numPr>
              <w:tabs>
                <w:tab w:val="left" w:pos="4111"/>
              </w:tabs>
              <w:rPr>
                <w:color w:val="000000" w:themeColor="text1"/>
              </w:rPr>
            </w:pPr>
            <w:r w:rsidRPr="00626763">
              <w:rPr>
                <w:color w:val="000000" w:themeColor="text1"/>
              </w:rPr>
              <w:t xml:space="preserve">Понятие «интеграции» и «дезинтеграции» экономического пространства. </w:t>
            </w:r>
          </w:p>
          <w:p w:rsidR="0073410B" w:rsidRPr="00626763" w:rsidRDefault="0073410B" w:rsidP="005F461E">
            <w:pPr>
              <w:pStyle w:val="aa"/>
              <w:numPr>
                <w:ilvl w:val="0"/>
                <w:numId w:val="26"/>
              </w:numPr>
              <w:tabs>
                <w:tab w:val="left" w:pos="4111"/>
              </w:tabs>
              <w:rPr>
                <w:color w:val="000000" w:themeColor="text1"/>
              </w:rPr>
            </w:pPr>
            <w:r w:rsidRPr="00626763">
              <w:rPr>
                <w:color w:val="000000" w:themeColor="text1"/>
              </w:rPr>
              <w:t>Внешние факторы дезинтеграции экономики.</w:t>
            </w:r>
          </w:p>
          <w:p w:rsidR="0073410B" w:rsidRPr="00626763" w:rsidRDefault="0073410B" w:rsidP="005F461E">
            <w:pPr>
              <w:pStyle w:val="aa"/>
              <w:numPr>
                <w:ilvl w:val="0"/>
                <w:numId w:val="26"/>
              </w:numPr>
              <w:tabs>
                <w:tab w:val="left" w:pos="4111"/>
              </w:tabs>
              <w:rPr>
                <w:color w:val="000000" w:themeColor="text1"/>
              </w:rPr>
            </w:pPr>
            <w:r w:rsidRPr="00626763">
              <w:rPr>
                <w:color w:val="000000" w:themeColor="text1"/>
              </w:rPr>
              <w:t>Внутренние факторы дезинтеграции экономики.</w:t>
            </w:r>
          </w:p>
          <w:p w:rsidR="0073410B" w:rsidRPr="00626763" w:rsidRDefault="0073410B" w:rsidP="005F461E">
            <w:pPr>
              <w:pStyle w:val="aa"/>
              <w:numPr>
                <w:ilvl w:val="0"/>
                <w:numId w:val="26"/>
              </w:numPr>
              <w:tabs>
                <w:tab w:val="left" w:pos="4111"/>
              </w:tabs>
              <w:rPr>
                <w:color w:val="000000" w:themeColor="text1"/>
              </w:rPr>
            </w:pPr>
            <w:r w:rsidRPr="00626763">
              <w:rPr>
                <w:color w:val="000000" w:themeColor="text1"/>
              </w:rPr>
              <w:t>Реинтеграция или новая интеграция.</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22.</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Региональная политика государства</w:t>
            </w:r>
          </w:p>
        </w:tc>
        <w:tc>
          <w:tcPr>
            <w:tcW w:w="6237" w:type="dxa"/>
          </w:tcPr>
          <w:p w:rsidR="002F0597" w:rsidRPr="00626763" w:rsidRDefault="0073410B" w:rsidP="005F461E">
            <w:pPr>
              <w:pStyle w:val="aa"/>
              <w:numPr>
                <w:ilvl w:val="0"/>
                <w:numId w:val="27"/>
              </w:numPr>
              <w:tabs>
                <w:tab w:val="left" w:pos="4111"/>
              </w:tabs>
              <w:rPr>
                <w:color w:val="000000" w:themeColor="text1"/>
              </w:rPr>
            </w:pPr>
            <w:r w:rsidRPr="00626763">
              <w:rPr>
                <w:color w:val="000000" w:themeColor="text1"/>
              </w:rPr>
              <w:t>Основные направления региональной политики.</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 xml:space="preserve"> Структурные элементы региональной политики.</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Региональная бюджетно – налоговая система.</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Инвестиционная привлекательность региона.</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Законодательная база территориального регулирования.</w:t>
            </w:r>
          </w:p>
          <w:p w:rsidR="002F0597" w:rsidRPr="00626763" w:rsidRDefault="0073410B" w:rsidP="005F461E">
            <w:pPr>
              <w:pStyle w:val="aa"/>
              <w:numPr>
                <w:ilvl w:val="0"/>
                <w:numId w:val="27"/>
              </w:numPr>
              <w:tabs>
                <w:tab w:val="left" w:pos="4111"/>
              </w:tabs>
              <w:rPr>
                <w:color w:val="000000" w:themeColor="text1"/>
              </w:rPr>
            </w:pPr>
            <w:r w:rsidRPr="00626763">
              <w:rPr>
                <w:color w:val="000000" w:themeColor="text1"/>
              </w:rPr>
              <w:t>Законодательное  регламентирование в отдельных сферах территориального развития.</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 xml:space="preserve"> Региональное нормотворчество.</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Концепция регионального развития.</w:t>
            </w:r>
          </w:p>
          <w:p w:rsidR="0073410B" w:rsidRPr="00626763" w:rsidRDefault="0073410B" w:rsidP="005F461E">
            <w:pPr>
              <w:pStyle w:val="aa"/>
              <w:numPr>
                <w:ilvl w:val="0"/>
                <w:numId w:val="27"/>
              </w:numPr>
              <w:tabs>
                <w:tab w:val="left" w:pos="4111"/>
              </w:tabs>
              <w:rPr>
                <w:color w:val="000000" w:themeColor="text1"/>
              </w:rPr>
            </w:pPr>
            <w:r w:rsidRPr="00626763">
              <w:rPr>
                <w:color w:val="000000" w:themeColor="text1"/>
              </w:rPr>
              <w:t>Направления региональной политики в регионах разного типа.</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23.</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 xml:space="preserve">Государственная и муниципальная служба </w:t>
            </w:r>
            <w:r w:rsidRPr="00626763">
              <w:rPr>
                <w:color w:val="000000" w:themeColor="text1"/>
              </w:rPr>
              <w:lastRenderedPageBreak/>
              <w:t>как социальный институт</w:t>
            </w:r>
          </w:p>
        </w:tc>
        <w:tc>
          <w:tcPr>
            <w:tcW w:w="6237" w:type="dxa"/>
          </w:tcPr>
          <w:p w:rsidR="0073410B" w:rsidRPr="00626763" w:rsidRDefault="0073410B" w:rsidP="005F461E">
            <w:pPr>
              <w:pStyle w:val="51"/>
              <w:numPr>
                <w:ilvl w:val="0"/>
                <w:numId w:val="28"/>
              </w:numPr>
              <w:shd w:val="clear" w:color="auto" w:fill="auto"/>
              <w:tabs>
                <w:tab w:val="left" w:pos="4111"/>
              </w:tabs>
              <w:spacing w:before="0" w:line="240" w:lineRule="auto"/>
              <w:ind w:right="60"/>
              <w:jc w:val="both"/>
              <w:rPr>
                <w:color w:val="000000" w:themeColor="text1"/>
                <w:sz w:val="24"/>
                <w:szCs w:val="24"/>
              </w:rPr>
            </w:pPr>
            <w:r w:rsidRPr="00626763">
              <w:rPr>
                <w:color w:val="000000" w:themeColor="text1"/>
                <w:sz w:val="24"/>
                <w:szCs w:val="24"/>
              </w:rPr>
              <w:lastRenderedPageBreak/>
              <w:t>Конституционные принципы</w:t>
            </w:r>
            <w:r w:rsidR="002F0597" w:rsidRPr="00626763">
              <w:rPr>
                <w:color w:val="000000" w:themeColor="text1"/>
                <w:sz w:val="24"/>
                <w:szCs w:val="24"/>
              </w:rPr>
              <w:t xml:space="preserve"> государственной и муниципальной службы</w:t>
            </w:r>
            <w:r w:rsidRPr="00626763">
              <w:rPr>
                <w:color w:val="000000" w:themeColor="text1"/>
                <w:sz w:val="24"/>
                <w:szCs w:val="24"/>
              </w:rPr>
              <w:t>;</w:t>
            </w:r>
          </w:p>
          <w:p w:rsidR="0073410B" w:rsidRPr="00626763" w:rsidRDefault="0073410B" w:rsidP="005F461E">
            <w:pPr>
              <w:pStyle w:val="51"/>
              <w:numPr>
                <w:ilvl w:val="0"/>
                <w:numId w:val="28"/>
              </w:numPr>
              <w:shd w:val="clear" w:color="auto" w:fill="auto"/>
              <w:tabs>
                <w:tab w:val="left" w:pos="1115"/>
                <w:tab w:val="left" w:pos="4111"/>
              </w:tabs>
              <w:spacing w:before="0" w:line="240" w:lineRule="auto"/>
              <w:ind w:right="60"/>
              <w:jc w:val="both"/>
              <w:rPr>
                <w:color w:val="000000" w:themeColor="text1"/>
                <w:sz w:val="24"/>
                <w:szCs w:val="24"/>
              </w:rPr>
            </w:pPr>
            <w:r w:rsidRPr="00626763">
              <w:rPr>
                <w:color w:val="000000" w:themeColor="text1"/>
                <w:sz w:val="24"/>
                <w:szCs w:val="24"/>
              </w:rPr>
              <w:lastRenderedPageBreak/>
              <w:t>организационные принципы;</w:t>
            </w:r>
          </w:p>
          <w:p w:rsidR="0073410B" w:rsidRPr="00626763" w:rsidRDefault="0073410B" w:rsidP="005F461E">
            <w:pPr>
              <w:pStyle w:val="51"/>
              <w:numPr>
                <w:ilvl w:val="0"/>
                <w:numId w:val="28"/>
              </w:numPr>
              <w:shd w:val="clear" w:color="auto" w:fill="auto"/>
              <w:tabs>
                <w:tab w:val="left" w:pos="1110"/>
                <w:tab w:val="left" w:pos="4111"/>
              </w:tabs>
              <w:spacing w:before="0" w:line="240" w:lineRule="auto"/>
              <w:ind w:right="60"/>
              <w:jc w:val="both"/>
              <w:rPr>
                <w:color w:val="000000" w:themeColor="text1"/>
                <w:sz w:val="24"/>
                <w:szCs w:val="24"/>
              </w:rPr>
            </w:pPr>
            <w:r w:rsidRPr="00626763">
              <w:rPr>
                <w:color w:val="000000" w:themeColor="text1"/>
                <w:sz w:val="24"/>
                <w:szCs w:val="24"/>
              </w:rPr>
              <w:t xml:space="preserve">принцип социальной защищенности государственных служащих, </w:t>
            </w:r>
          </w:p>
          <w:p w:rsidR="0073410B" w:rsidRPr="00626763" w:rsidRDefault="0073410B" w:rsidP="005F461E">
            <w:pPr>
              <w:pStyle w:val="51"/>
              <w:numPr>
                <w:ilvl w:val="0"/>
                <w:numId w:val="28"/>
              </w:numPr>
              <w:shd w:val="clear" w:color="auto" w:fill="auto"/>
              <w:tabs>
                <w:tab w:val="left" w:pos="1110"/>
                <w:tab w:val="left" w:pos="4111"/>
              </w:tabs>
              <w:spacing w:before="0" w:line="240" w:lineRule="auto"/>
              <w:ind w:right="60"/>
              <w:jc w:val="both"/>
              <w:rPr>
                <w:color w:val="000000" w:themeColor="text1"/>
                <w:sz w:val="24"/>
                <w:szCs w:val="24"/>
              </w:rPr>
            </w:pPr>
            <w:r w:rsidRPr="00626763">
              <w:rPr>
                <w:color w:val="000000" w:themeColor="text1"/>
                <w:sz w:val="24"/>
                <w:szCs w:val="24"/>
              </w:rPr>
              <w:t xml:space="preserve">принципы, относящиеся к службе в целом, </w:t>
            </w:r>
            <w:r w:rsidR="002F0597" w:rsidRPr="00626763">
              <w:rPr>
                <w:color w:val="000000" w:themeColor="text1"/>
                <w:sz w:val="24"/>
                <w:szCs w:val="24"/>
              </w:rPr>
              <w:t>определяющие</w:t>
            </w:r>
            <w:r w:rsidRPr="00626763">
              <w:rPr>
                <w:color w:val="000000" w:themeColor="text1"/>
                <w:sz w:val="24"/>
                <w:szCs w:val="24"/>
              </w:rPr>
              <w:t xml:space="preserve"> общие для государственной службы требования;</w:t>
            </w:r>
          </w:p>
          <w:p w:rsidR="0073410B" w:rsidRPr="00626763" w:rsidRDefault="0073410B" w:rsidP="005F461E">
            <w:pPr>
              <w:pStyle w:val="51"/>
              <w:numPr>
                <w:ilvl w:val="0"/>
                <w:numId w:val="28"/>
              </w:numPr>
              <w:shd w:val="clear" w:color="auto" w:fill="auto"/>
              <w:tabs>
                <w:tab w:val="left" w:pos="1110"/>
                <w:tab w:val="left" w:pos="4111"/>
              </w:tabs>
              <w:spacing w:before="0" w:line="240" w:lineRule="auto"/>
              <w:ind w:right="60"/>
              <w:jc w:val="both"/>
              <w:rPr>
                <w:color w:val="000000" w:themeColor="text1"/>
                <w:sz w:val="24"/>
                <w:szCs w:val="24"/>
              </w:rPr>
            </w:pPr>
            <w:r w:rsidRPr="00626763">
              <w:rPr>
                <w:color w:val="000000" w:themeColor="text1"/>
                <w:sz w:val="24"/>
                <w:szCs w:val="24"/>
              </w:rPr>
              <w:t>принципы, адресованные государственным служащим при осуществлении ими своих должностных полномочий;</w:t>
            </w:r>
          </w:p>
          <w:p w:rsidR="0073410B" w:rsidRPr="00626763" w:rsidRDefault="0073410B" w:rsidP="005F461E">
            <w:pPr>
              <w:pStyle w:val="51"/>
              <w:numPr>
                <w:ilvl w:val="0"/>
                <w:numId w:val="28"/>
              </w:numPr>
              <w:shd w:val="clear" w:color="auto" w:fill="auto"/>
              <w:tabs>
                <w:tab w:val="left" w:pos="1070"/>
                <w:tab w:val="left" w:pos="4111"/>
              </w:tabs>
              <w:spacing w:before="0" w:line="240" w:lineRule="auto"/>
              <w:ind w:right="20"/>
              <w:jc w:val="both"/>
              <w:rPr>
                <w:color w:val="000000" w:themeColor="text1"/>
                <w:sz w:val="24"/>
                <w:szCs w:val="24"/>
              </w:rPr>
            </w:pPr>
            <w:r w:rsidRPr="00626763">
              <w:rPr>
                <w:color w:val="000000" w:themeColor="text1"/>
                <w:sz w:val="24"/>
                <w:szCs w:val="24"/>
              </w:rPr>
              <w:t>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2F0597" w:rsidRPr="00626763" w:rsidRDefault="0073410B" w:rsidP="005F461E">
            <w:pPr>
              <w:pStyle w:val="51"/>
              <w:numPr>
                <w:ilvl w:val="0"/>
                <w:numId w:val="28"/>
              </w:numPr>
              <w:shd w:val="clear" w:color="auto" w:fill="auto"/>
              <w:tabs>
                <w:tab w:val="left" w:pos="1070"/>
                <w:tab w:val="left" w:pos="4111"/>
              </w:tabs>
              <w:spacing w:before="0" w:line="240" w:lineRule="auto"/>
              <w:ind w:right="20"/>
              <w:jc w:val="both"/>
              <w:rPr>
                <w:color w:val="000000" w:themeColor="text1"/>
                <w:sz w:val="24"/>
                <w:szCs w:val="24"/>
              </w:rPr>
            </w:pPr>
            <w:r w:rsidRPr="00626763">
              <w:rPr>
                <w:color w:val="000000" w:themeColor="text1"/>
                <w:sz w:val="24"/>
                <w:szCs w:val="24"/>
              </w:rPr>
              <w:t xml:space="preserve">Сущность государственной службы как правового института. </w:t>
            </w:r>
          </w:p>
          <w:p w:rsidR="002F0597" w:rsidRPr="00626763" w:rsidRDefault="0073410B" w:rsidP="005F461E">
            <w:pPr>
              <w:pStyle w:val="51"/>
              <w:numPr>
                <w:ilvl w:val="0"/>
                <w:numId w:val="28"/>
              </w:numPr>
              <w:shd w:val="clear" w:color="auto" w:fill="auto"/>
              <w:tabs>
                <w:tab w:val="left" w:pos="1070"/>
                <w:tab w:val="left" w:pos="4111"/>
              </w:tabs>
              <w:spacing w:before="0" w:line="240" w:lineRule="auto"/>
              <w:ind w:right="20"/>
              <w:jc w:val="both"/>
              <w:rPr>
                <w:color w:val="000000" w:themeColor="text1"/>
                <w:sz w:val="24"/>
                <w:szCs w:val="24"/>
              </w:rPr>
            </w:pPr>
            <w:r w:rsidRPr="00626763">
              <w:rPr>
                <w:color w:val="000000" w:themeColor="text1"/>
                <w:sz w:val="24"/>
                <w:szCs w:val="24"/>
              </w:rPr>
              <w:t>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w:t>
            </w:r>
          </w:p>
          <w:p w:rsidR="002F0597" w:rsidRPr="00626763" w:rsidRDefault="0073410B" w:rsidP="005F461E">
            <w:pPr>
              <w:pStyle w:val="51"/>
              <w:numPr>
                <w:ilvl w:val="0"/>
                <w:numId w:val="28"/>
              </w:numPr>
              <w:shd w:val="clear" w:color="auto" w:fill="auto"/>
              <w:tabs>
                <w:tab w:val="left" w:pos="1070"/>
                <w:tab w:val="left" w:pos="4111"/>
              </w:tabs>
              <w:spacing w:before="0" w:line="240" w:lineRule="auto"/>
              <w:ind w:right="20"/>
              <w:jc w:val="both"/>
              <w:rPr>
                <w:color w:val="000000" w:themeColor="text1"/>
                <w:sz w:val="24"/>
                <w:szCs w:val="24"/>
              </w:rPr>
            </w:pPr>
            <w:r w:rsidRPr="00626763">
              <w:rPr>
                <w:color w:val="000000" w:themeColor="text1"/>
                <w:sz w:val="24"/>
                <w:szCs w:val="24"/>
              </w:rPr>
              <w:t xml:space="preserve"> Государственная служба как организационный институт. </w:t>
            </w:r>
          </w:p>
          <w:p w:rsidR="0073410B" w:rsidRPr="00626763" w:rsidRDefault="0073410B" w:rsidP="005F461E">
            <w:pPr>
              <w:pStyle w:val="51"/>
              <w:numPr>
                <w:ilvl w:val="0"/>
                <w:numId w:val="28"/>
              </w:numPr>
              <w:shd w:val="clear" w:color="auto" w:fill="auto"/>
              <w:tabs>
                <w:tab w:val="left" w:pos="1070"/>
                <w:tab w:val="left" w:pos="4111"/>
              </w:tabs>
              <w:spacing w:before="0" w:line="240" w:lineRule="auto"/>
              <w:ind w:right="20"/>
              <w:jc w:val="both"/>
              <w:rPr>
                <w:color w:val="000000" w:themeColor="text1"/>
                <w:sz w:val="24"/>
                <w:szCs w:val="24"/>
              </w:rPr>
            </w:pPr>
            <w:r w:rsidRPr="00626763">
              <w:rPr>
                <w:color w:val="000000" w:themeColor="text1"/>
                <w:sz w:val="24"/>
                <w:szCs w:val="24"/>
              </w:rPr>
              <w:t>Государственная гражданская служба как социальный институт и интересов.</w:t>
            </w:r>
          </w:p>
          <w:p w:rsidR="0073410B" w:rsidRPr="00626763" w:rsidRDefault="002F0597" w:rsidP="005F461E">
            <w:pPr>
              <w:pStyle w:val="51"/>
              <w:numPr>
                <w:ilvl w:val="0"/>
                <w:numId w:val="28"/>
              </w:numPr>
              <w:shd w:val="clear" w:color="auto" w:fill="auto"/>
              <w:tabs>
                <w:tab w:val="left" w:pos="1057"/>
                <w:tab w:val="left" w:pos="1110"/>
                <w:tab w:val="left" w:pos="4111"/>
              </w:tabs>
              <w:spacing w:before="0" w:line="240" w:lineRule="auto"/>
              <w:ind w:right="20"/>
              <w:jc w:val="both"/>
              <w:rPr>
                <w:color w:val="000000" w:themeColor="text1"/>
                <w:sz w:val="24"/>
                <w:szCs w:val="24"/>
              </w:rPr>
            </w:pPr>
            <w:r w:rsidRPr="00626763">
              <w:rPr>
                <w:color w:val="000000" w:themeColor="text1"/>
                <w:sz w:val="24"/>
                <w:szCs w:val="24"/>
              </w:rPr>
              <w:t>Особенности военной службы</w:t>
            </w:r>
            <w:r w:rsidR="0073410B" w:rsidRPr="00626763">
              <w:rPr>
                <w:color w:val="000000" w:themeColor="text1"/>
                <w:sz w:val="24"/>
                <w:szCs w:val="24"/>
              </w:rPr>
              <w:t xml:space="preserve">.  </w:t>
            </w:r>
          </w:p>
          <w:p w:rsidR="0073410B" w:rsidRPr="00626763" w:rsidRDefault="0073410B" w:rsidP="005F461E">
            <w:pPr>
              <w:pStyle w:val="51"/>
              <w:numPr>
                <w:ilvl w:val="0"/>
                <w:numId w:val="28"/>
              </w:numPr>
              <w:shd w:val="clear" w:color="auto" w:fill="auto"/>
              <w:tabs>
                <w:tab w:val="left" w:pos="1057"/>
                <w:tab w:val="left" w:pos="4111"/>
              </w:tabs>
              <w:spacing w:before="0" w:line="240" w:lineRule="auto"/>
              <w:ind w:right="20"/>
              <w:jc w:val="both"/>
              <w:rPr>
                <w:color w:val="000000" w:themeColor="text1"/>
                <w:sz w:val="24"/>
                <w:szCs w:val="24"/>
              </w:rPr>
            </w:pPr>
            <w:r w:rsidRPr="00626763">
              <w:rPr>
                <w:color w:val="000000" w:themeColor="text1"/>
                <w:sz w:val="24"/>
                <w:szCs w:val="24"/>
              </w:rPr>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73410B" w:rsidRPr="00626763" w:rsidRDefault="0073410B" w:rsidP="005F461E">
            <w:pPr>
              <w:pStyle w:val="51"/>
              <w:numPr>
                <w:ilvl w:val="0"/>
                <w:numId w:val="28"/>
              </w:numPr>
              <w:shd w:val="clear" w:color="auto" w:fill="auto"/>
              <w:tabs>
                <w:tab w:val="left" w:pos="1070"/>
                <w:tab w:val="left" w:pos="4111"/>
              </w:tabs>
              <w:spacing w:before="0" w:line="240" w:lineRule="auto"/>
              <w:ind w:right="20"/>
              <w:jc w:val="both"/>
              <w:rPr>
                <w:color w:val="000000" w:themeColor="text1"/>
                <w:sz w:val="24"/>
                <w:szCs w:val="24"/>
              </w:rPr>
            </w:pPr>
            <w:r w:rsidRPr="00626763">
              <w:rPr>
                <w:color w:val="000000" w:themeColor="text1"/>
                <w:sz w:val="24"/>
                <w:szCs w:val="24"/>
              </w:rPr>
              <w:t>Гражданская служба, обеспечивающая исполнение полномочий государственных органов,  администрирование.</w:t>
            </w:r>
            <w:r w:rsidRPr="00626763">
              <w:rPr>
                <w:color w:val="000000" w:themeColor="text1"/>
                <w:sz w:val="24"/>
                <w:szCs w:val="24"/>
              </w:rPr>
              <w:tab/>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24.</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Правовой статус государственных и муниципальных служащих в Российской Федерации</w:t>
            </w:r>
          </w:p>
        </w:tc>
        <w:tc>
          <w:tcPr>
            <w:tcW w:w="6237" w:type="dxa"/>
          </w:tcPr>
          <w:p w:rsidR="0073410B" w:rsidRPr="00626763" w:rsidRDefault="0073410B" w:rsidP="005F461E">
            <w:pPr>
              <w:pStyle w:val="51"/>
              <w:numPr>
                <w:ilvl w:val="0"/>
                <w:numId w:val="29"/>
              </w:numPr>
              <w:shd w:val="clear" w:color="auto" w:fill="auto"/>
              <w:tabs>
                <w:tab w:val="left" w:pos="1138"/>
                <w:tab w:val="left" w:pos="4111"/>
              </w:tabs>
              <w:spacing w:before="0"/>
              <w:ind w:right="20"/>
              <w:jc w:val="both"/>
              <w:rPr>
                <w:color w:val="000000" w:themeColor="text1"/>
                <w:sz w:val="24"/>
                <w:szCs w:val="24"/>
              </w:rPr>
            </w:pPr>
            <w:r w:rsidRPr="00626763">
              <w:rPr>
                <w:color w:val="000000" w:themeColor="text1"/>
                <w:sz w:val="24"/>
                <w:szCs w:val="24"/>
              </w:rPr>
              <w:t>Должность как форма разделения труда и базовый элемент организационной структуры.</w:t>
            </w:r>
          </w:p>
          <w:p w:rsidR="0073410B" w:rsidRPr="00626763" w:rsidRDefault="0073410B" w:rsidP="005F461E">
            <w:pPr>
              <w:pStyle w:val="51"/>
              <w:numPr>
                <w:ilvl w:val="0"/>
                <w:numId w:val="29"/>
              </w:numPr>
              <w:shd w:val="clear" w:color="auto" w:fill="auto"/>
              <w:tabs>
                <w:tab w:val="left" w:pos="1138"/>
                <w:tab w:val="left" w:pos="4111"/>
              </w:tabs>
              <w:spacing w:before="0"/>
              <w:ind w:right="20"/>
              <w:jc w:val="both"/>
              <w:rPr>
                <w:color w:val="000000" w:themeColor="text1"/>
                <w:sz w:val="24"/>
                <w:szCs w:val="24"/>
              </w:rPr>
            </w:pPr>
            <w:r w:rsidRPr="00626763">
              <w:rPr>
                <w:color w:val="000000" w:themeColor="text1"/>
                <w:sz w:val="24"/>
                <w:szCs w:val="24"/>
              </w:rPr>
              <w:t>Формы</w:t>
            </w:r>
            <w:r w:rsidRPr="00626763">
              <w:rPr>
                <w:color w:val="000000" w:themeColor="text1"/>
                <w:sz w:val="24"/>
                <w:szCs w:val="24"/>
              </w:rPr>
              <w:tab/>
              <w:t>разделения управленческого труда.</w:t>
            </w:r>
          </w:p>
          <w:p w:rsidR="0073410B" w:rsidRPr="00626763" w:rsidRDefault="0073410B" w:rsidP="005F461E">
            <w:pPr>
              <w:pStyle w:val="51"/>
              <w:numPr>
                <w:ilvl w:val="0"/>
                <w:numId w:val="29"/>
              </w:numPr>
              <w:shd w:val="clear" w:color="auto" w:fill="auto"/>
              <w:tabs>
                <w:tab w:val="left" w:pos="1138"/>
                <w:tab w:val="left" w:pos="4111"/>
              </w:tabs>
              <w:spacing w:before="0"/>
              <w:ind w:right="20"/>
              <w:jc w:val="both"/>
              <w:rPr>
                <w:color w:val="000000" w:themeColor="text1"/>
                <w:sz w:val="24"/>
                <w:szCs w:val="24"/>
              </w:rPr>
            </w:pPr>
            <w:r w:rsidRPr="00626763">
              <w:rPr>
                <w:color w:val="000000" w:themeColor="text1"/>
                <w:sz w:val="24"/>
                <w:szCs w:val="24"/>
              </w:rPr>
              <w:t>Основания должности.</w:t>
            </w:r>
          </w:p>
          <w:p w:rsidR="0073410B" w:rsidRPr="00626763" w:rsidRDefault="0073410B" w:rsidP="005F461E">
            <w:pPr>
              <w:pStyle w:val="51"/>
              <w:numPr>
                <w:ilvl w:val="0"/>
                <w:numId w:val="29"/>
              </w:numPr>
              <w:shd w:val="clear" w:color="auto" w:fill="auto"/>
              <w:tabs>
                <w:tab w:val="left" w:pos="1138"/>
                <w:tab w:val="left" w:pos="4111"/>
              </w:tabs>
              <w:spacing w:before="0"/>
              <w:ind w:right="20"/>
              <w:jc w:val="both"/>
              <w:rPr>
                <w:color w:val="000000" w:themeColor="text1"/>
                <w:sz w:val="24"/>
                <w:szCs w:val="24"/>
              </w:rPr>
            </w:pPr>
            <w:r w:rsidRPr="00626763">
              <w:rPr>
                <w:color w:val="000000" w:themeColor="text1"/>
                <w:sz w:val="24"/>
                <w:szCs w:val="24"/>
              </w:rPr>
              <w:t>Функционал должности.</w:t>
            </w:r>
          </w:p>
          <w:p w:rsidR="0073410B" w:rsidRPr="00626763" w:rsidRDefault="0073410B" w:rsidP="005F461E">
            <w:pPr>
              <w:pStyle w:val="51"/>
              <w:numPr>
                <w:ilvl w:val="0"/>
                <w:numId w:val="29"/>
              </w:numPr>
              <w:shd w:val="clear" w:color="auto" w:fill="auto"/>
              <w:tabs>
                <w:tab w:val="left" w:pos="1023"/>
                <w:tab w:val="left" w:pos="4111"/>
              </w:tabs>
              <w:spacing w:before="0"/>
              <w:jc w:val="both"/>
              <w:rPr>
                <w:color w:val="000000" w:themeColor="text1"/>
                <w:sz w:val="24"/>
                <w:szCs w:val="24"/>
              </w:rPr>
            </w:pPr>
            <w:r w:rsidRPr="00626763">
              <w:rPr>
                <w:color w:val="000000" w:themeColor="text1"/>
                <w:sz w:val="24"/>
                <w:szCs w:val="24"/>
              </w:rPr>
              <w:t>Типология государственных должностей.</w:t>
            </w:r>
          </w:p>
          <w:p w:rsidR="0073410B" w:rsidRPr="00626763" w:rsidRDefault="0073410B" w:rsidP="005F461E">
            <w:pPr>
              <w:pStyle w:val="51"/>
              <w:numPr>
                <w:ilvl w:val="0"/>
                <w:numId w:val="29"/>
              </w:numPr>
              <w:shd w:val="clear" w:color="auto" w:fill="auto"/>
              <w:tabs>
                <w:tab w:val="left" w:pos="1090"/>
                <w:tab w:val="left" w:pos="4111"/>
              </w:tabs>
              <w:spacing w:before="0"/>
              <w:ind w:right="20"/>
              <w:jc w:val="both"/>
              <w:rPr>
                <w:color w:val="000000" w:themeColor="text1"/>
                <w:sz w:val="24"/>
                <w:szCs w:val="24"/>
              </w:rPr>
            </w:pPr>
            <w:r w:rsidRPr="00626763">
              <w:rPr>
                <w:color w:val="000000" w:themeColor="text1"/>
                <w:sz w:val="24"/>
                <w:szCs w:val="24"/>
              </w:rPr>
              <w:t>Признаки классификации государственных и муниципальных должностей.</w:t>
            </w:r>
          </w:p>
          <w:p w:rsidR="0073410B" w:rsidRPr="00626763" w:rsidRDefault="0073410B" w:rsidP="005F461E">
            <w:pPr>
              <w:pStyle w:val="51"/>
              <w:numPr>
                <w:ilvl w:val="0"/>
                <w:numId w:val="29"/>
              </w:numPr>
              <w:shd w:val="clear" w:color="auto" w:fill="auto"/>
              <w:tabs>
                <w:tab w:val="left" w:pos="1090"/>
                <w:tab w:val="left" w:pos="4111"/>
              </w:tabs>
              <w:spacing w:before="0"/>
              <w:ind w:right="20"/>
              <w:jc w:val="both"/>
              <w:rPr>
                <w:color w:val="000000" w:themeColor="text1"/>
                <w:sz w:val="24"/>
                <w:szCs w:val="24"/>
              </w:rPr>
            </w:pPr>
            <w:r w:rsidRPr="00626763">
              <w:rPr>
                <w:color w:val="000000" w:themeColor="text1"/>
                <w:sz w:val="24"/>
                <w:szCs w:val="24"/>
              </w:rPr>
              <w:t>Категории государственных и муниципальных должностей.</w:t>
            </w:r>
          </w:p>
          <w:p w:rsidR="0073410B" w:rsidRPr="00626763" w:rsidRDefault="0073410B" w:rsidP="005F461E">
            <w:pPr>
              <w:pStyle w:val="51"/>
              <w:numPr>
                <w:ilvl w:val="0"/>
                <w:numId w:val="29"/>
              </w:numPr>
              <w:shd w:val="clear" w:color="auto" w:fill="auto"/>
              <w:tabs>
                <w:tab w:val="left" w:pos="1090"/>
                <w:tab w:val="left" w:pos="4111"/>
              </w:tabs>
              <w:spacing w:before="0"/>
              <w:ind w:right="20"/>
              <w:jc w:val="both"/>
              <w:rPr>
                <w:color w:val="000000" w:themeColor="text1"/>
                <w:sz w:val="24"/>
                <w:szCs w:val="24"/>
              </w:rPr>
            </w:pPr>
            <w:r w:rsidRPr="00626763">
              <w:rPr>
                <w:color w:val="000000" w:themeColor="text1"/>
                <w:sz w:val="24"/>
                <w:szCs w:val="24"/>
              </w:rPr>
              <w:t xml:space="preserve">Профессиональное и квалификационное разделение должностей государственной и </w:t>
            </w:r>
            <w:r w:rsidRPr="00626763">
              <w:rPr>
                <w:color w:val="000000" w:themeColor="text1"/>
                <w:sz w:val="24"/>
                <w:szCs w:val="24"/>
              </w:rPr>
              <w:lastRenderedPageBreak/>
              <w:t>муниципальной службы.</w:t>
            </w:r>
          </w:p>
          <w:p w:rsidR="002F0597" w:rsidRPr="00626763" w:rsidRDefault="0073410B" w:rsidP="005F461E">
            <w:pPr>
              <w:pStyle w:val="aa"/>
              <w:numPr>
                <w:ilvl w:val="0"/>
                <w:numId w:val="29"/>
              </w:numPr>
              <w:tabs>
                <w:tab w:val="left" w:pos="4111"/>
              </w:tabs>
              <w:rPr>
                <w:color w:val="000000" w:themeColor="text1"/>
              </w:rPr>
            </w:pPr>
            <w:r w:rsidRPr="00626763">
              <w:rPr>
                <w:color w:val="000000" w:themeColor="text1"/>
              </w:rPr>
              <w:t>Правовой статус государственного служащего; особые процедуры замещения государственных должностей;</w:t>
            </w:r>
          </w:p>
          <w:p w:rsidR="002F0597" w:rsidRPr="00626763" w:rsidRDefault="0073410B" w:rsidP="005F461E">
            <w:pPr>
              <w:pStyle w:val="aa"/>
              <w:numPr>
                <w:ilvl w:val="0"/>
                <w:numId w:val="29"/>
              </w:numPr>
              <w:tabs>
                <w:tab w:val="left" w:pos="4111"/>
              </w:tabs>
              <w:rPr>
                <w:color w:val="000000" w:themeColor="text1"/>
              </w:rPr>
            </w:pPr>
            <w:r w:rsidRPr="00626763">
              <w:rPr>
                <w:color w:val="000000" w:themeColor="text1"/>
              </w:rPr>
              <w:t xml:space="preserve"> права, обязанности и ответственность должностных лиц; </w:t>
            </w:r>
          </w:p>
          <w:p w:rsidR="0073410B" w:rsidRPr="00626763" w:rsidRDefault="0073410B" w:rsidP="005F461E">
            <w:pPr>
              <w:pStyle w:val="aa"/>
              <w:numPr>
                <w:ilvl w:val="0"/>
                <w:numId w:val="29"/>
              </w:numPr>
              <w:tabs>
                <w:tab w:val="left" w:pos="4111"/>
              </w:tabs>
              <w:rPr>
                <w:color w:val="000000" w:themeColor="text1"/>
              </w:rPr>
            </w:pPr>
            <w:r w:rsidRPr="00626763">
              <w:rPr>
                <w:color w:val="000000" w:themeColor="text1"/>
              </w:rPr>
              <w:t>специфический порядок и технологии прохождения службы.</w:t>
            </w:r>
          </w:p>
          <w:p w:rsidR="002F0597" w:rsidRPr="00626763" w:rsidRDefault="0073410B" w:rsidP="005F461E">
            <w:pPr>
              <w:pStyle w:val="aa"/>
              <w:numPr>
                <w:ilvl w:val="0"/>
                <w:numId w:val="29"/>
              </w:numPr>
              <w:tabs>
                <w:tab w:val="left" w:pos="4111"/>
              </w:tabs>
              <w:rPr>
                <w:color w:val="000000" w:themeColor="text1"/>
              </w:rPr>
            </w:pPr>
            <w:r w:rsidRPr="00626763">
              <w:rPr>
                <w:color w:val="000000" w:themeColor="text1"/>
              </w:rPr>
              <w:t xml:space="preserve">Правовой статус муниципального служащего;  процедуры замещения муниципальных должностей; </w:t>
            </w:r>
          </w:p>
          <w:p w:rsidR="0073410B" w:rsidRPr="00626763" w:rsidRDefault="0073410B" w:rsidP="005F461E">
            <w:pPr>
              <w:pStyle w:val="aa"/>
              <w:numPr>
                <w:ilvl w:val="0"/>
                <w:numId w:val="29"/>
              </w:numPr>
              <w:tabs>
                <w:tab w:val="left" w:pos="4111"/>
              </w:tabs>
              <w:rPr>
                <w:color w:val="000000" w:themeColor="text1"/>
              </w:rPr>
            </w:pPr>
            <w:r w:rsidRPr="00626763">
              <w:rPr>
                <w:color w:val="000000" w:themeColor="text1"/>
              </w:rPr>
              <w:t>права, обязанности и ответстве</w:t>
            </w:r>
            <w:r w:rsidR="002F0597" w:rsidRPr="00626763">
              <w:rPr>
                <w:color w:val="000000" w:themeColor="text1"/>
              </w:rPr>
              <w:t>нность муниципального служащего</w:t>
            </w:r>
            <w:r w:rsidRPr="00626763">
              <w:rPr>
                <w:color w:val="000000" w:themeColor="text1"/>
              </w:rPr>
              <w:t>; порядок и технологии прохождения</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25.</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Прохождение государственной и муниципальной службы</w:t>
            </w:r>
            <w:r w:rsidRPr="00626763">
              <w:rPr>
                <w:color w:val="000000" w:themeColor="text1"/>
              </w:rPr>
              <w:t xml:space="preserve"> в Российской Федерации. Должности гражданской службы</w:t>
            </w:r>
          </w:p>
        </w:tc>
        <w:tc>
          <w:tcPr>
            <w:tcW w:w="6237" w:type="dxa"/>
          </w:tcPr>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Поступление на государственную службу;</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поступление на муниципальную службу;</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прохождение государственной службы;</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прохождение муниципальной службы;</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 xml:space="preserve">основания и последствия прекращения государственной и муниципальной службы; </w:t>
            </w:r>
          </w:p>
          <w:p w:rsidR="0073410B" w:rsidRPr="00626763" w:rsidRDefault="0073410B" w:rsidP="005F461E">
            <w:pPr>
              <w:pStyle w:val="ab"/>
              <w:numPr>
                <w:ilvl w:val="0"/>
                <w:numId w:val="30"/>
              </w:numPr>
              <w:tabs>
                <w:tab w:val="left" w:pos="567"/>
                <w:tab w:val="left" w:pos="4111"/>
              </w:tabs>
              <w:jc w:val="both"/>
              <w:rPr>
                <w:color w:val="000000" w:themeColor="text1"/>
                <w:sz w:val="24"/>
                <w:szCs w:val="24"/>
              </w:rPr>
            </w:pPr>
            <w:r w:rsidRPr="00626763">
              <w:rPr>
                <w:color w:val="000000" w:themeColor="text1"/>
                <w:sz w:val="24"/>
                <w:szCs w:val="24"/>
              </w:rPr>
              <w:t>законодательство о прохождении государственной  и муниципальной службы.</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Должность гражданской службы;</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деление на категории;</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деление на группы;</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требования к профессиональным знаниям и навыкам;</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реестры;</w:t>
            </w:r>
          </w:p>
          <w:p w:rsidR="0073410B" w:rsidRPr="00626763" w:rsidRDefault="0073410B" w:rsidP="005F461E">
            <w:pPr>
              <w:pStyle w:val="aa"/>
              <w:numPr>
                <w:ilvl w:val="0"/>
                <w:numId w:val="30"/>
              </w:numPr>
              <w:tabs>
                <w:tab w:val="left" w:pos="4111"/>
              </w:tabs>
              <w:rPr>
                <w:color w:val="000000" w:themeColor="text1"/>
              </w:rPr>
            </w:pPr>
            <w:r w:rsidRPr="00626763">
              <w:rPr>
                <w:color w:val="000000" w:themeColor="text1"/>
              </w:rPr>
              <w:t>классные чины в госслужбе.</w:t>
            </w:r>
          </w:p>
          <w:p w:rsidR="0073410B" w:rsidRPr="00626763" w:rsidRDefault="0073410B" w:rsidP="00B21132">
            <w:pPr>
              <w:pStyle w:val="ab"/>
              <w:tabs>
                <w:tab w:val="left" w:pos="567"/>
                <w:tab w:val="left" w:pos="4111"/>
              </w:tabs>
              <w:ind w:left="123"/>
              <w:jc w:val="both"/>
              <w:rPr>
                <w:color w:val="000000" w:themeColor="text1"/>
                <w:sz w:val="24"/>
                <w:szCs w:val="24"/>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26.</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Ответственность государственных и муниципальных служащих.</w:t>
            </w:r>
          </w:p>
        </w:tc>
        <w:tc>
          <w:tcPr>
            <w:tcW w:w="6237" w:type="dxa"/>
          </w:tcPr>
          <w:p w:rsidR="0073410B" w:rsidRPr="00626763" w:rsidRDefault="0073410B" w:rsidP="005F461E">
            <w:pPr>
              <w:pStyle w:val="aa"/>
              <w:numPr>
                <w:ilvl w:val="0"/>
                <w:numId w:val="31"/>
              </w:numPr>
              <w:tabs>
                <w:tab w:val="left" w:pos="4111"/>
              </w:tabs>
              <w:rPr>
                <w:color w:val="000000" w:themeColor="text1"/>
              </w:rPr>
            </w:pPr>
            <w:r w:rsidRPr="00626763">
              <w:rPr>
                <w:color w:val="000000" w:themeColor="text1"/>
              </w:rPr>
              <w:t>Уголовные преступления государственных служащих;</w:t>
            </w:r>
          </w:p>
          <w:p w:rsidR="0073410B" w:rsidRPr="00626763" w:rsidRDefault="0073410B" w:rsidP="005F461E">
            <w:pPr>
              <w:pStyle w:val="aa"/>
              <w:numPr>
                <w:ilvl w:val="0"/>
                <w:numId w:val="31"/>
              </w:numPr>
              <w:tabs>
                <w:tab w:val="left" w:pos="4111"/>
              </w:tabs>
              <w:rPr>
                <w:color w:val="000000" w:themeColor="text1"/>
              </w:rPr>
            </w:pPr>
            <w:r w:rsidRPr="00626763">
              <w:rPr>
                <w:color w:val="000000" w:themeColor="text1"/>
              </w:rPr>
              <w:t xml:space="preserve">виды преступлений против интересов государства: злоупотребление должностными полномочиями, </w:t>
            </w:r>
          </w:p>
          <w:p w:rsidR="0073410B" w:rsidRPr="00626763" w:rsidRDefault="0073410B" w:rsidP="00B21132">
            <w:pPr>
              <w:pStyle w:val="aa"/>
              <w:tabs>
                <w:tab w:val="left" w:pos="4111"/>
              </w:tabs>
              <w:ind w:left="754"/>
              <w:rPr>
                <w:color w:val="000000" w:themeColor="text1"/>
              </w:rPr>
            </w:pPr>
            <w:r w:rsidRPr="00626763">
              <w:rPr>
                <w:color w:val="000000" w:themeColor="text1"/>
              </w:rPr>
              <w:t>превышение должностных полномочий,</w:t>
            </w:r>
            <w:r w:rsidR="00626763" w:rsidRPr="00626763">
              <w:rPr>
                <w:color w:val="000000" w:themeColor="text1"/>
              </w:rPr>
              <w:t xml:space="preserve"> </w:t>
            </w:r>
            <w:r w:rsidRPr="00626763">
              <w:rPr>
                <w:color w:val="000000" w:themeColor="text1"/>
              </w:rPr>
              <w:t>отказ в предоставлении информации Федеральному Собранию РФ или Счетной палате,</w:t>
            </w:r>
          </w:p>
          <w:p w:rsidR="0073410B" w:rsidRPr="00626763" w:rsidRDefault="0073410B" w:rsidP="005F461E">
            <w:pPr>
              <w:pStyle w:val="aa"/>
              <w:numPr>
                <w:ilvl w:val="0"/>
                <w:numId w:val="31"/>
              </w:numPr>
              <w:tabs>
                <w:tab w:val="left" w:pos="4111"/>
              </w:tabs>
              <w:rPr>
                <w:color w:val="000000" w:themeColor="text1"/>
              </w:rPr>
            </w:pPr>
            <w:r w:rsidRPr="00626763">
              <w:rPr>
                <w:color w:val="000000" w:themeColor="text1"/>
              </w:rPr>
              <w:t>присвоение полномочий должностного лица и др.;</w:t>
            </w:r>
          </w:p>
          <w:p w:rsidR="0073410B" w:rsidRPr="00626763" w:rsidRDefault="0073410B" w:rsidP="005F461E">
            <w:pPr>
              <w:pStyle w:val="aa"/>
              <w:numPr>
                <w:ilvl w:val="0"/>
                <w:numId w:val="31"/>
              </w:numPr>
              <w:tabs>
                <w:tab w:val="left" w:pos="4111"/>
              </w:tabs>
              <w:rPr>
                <w:color w:val="000000" w:themeColor="text1"/>
              </w:rPr>
            </w:pPr>
            <w:r w:rsidRPr="00626763">
              <w:rPr>
                <w:color w:val="000000" w:themeColor="text1"/>
              </w:rPr>
              <w:t>административная ответственность;</w:t>
            </w:r>
          </w:p>
          <w:p w:rsidR="0073410B" w:rsidRPr="00626763" w:rsidRDefault="0073410B" w:rsidP="005F461E">
            <w:pPr>
              <w:pStyle w:val="aa"/>
              <w:numPr>
                <w:ilvl w:val="0"/>
                <w:numId w:val="31"/>
              </w:numPr>
              <w:tabs>
                <w:tab w:val="left" w:pos="4111"/>
              </w:tabs>
              <w:rPr>
                <w:b/>
                <w:color w:val="000000" w:themeColor="text1"/>
              </w:rPr>
            </w:pPr>
            <w:r w:rsidRPr="00626763">
              <w:rPr>
                <w:color w:val="000000" w:themeColor="text1"/>
              </w:rPr>
              <w:t>дисциплинарная ответственность.</w:t>
            </w:r>
          </w:p>
          <w:p w:rsidR="0073410B" w:rsidRPr="00626763" w:rsidRDefault="00B905A4" w:rsidP="005F461E">
            <w:pPr>
              <w:pStyle w:val="aa"/>
              <w:numPr>
                <w:ilvl w:val="0"/>
                <w:numId w:val="31"/>
              </w:numPr>
              <w:tabs>
                <w:tab w:val="left" w:pos="4111"/>
              </w:tabs>
              <w:rPr>
                <w:b/>
                <w:color w:val="000000" w:themeColor="text1"/>
              </w:rPr>
            </w:pPr>
            <w:r w:rsidRPr="00626763">
              <w:rPr>
                <w:color w:val="000000" w:themeColor="text1"/>
              </w:rPr>
              <w:t>Организационная культура государственных и муниципальных служащих</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27.</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 xml:space="preserve">Разработка и проведение </w:t>
            </w:r>
            <w:r w:rsidRPr="00626763">
              <w:rPr>
                <w:bCs/>
                <w:iCs/>
                <w:color w:val="000000" w:themeColor="text1"/>
              </w:rPr>
              <w:t>административных реформ</w:t>
            </w:r>
          </w:p>
        </w:tc>
        <w:tc>
          <w:tcPr>
            <w:tcW w:w="6237" w:type="dxa"/>
          </w:tcPr>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Зарубежный опыт проведения административных реформ.</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Административные реформы в Великобритании.</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Административная реформа во Франции.</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Основные направления административной реформы в Германии.</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Административное реформирование в США.</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Основные этапы административной реформы в Китайской Народной Республике.</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lastRenderedPageBreak/>
              <w:t>Предпосылки проведения административной реформы в России.</w:t>
            </w:r>
          </w:p>
          <w:p w:rsidR="0073410B"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 xml:space="preserve">История проведения административных реформ в России. </w:t>
            </w:r>
          </w:p>
          <w:p w:rsidR="00AF2B69" w:rsidRPr="00626763" w:rsidRDefault="0073410B" w:rsidP="005F461E">
            <w:pPr>
              <w:pStyle w:val="aa"/>
              <w:numPr>
                <w:ilvl w:val="0"/>
                <w:numId w:val="32"/>
              </w:numPr>
              <w:tabs>
                <w:tab w:val="left" w:pos="4111"/>
              </w:tabs>
              <w:rPr>
                <w:bCs/>
                <w:iCs/>
                <w:color w:val="000000" w:themeColor="text1"/>
              </w:rPr>
            </w:pPr>
            <w:r w:rsidRPr="00626763">
              <w:rPr>
                <w:bCs/>
                <w:iCs/>
                <w:color w:val="000000" w:themeColor="text1"/>
              </w:rPr>
              <w:t xml:space="preserve">Сущность и </w:t>
            </w:r>
            <w:r w:rsidR="00AF2B69" w:rsidRPr="00626763">
              <w:rPr>
                <w:bCs/>
                <w:iCs/>
                <w:color w:val="000000" w:themeColor="text1"/>
              </w:rPr>
              <w:t>основные составляющие административной реформы в России.</w:t>
            </w:r>
          </w:p>
          <w:p w:rsidR="0073410B" w:rsidRPr="00626763" w:rsidRDefault="00AF2B69" w:rsidP="005F461E">
            <w:pPr>
              <w:pStyle w:val="aa"/>
              <w:numPr>
                <w:ilvl w:val="0"/>
                <w:numId w:val="32"/>
              </w:numPr>
              <w:tabs>
                <w:tab w:val="left" w:pos="4111"/>
              </w:tabs>
              <w:rPr>
                <w:bCs/>
                <w:iCs/>
                <w:color w:val="000000" w:themeColor="text1"/>
              </w:rPr>
            </w:pPr>
            <w:r w:rsidRPr="00626763">
              <w:rPr>
                <w:bCs/>
                <w:iCs/>
                <w:color w:val="000000" w:themeColor="text1"/>
              </w:rPr>
              <w:t>О</w:t>
            </w:r>
            <w:r w:rsidR="0073410B" w:rsidRPr="00626763">
              <w:rPr>
                <w:bCs/>
                <w:iCs/>
                <w:color w:val="000000" w:themeColor="text1"/>
              </w:rPr>
              <w:t>сновные этапы и направления административной реформы в России.</w:t>
            </w:r>
          </w:p>
          <w:p w:rsidR="0073410B" w:rsidRPr="00626763" w:rsidRDefault="0073410B" w:rsidP="005F461E">
            <w:pPr>
              <w:pStyle w:val="aa"/>
              <w:numPr>
                <w:ilvl w:val="0"/>
                <w:numId w:val="32"/>
              </w:numPr>
              <w:tabs>
                <w:tab w:val="left" w:pos="4111"/>
              </w:tabs>
              <w:rPr>
                <w:color w:val="000000" w:themeColor="text1"/>
              </w:rPr>
            </w:pPr>
            <w:r w:rsidRPr="00626763">
              <w:rPr>
                <w:bCs/>
                <w:iCs/>
                <w:color w:val="000000" w:themeColor="text1"/>
              </w:rPr>
              <w:t>Основные итоги административной реформы в современной России.</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28.</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Методологические основы разработки государственных решений</w:t>
            </w:r>
          </w:p>
        </w:tc>
        <w:tc>
          <w:tcPr>
            <w:tcW w:w="6237" w:type="dxa"/>
          </w:tcPr>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Основные требования системного (комплексного) подхода к разработке и реализации государственных решений. </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Системный анализ проблемной ситуации.</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 Генерирование альтернатив решения проблемы. </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Изучение ресурсной базы решения проблемы.</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 Учет организационных возможностей и ограничивающих факторов.</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 Исключение второстепенных альтернатив.</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 Определение сил и средств, привлекаемых для решения проблемы. </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 Разработка стратегии и тактики решения проблемы (плана операции, проекта). </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Экспертная оценка. </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Документальное оформление управленческого решения. </w:t>
            </w:r>
          </w:p>
          <w:p w:rsidR="00AF2B69" w:rsidRPr="00626763" w:rsidRDefault="0073410B" w:rsidP="005F461E">
            <w:pPr>
              <w:pStyle w:val="aa"/>
              <w:numPr>
                <w:ilvl w:val="0"/>
                <w:numId w:val="33"/>
              </w:numPr>
              <w:tabs>
                <w:tab w:val="left" w:pos="4111"/>
              </w:tabs>
              <w:rPr>
                <w:color w:val="000000" w:themeColor="text1"/>
              </w:rPr>
            </w:pPr>
            <w:r w:rsidRPr="00626763">
              <w:rPr>
                <w:color w:val="000000" w:themeColor="text1"/>
              </w:rPr>
              <w:t xml:space="preserve">Утверждение (принятие) управленческого решения.  </w:t>
            </w:r>
          </w:p>
          <w:p w:rsidR="0073410B" w:rsidRPr="00626763" w:rsidRDefault="0073410B" w:rsidP="005F461E">
            <w:pPr>
              <w:pStyle w:val="aa"/>
              <w:numPr>
                <w:ilvl w:val="0"/>
                <w:numId w:val="33"/>
              </w:numPr>
              <w:tabs>
                <w:tab w:val="left" w:pos="4111"/>
              </w:tabs>
              <w:rPr>
                <w:color w:val="000000" w:themeColor="text1"/>
              </w:rPr>
            </w:pPr>
            <w:r w:rsidRPr="00626763">
              <w:rPr>
                <w:color w:val="000000" w:themeColor="text1"/>
              </w:rPr>
              <w:t>Определение ответственных организаций и лиц, сроков реализации и форм контроля.</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29.</w:t>
            </w:r>
          </w:p>
        </w:tc>
        <w:tc>
          <w:tcPr>
            <w:tcW w:w="2755" w:type="dxa"/>
          </w:tcPr>
          <w:p w:rsidR="0073410B" w:rsidRPr="00626763" w:rsidRDefault="0073410B" w:rsidP="00B21132">
            <w:pPr>
              <w:tabs>
                <w:tab w:val="left" w:pos="4111"/>
              </w:tabs>
              <w:jc w:val="both"/>
              <w:rPr>
                <w:color w:val="000000" w:themeColor="text1"/>
              </w:rPr>
            </w:pPr>
            <w:r w:rsidRPr="00626763">
              <w:rPr>
                <w:bCs/>
                <w:iCs/>
                <w:color w:val="000000" w:themeColor="text1"/>
              </w:rPr>
              <w:t>Анализ процесса разработки и реализации государственной политики</w:t>
            </w:r>
          </w:p>
        </w:tc>
        <w:tc>
          <w:tcPr>
            <w:tcW w:w="6237" w:type="dxa"/>
          </w:tcPr>
          <w:p w:rsidR="00AF2B69" w:rsidRPr="00626763" w:rsidRDefault="0073410B" w:rsidP="005F461E">
            <w:pPr>
              <w:pStyle w:val="aa"/>
              <w:numPr>
                <w:ilvl w:val="0"/>
                <w:numId w:val="34"/>
              </w:numPr>
              <w:tabs>
                <w:tab w:val="left" w:pos="4111"/>
              </w:tabs>
              <w:rPr>
                <w:color w:val="000000" w:themeColor="text1"/>
              </w:rPr>
            </w:pPr>
            <w:r w:rsidRPr="00626763">
              <w:rPr>
                <w:color w:val="000000" w:themeColor="text1"/>
              </w:rPr>
              <w:t>Характеристика процесса разработки государственной политики.</w:t>
            </w:r>
          </w:p>
          <w:p w:rsidR="00AF2B69" w:rsidRPr="00626763" w:rsidRDefault="0073410B" w:rsidP="005F461E">
            <w:pPr>
              <w:pStyle w:val="aa"/>
              <w:numPr>
                <w:ilvl w:val="0"/>
                <w:numId w:val="34"/>
              </w:numPr>
              <w:tabs>
                <w:tab w:val="left" w:pos="4111"/>
              </w:tabs>
              <w:rPr>
                <w:color w:val="000000" w:themeColor="text1"/>
              </w:rPr>
            </w:pPr>
            <w:r w:rsidRPr="00626763">
              <w:rPr>
                <w:color w:val="000000" w:themeColor="text1"/>
              </w:rPr>
              <w:t xml:space="preserve"> Общественные проблемы, механизм определения политических целей и приоритетов,</w:t>
            </w:r>
          </w:p>
          <w:p w:rsidR="00AF2B69" w:rsidRPr="00626763" w:rsidRDefault="0073410B" w:rsidP="005F461E">
            <w:pPr>
              <w:pStyle w:val="aa"/>
              <w:numPr>
                <w:ilvl w:val="0"/>
                <w:numId w:val="34"/>
              </w:numPr>
              <w:tabs>
                <w:tab w:val="left" w:pos="4111"/>
              </w:tabs>
              <w:rPr>
                <w:color w:val="000000" w:themeColor="text1"/>
              </w:rPr>
            </w:pPr>
            <w:r w:rsidRPr="00626763">
              <w:rPr>
                <w:color w:val="000000" w:themeColor="text1"/>
              </w:rPr>
              <w:t xml:space="preserve"> критерии выбора альтернатив решения проблем,</w:t>
            </w:r>
          </w:p>
          <w:p w:rsidR="00AF2B69" w:rsidRPr="00626763" w:rsidRDefault="0073410B" w:rsidP="005F461E">
            <w:pPr>
              <w:pStyle w:val="aa"/>
              <w:numPr>
                <w:ilvl w:val="0"/>
                <w:numId w:val="34"/>
              </w:numPr>
              <w:tabs>
                <w:tab w:val="left" w:pos="4111"/>
              </w:tabs>
              <w:rPr>
                <w:color w:val="000000" w:themeColor="text1"/>
              </w:rPr>
            </w:pPr>
            <w:r w:rsidRPr="00626763">
              <w:rPr>
                <w:color w:val="000000" w:themeColor="text1"/>
              </w:rPr>
              <w:t xml:space="preserve"> политический анализ, </w:t>
            </w:r>
          </w:p>
          <w:p w:rsidR="00AF2B69" w:rsidRPr="00626763" w:rsidRDefault="0073410B" w:rsidP="005F461E">
            <w:pPr>
              <w:pStyle w:val="aa"/>
              <w:numPr>
                <w:ilvl w:val="0"/>
                <w:numId w:val="34"/>
              </w:numPr>
              <w:tabs>
                <w:tab w:val="left" w:pos="4111"/>
              </w:tabs>
              <w:rPr>
                <w:color w:val="000000" w:themeColor="text1"/>
              </w:rPr>
            </w:pPr>
            <w:r w:rsidRPr="00626763">
              <w:rPr>
                <w:color w:val="000000" w:themeColor="text1"/>
              </w:rPr>
              <w:t>анализ политических рисков,</w:t>
            </w:r>
          </w:p>
          <w:p w:rsidR="0073410B" w:rsidRPr="00626763" w:rsidRDefault="0073410B" w:rsidP="005F461E">
            <w:pPr>
              <w:pStyle w:val="aa"/>
              <w:numPr>
                <w:ilvl w:val="0"/>
                <w:numId w:val="34"/>
              </w:numPr>
              <w:tabs>
                <w:tab w:val="left" w:pos="4111"/>
              </w:tabs>
              <w:rPr>
                <w:color w:val="000000" w:themeColor="text1"/>
              </w:rPr>
            </w:pPr>
            <w:r w:rsidRPr="00626763">
              <w:rPr>
                <w:color w:val="000000" w:themeColor="text1"/>
              </w:rPr>
              <w:t xml:space="preserve"> механизм выявления и управления рисками.</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30.</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Организация исполнения государственных решений</w:t>
            </w:r>
          </w:p>
        </w:tc>
        <w:tc>
          <w:tcPr>
            <w:tcW w:w="6237" w:type="dxa"/>
          </w:tcPr>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 xml:space="preserve">Организация процесса исполнения государственных решений как этап управленческой деятельности. </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 xml:space="preserve">Основные задачи организации исполнения государственных решений. </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Мобилизация усилий исполнителей.</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 xml:space="preserve"> Обеспечение творческой работы.</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 xml:space="preserve"> Мотивация строгой ответственности за достижение намеченного.</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 xml:space="preserve"> Стадии этапа организации исполнения государственных решений.</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t xml:space="preserve"> Подбор, расстановка исполнителей, осмысление общих задач, средств и способов исполнения решения.</w:t>
            </w:r>
          </w:p>
          <w:p w:rsidR="00AF2B69" w:rsidRPr="00626763" w:rsidRDefault="0073410B" w:rsidP="005F461E">
            <w:pPr>
              <w:pStyle w:val="aa"/>
              <w:numPr>
                <w:ilvl w:val="0"/>
                <w:numId w:val="35"/>
              </w:numPr>
              <w:tabs>
                <w:tab w:val="left" w:pos="4111"/>
              </w:tabs>
              <w:rPr>
                <w:color w:val="000000" w:themeColor="text1"/>
              </w:rPr>
            </w:pPr>
            <w:r w:rsidRPr="00626763">
              <w:rPr>
                <w:color w:val="000000" w:themeColor="text1"/>
              </w:rPr>
              <w:lastRenderedPageBreak/>
              <w:t xml:space="preserve"> Оценка хода исполнения решения. </w:t>
            </w:r>
          </w:p>
          <w:p w:rsidR="0073410B" w:rsidRPr="00626763" w:rsidRDefault="0073410B" w:rsidP="005F461E">
            <w:pPr>
              <w:pStyle w:val="aa"/>
              <w:numPr>
                <w:ilvl w:val="0"/>
                <w:numId w:val="35"/>
              </w:numPr>
              <w:tabs>
                <w:tab w:val="left" w:pos="4111"/>
              </w:tabs>
              <w:rPr>
                <w:color w:val="000000" w:themeColor="text1"/>
              </w:rPr>
            </w:pPr>
            <w:r w:rsidRPr="00626763">
              <w:rPr>
                <w:color w:val="000000" w:themeColor="text1"/>
              </w:rPr>
              <w:t>Учет и оценка результатов процесса исполнения государственного решения.</w:t>
            </w:r>
          </w:p>
          <w:p w:rsidR="00626763" w:rsidRPr="00626763" w:rsidRDefault="00626763" w:rsidP="00626763">
            <w:pPr>
              <w:pStyle w:val="aa"/>
              <w:tabs>
                <w:tab w:val="left" w:pos="4111"/>
              </w:tabs>
              <w:ind w:left="720"/>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31.</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Разработка и реализация государственных решений в условиях неопределенности и риска</w:t>
            </w:r>
          </w:p>
        </w:tc>
        <w:tc>
          <w:tcPr>
            <w:tcW w:w="6237" w:type="dxa"/>
          </w:tcPr>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Условия неопределенности и риска при разработке управленческих решений.</w:t>
            </w:r>
          </w:p>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 xml:space="preserve"> Классификация рисков как основа эффективной организации управления рисками. </w:t>
            </w:r>
          </w:p>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Приемы разработки и выбора управленческих решений в условиях неопределенности и риска.</w:t>
            </w:r>
          </w:p>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 xml:space="preserve"> Анализ, оценка и прогноз последствий риска и вариантов решения. </w:t>
            </w:r>
          </w:p>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 xml:space="preserve">Методики снижения уровня неопределенности и риска. </w:t>
            </w:r>
          </w:p>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Метод сценариев.</w:t>
            </w:r>
          </w:p>
          <w:p w:rsidR="00AF2B69" w:rsidRPr="00626763" w:rsidRDefault="0073410B" w:rsidP="005F461E">
            <w:pPr>
              <w:pStyle w:val="aa"/>
              <w:numPr>
                <w:ilvl w:val="0"/>
                <w:numId w:val="36"/>
              </w:numPr>
              <w:tabs>
                <w:tab w:val="left" w:pos="4111"/>
              </w:tabs>
              <w:rPr>
                <w:color w:val="000000" w:themeColor="text1"/>
              </w:rPr>
            </w:pPr>
            <w:r w:rsidRPr="00626763">
              <w:rPr>
                <w:color w:val="000000" w:themeColor="text1"/>
              </w:rPr>
              <w:t xml:space="preserve"> Метод резервирования ресурсов. </w:t>
            </w:r>
          </w:p>
          <w:p w:rsidR="0073410B" w:rsidRPr="00626763" w:rsidRDefault="0073410B" w:rsidP="005F461E">
            <w:pPr>
              <w:pStyle w:val="aa"/>
              <w:numPr>
                <w:ilvl w:val="0"/>
                <w:numId w:val="36"/>
              </w:numPr>
              <w:tabs>
                <w:tab w:val="left" w:pos="4111"/>
              </w:tabs>
              <w:rPr>
                <w:color w:val="000000" w:themeColor="text1"/>
              </w:rPr>
            </w:pPr>
            <w:r w:rsidRPr="00626763">
              <w:rPr>
                <w:color w:val="000000" w:themeColor="text1"/>
              </w:rPr>
              <w:t>Метод диверсификации.</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32.</w:t>
            </w:r>
          </w:p>
        </w:tc>
        <w:tc>
          <w:tcPr>
            <w:tcW w:w="2755" w:type="dxa"/>
          </w:tcPr>
          <w:p w:rsidR="0073410B" w:rsidRPr="00626763" w:rsidRDefault="0073410B" w:rsidP="00B21132">
            <w:pPr>
              <w:tabs>
                <w:tab w:val="left" w:pos="4111"/>
              </w:tabs>
              <w:jc w:val="both"/>
              <w:rPr>
                <w:color w:val="000000" w:themeColor="text1"/>
              </w:rPr>
            </w:pPr>
            <w:r w:rsidRPr="00626763">
              <w:rPr>
                <w:color w:val="000000" w:themeColor="text1"/>
              </w:rPr>
              <w:t>Эффективность государственного управления в современной России</w:t>
            </w:r>
          </w:p>
        </w:tc>
        <w:tc>
          <w:tcPr>
            <w:tcW w:w="6237" w:type="dxa"/>
          </w:tcPr>
          <w:p w:rsidR="0073410B" w:rsidRPr="00626763" w:rsidRDefault="0073410B" w:rsidP="005F461E">
            <w:pPr>
              <w:pStyle w:val="afc"/>
              <w:numPr>
                <w:ilvl w:val="0"/>
                <w:numId w:val="37"/>
              </w:numPr>
              <w:tabs>
                <w:tab w:val="left" w:pos="34"/>
                <w:tab w:val="left" w:pos="317"/>
                <w:tab w:val="left" w:pos="4111"/>
              </w:tabs>
              <w:autoSpaceDN/>
              <w:adjustRightInd/>
              <w:spacing w:after="0"/>
              <w:jc w:val="both"/>
              <w:rPr>
                <w:color w:val="000000" w:themeColor="text1"/>
              </w:rPr>
            </w:pPr>
            <w:r w:rsidRPr="00626763">
              <w:rPr>
                <w:color w:val="000000" w:themeColor="text1"/>
              </w:rPr>
              <w:t xml:space="preserve">Понятие эффективности государственного управления. </w:t>
            </w:r>
          </w:p>
          <w:p w:rsidR="0073410B" w:rsidRPr="00626763" w:rsidRDefault="0073410B" w:rsidP="005F461E">
            <w:pPr>
              <w:pStyle w:val="afc"/>
              <w:numPr>
                <w:ilvl w:val="0"/>
                <w:numId w:val="37"/>
              </w:numPr>
              <w:tabs>
                <w:tab w:val="left" w:pos="34"/>
                <w:tab w:val="left" w:pos="317"/>
                <w:tab w:val="left" w:pos="4111"/>
              </w:tabs>
              <w:autoSpaceDN/>
              <w:adjustRightInd/>
              <w:spacing w:after="0"/>
              <w:jc w:val="both"/>
              <w:rPr>
                <w:color w:val="000000" w:themeColor="text1"/>
              </w:rPr>
            </w:pPr>
            <w:r w:rsidRPr="00626763">
              <w:rPr>
                <w:color w:val="000000" w:themeColor="text1"/>
              </w:rPr>
              <w:t xml:space="preserve">Факторы эффективности государственного управления. </w:t>
            </w:r>
          </w:p>
          <w:p w:rsidR="0073410B" w:rsidRPr="00626763" w:rsidRDefault="0073410B" w:rsidP="005F461E">
            <w:pPr>
              <w:pStyle w:val="aa"/>
              <w:numPr>
                <w:ilvl w:val="0"/>
                <w:numId w:val="37"/>
              </w:numPr>
              <w:tabs>
                <w:tab w:val="left" w:pos="4111"/>
              </w:tabs>
              <w:rPr>
                <w:color w:val="000000" w:themeColor="text1"/>
              </w:rPr>
            </w:pPr>
            <w:r w:rsidRPr="00626763">
              <w:rPr>
                <w:color w:val="000000" w:themeColor="text1"/>
              </w:rPr>
              <w:t>Эффективность государственного управления в современной России.</w:t>
            </w:r>
          </w:p>
          <w:p w:rsidR="0073410B" w:rsidRPr="00626763" w:rsidRDefault="0073410B" w:rsidP="005F461E">
            <w:pPr>
              <w:pStyle w:val="aa"/>
              <w:numPr>
                <w:ilvl w:val="0"/>
                <w:numId w:val="37"/>
              </w:numPr>
              <w:tabs>
                <w:tab w:val="left" w:pos="4111"/>
              </w:tabs>
              <w:rPr>
                <w:color w:val="000000" w:themeColor="text1"/>
              </w:rPr>
            </w:pPr>
            <w:r w:rsidRPr="00626763">
              <w:rPr>
                <w:color w:val="000000" w:themeColor="text1"/>
              </w:rPr>
              <w:t>Показатели эффективности государственного управления.</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33.</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 xml:space="preserve">Проблемы массовой коммуникации как подсистемы управления. </w:t>
            </w:r>
            <w:r w:rsidRPr="00626763">
              <w:rPr>
                <w:color w:val="000000" w:themeColor="text1"/>
              </w:rPr>
              <w:t>Установление эффективных связей с общественностью как задача государственного управления</w:t>
            </w:r>
          </w:p>
        </w:tc>
        <w:tc>
          <w:tcPr>
            <w:tcW w:w="6237" w:type="dxa"/>
          </w:tcPr>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Управление и коммуникация.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Понятие коммуникации, ее сущность и структура</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Основные каналы и институты коммуникации.</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 Роль  коммуникации в общественном развитии, социально-экономической, политической, региональной и международной интеграции.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Контроль над средствами коммуникации как один из ресурсов политической власти.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Новые информационные технологии и проблема прав человека.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Средства массовой информации как основной канал  коммуникации.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Содержательная, организационная и процессуальная стороны взаимодействия органов государственной власти со СМИ.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Деятельность пресс-службы. Информационная политика органов государственной власти и средства массовой информации.</w:t>
            </w:r>
          </w:p>
          <w:p w:rsidR="0073410B"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 Проблема траспарентности и открытости в деятельности органов власти.</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Социальная и техническая коммуникация.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Система видов и формы коммуникаций. Содержание и элементы коммуникации.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Модель Г. Лассуэлла. </w:t>
            </w:r>
          </w:p>
          <w:p w:rsidR="00AF2B69"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Влияние языка на мышление и поведение. Коммуникативные функции языка. Возможности вербального воздействия на аудиторию. </w:t>
            </w:r>
          </w:p>
          <w:p w:rsidR="00D42BED" w:rsidRPr="00626763" w:rsidRDefault="0073410B" w:rsidP="005F461E">
            <w:pPr>
              <w:pStyle w:val="aa"/>
              <w:numPr>
                <w:ilvl w:val="0"/>
                <w:numId w:val="38"/>
              </w:numPr>
              <w:tabs>
                <w:tab w:val="left" w:pos="4111"/>
              </w:tabs>
              <w:rPr>
                <w:color w:val="000000" w:themeColor="text1"/>
              </w:rPr>
            </w:pPr>
            <w:r w:rsidRPr="00626763">
              <w:rPr>
                <w:color w:val="000000" w:themeColor="text1"/>
              </w:rPr>
              <w:lastRenderedPageBreak/>
              <w:t>Невербальные средства коммуникации. Функции невербальных средств коммуникации.</w:t>
            </w:r>
          </w:p>
          <w:p w:rsidR="00D42BED"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 Синтетические виды коммуникации. </w:t>
            </w:r>
          </w:p>
          <w:p w:rsidR="0073410B" w:rsidRPr="00626763" w:rsidRDefault="0073410B" w:rsidP="005F461E">
            <w:pPr>
              <w:pStyle w:val="aa"/>
              <w:numPr>
                <w:ilvl w:val="0"/>
                <w:numId w:val="38"/>
              </w:numPr>
              <w:tabs>
                <w:tab w:val="left" w:pos="4111"/>
              </w:tabs>
              <w:rPr>
                <w:color w:val="000000" w:themeColor="text1"/>
              </w:rPr>
            </w:pPr>
            <w:r w:rsidRPr="00626763">
              <w:rPr>
                <w:color w:val="000000" w:themeColor="text1"/>
              </w:rPr>
              <w:t>Специфика коммуникации в искусстве, кино, телевидении.</w:t>
            </w:r>
          </w:p>
          <w:p w:rsidR="00D42BED"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Связи с общественностью: многообразие определений и понятий. </w:t>
            </w:r>
          </w:p>
          <w:p w:rsidR="00D42BED" w:rsidRPr="00626763" w:rsidRDefault="0073410B" w:rsidP="005F461E">
            <w:pPr>
              <w:pStyle w:val="aa"/>
              <w:numPr>
                <w:ilvl w:val="0"/>
                <w:numId w:val="38"/>
              </w:numPr>
              <w:tabs>
                <w:tab w:val="left" w:pos="4111"/>
              </w:tabs>
              <w:rPr>
                <w:color w:val="000000" w:themeColor="text1"/>
              </w:rPr>
            </w:pPr>
            <w:r w:rsidRPr="00626763">
              <w:rPr>
                <w:color w:val="000000" w:themeColor="text1"/>
              </w:rPr>
              <w:t>Экономические, политические, идеологические и социальные факторы возникновения и развития науки, профессии и отрасли бизнеса «паблик рилейшнз».</w:t>
            </w:r>
          </w:p>
          <w:p w:rsidR="0073410B"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 Становление PR как науки и учебной дисциплины. </w:t>
            </w:r>
          </w:p>
          <w:p w:rsidR="00D42BED" w:rsidRPr="00626763" w:rsidRDefault="0073410B" w:rsidP="005F461E">
            <w:pPr>
              <w:pStyle w:val="aa"/>
              <w:numPr>
                <w:ilvl w:val="0"/>
                <w:numId w:val="38"/>
              </w:numPr>
              <w:tabs>
                <w:tab w:val="left" w:pos="4111"/>
              </w:tabs>
              <w:rPr>
                <w:color w:val="000000" w:themeColor="text1"/>
              </w:rPr>
            </w:pPr>
            <w:r w:rsidRPr="00626763">
              <w:rPr>
                <w:color w:val="000000" w:themeColor="text1"/>
              </w:rPr>
              <w:t>Роль СО в современном гражданском обществе и рыночной экономике. Цели и функции СО</w:t>
            </w:r>
          </w:p>
          <w:p w:rsidR="0073410B" w:rsidRPr="00626763" w:rsidRDefault="0073410B" w:rsidP="005F461E">
            <w:pPr>
              <w:pStyle w:val="aa"/>
              <w:numPr>
                <w:ilvl w:val="0"/>
                <w:numId w:val="38"/>
              </w:numPr>
              <w:tabs>
                <w:tab w:val="left" w:pos="4111"/>
              </w:tabs>
              <w:rPr>
                <w:color w:val="000000" w:themeColor="text1"/>
              </w:rPr>
            </w:pPr>
            <w:r w:rsidRPr="00626763">
              <w:rPr>
                <w:color w:val="000000" w:themeColor="text1"/>
              </w:rPr>
              <w:t>. Соотношение понятий и функций: СО и реклама, СО и пропаганда, СО и маркетинг. Основные профессиональные термины и понятия.</w:t>
            </w:r>
          </w:p>
          <w:p w:rsidR="0073410B" w:rsidRPr="00626763" w:rsidRDefault="0073410B" w:rsidP="005F461E">
            <w:pPr>
              <w:pStyle w:val="aa"/>
              <w:numPr>
                <w:ilvl w:val="0"/>
                <w:numId w:val="38"/>
              </w:numPr>
              <w:tabs>
                <w:tab w:val="left" w:pos="4111"/>
              </w:tabs>
              <w:rPr>
                <w:color w:val="000000" w:themeColor="text1"/>
              </w:rPr>
            </w:pPr>
            <w:r w:rsidRPr="00626763">
              <w:rPr>
                <w:color w:val="000000" w:themeColor="text1"/>
              </w:rPr>
              <w:t xml:space="preserve">Теория массового общества и роль СМК. Теория социальной ответственности СМК. Нормативные теории массовой коммуникации. Теория ограниченных эффектов СМК. Теория двухступенчатой коммуникации. Критические теории массовых коммуникаций. Система древних коммуникаций. Социально-коммуникационная революция: появление алфавита – путь к массовой грамотности. Революция в печати. Коммуникационная революция индустриального общества: телеграф, телефон, радио, телевидение. Новые средства коммуникации в информационном обществе: компьютер, интернет. </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34.</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Правовое и этическое обеспечение деятельности в сфере связей с общественностью</w:t>
            </w:r>
          </w:p>
          <w:p w:rsidR="0073410B" w:rsidRPr="00626763" w:rsidRDefault="0073410B" w:rsidP="00B21132">
            <w:pPr>
              <w:tabs>
                <w:tab w:val="left" w:pos="4111"/>
              </w:tabs>
              <w:jc w:val="both"/>
              <w:rPr>
                <w:color w:val="000000" w:themeColor="text1"/>
              </w:rPr>
            </w:pPr>
          </w:p>
        </w:tc>
        <w:tc>
          <w:tcPr>
            <w:tcW w:w="6237" w:type="dxa"/>
          </w:tcPr>
          <w:p w:rsidR="00D42BED" w:rsidRPr="00626763" w:rsidRDefault="0073410B" w:rsidP="005F461E">
            <w:pPr>
              <w:pStyle w:val="aa"/>
              <w:numPr>
                <w:ilvl w:val="0"/>
                <w:numId w:val="39"/>
              </w:numPr>
              <w:tabs>
                <w:tab w:val="left" w:pos="4111"/>
              </w:tabs>
              <w:rPr>
                <w:color w:val="000000" w:themeColor="text1"/>
              </w:rPr>
            </w:pPr>
            <w:r w:rsidRPr="00626763">
              <w:rPr>
                <w:color w:val="000000" w:themeColor="text1"/>
              </w:rPr>
              <w:t xml:space="preserve">Этика и профессиональные стандарты в СО. </w:t>
            </w:r>
          </w:p>
          <w:p w:rsidR="00D42BED" w:rsidRPr="00626763" w:rsidRDefault="0073410B" w:rsidP="005F461E">
            <w:pPr>
              <w:pStyle w:val="aa"/>
              <w:numPr>
                <w:ilvl w:val="0"/>
                <w:numId w:val="39"/>
              </w:numPr>
              <w:tabs>
                <w:tab w:val="left" w:pos="4111"/>
              </w:tabs>
              <w:rPr>
                <w:color w:val="000000" w:themeColor="text1"/>
              </w:rPr>
            </w:pPr>
            <w:r w:rsidRPr="00626763">
              <w:rPr>
                <w:color w:val="000000" w:themeColor="text1"/>
              </w:rPr>
              <w:t xml:space="preserve">Виды Кодексов профессионального поведения PR-специалиста: Афинский и Лиссабонский кодексы IPRA, Римская Хартия ICCO и АКОС, Кодекс профессиональных стандартов PRSA, Декларация этических принципов РАСО. Сертификация и лицензирование профессионалов в СО. </w:t>
            </w:r>
          </w:p>
          <w:p w:rsidR="00D42BED" w:rsidRPr="00626763" w:rsidRDefault="0073410B" w:rsidP="005F461E">
            <w:pPr>
              <w:pStyle w:val="aa"/>
              <w:numPr>
                <w:ilvl w:val="0"/>
                <w:numId w:val="39"/>
              </w:numPr>
              <w:tabs>
                <w:tab w:val="left" w:pos="4111"/>
              </w:tabs>
              <w:rPr>
                <w:color w:val="000000" w:themeColor="text1"/>
              </w:rPr>
            </w:pPr>
            <w:r w:rsidRPr="00626763">
              <w:rPr>
                <w:color w:val="000000" w:themeColor="text1"/>
              </w:rPr>
              <w:t xml:space="preserve">Ведущие национальные и международные объединения специалистов в области связей с общественностью: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w:t>
            </w:r>
          </w:p>
          <w:p w:rsidR="00D42BED" w:rsidRPr="00626763" w:rsidRDefault="0073410B" w:rsidP="005F461E">
            <w:pPr>
              <w:pStyle w:val="aa"/>
              <w:numPr>
                <w:ilvl w:val="0"/>
                <w:numId w:val="39"/>
              </w:numPr>
              <w:tabs>
                <w:tab w:val="left" w:pos="4111"/>
              </w:tabs>
              <w:rPr>
                <w:color w:val="000000" w:themeColor="text1"/>
              </w:rPr>
            </w:pPr>
            <w:r w:rsidRPr="00626763">
              <w:rPr>
                <w:color w:val="000000" w:themeColor="text1"/>
              </w:rPr>
              <w:t xml:space="preserve">Правовое обеспечение связей с общественностью. Законы и нормативные акты, регулирующие общественную и коммерческую деятельность. Федеральные законы о СМИ, рекламе, защите прав потребителей. </w:t>
            </w:r>
          </w:p>
          <w:p w:rsidR="00D42BED" w:rsidRPr="00626763" w:rsidRDefault="0073410B" w:rsidP="005F461E">
            <w:pPr>
              <w:pStyle w:val="aa"/>
              <w:numPr>
                <w:ilvl w:val="0"/>
                <w:numId w:val="39"/>
              </w:numPr>
              <w:tabs>
                <w:tab w:val="left" w:pos="4111"/>
              </w:tabs>
              <w:rPr>
                <w:color w:val="000000" w:themeColor="text1"/>
              </w:rPr>
            </w:pPr>
            <w:r w:rsidRPr="00626763">
              <w:rPr>
                <w:color w:val="000000" w:themeColor="text1"/>
              </w:rPr>
              <w:t xml:space="preserve">Неформальные способы регулирования в области связей с общественностью: традиции, нормы, </w:t>
            </w:r>
            <w:r w:rsidRPr="00626763">
              <w:rPr>
                <w:color w:val="000000" w:themeColor="text1"/>
              </w:rPr>
              <w:lastRenderedPageBreak/>
              <w:t xml:space="preserve">мораль, общественное мнение. </w:t>
            </w:r>
          </w:p>
          <w:p w:rsidR="0073410B" w:rsidRPr="00626763" w:rsidRDefault="0073410B" w:rsidP="005F461E">
            <w:pPr>
              <w:pStyle w:val="aa"/>
              <w:numPr>
                <w:ilvl w:val="0"/>
                <w:numId w:val="39"/>
              </w:numPr>
              <w:tabs>
                <w:tab w:val="left" w:pos="4111"/>
              </w:tabs>
              <w:rPr>
                <w:color w:val="000000" w:themeColor="text1"/>
              </w:rPr>
            </w:pPr>
            <w:r w:rsidRPr="00626763">
              <w:rPr>
                <w:color w:val="000000" w:themeColor="text1"/>
              </w:rPr>
              <w:t>Принципы, классификация и основные направления услуг в области связей с общественностью</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35.</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 xml:space="preserve">Понятие и коммуникативные функции имиджа </w:t>
            </w:r>
            <w:r w:rsidR="00D42BED" w:rsidRPr="00626763">
              <w:rPr>
                <w:bCs/>
                <w:color w:val="000000" w:themeColor="text1"/>
              </w:rPr>
              <w:t xml:space="preserve">и брэнда </w:t>
            </w:r>
            <w:r w:rsidRPr="00626763">
              <w:rPr>
                <w:bCs/>
                <w:color w:val="000000" w:themeColor="text1"/>
              </w:rPr>
              <w:t>в связях с общественностью</w:t>
            </w:r>
          </w:p>
          <w:p w:rsidR="0073410B" w:rsidRPr="00626763" w:rsidRDefault="0073410B" w:rsidP="00B21132">
            <w:pPr>
              <w:tabs>
                <w:tab w:val="left" w:pos="4111"/>
              </w:tabs>
              <w:jc w:val="both"/>
              <w:rPr>
                <w:color w:val="000000" w:themeColor="text1"/>
              </w:rPr>
            </w:pPr>
          </w:p>
        </w:tc>
        <w:tc>
          <w:tcPr>
            <w:tcW w:w="6237" w:type="dxa"/>
          </w:tcPr>
          <w:p w:rsidR="00D42BED"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 xml:space="preserve">Имидж: содержание и роль в процессе коммуникации. Сущность понятия "Имидж". Имидж и субъективный образ. </w:t>
            </w:r>
          </w:p>
          <w:p w:rsidR="00D42BED"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 xml:space="preserve">Основные составляющие имиджа. Факторы влияющие на восприятие имиджа. </w:t>
            </w:r>
          </w:p>
          <w:p w:rsidR="00D42BED"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 xml:space="preserve">Технологии построения имиджей. </w:t>
            </w:r>
          </w:p>
          <w:p w:rsidR="00D42BED"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Понятие имидж государства, имидж руководителя, имидж органа государственной власти.</w:t>
            </w:r>
          </w:p>
          <w:p w:rsidR="00D42BED"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 xml:space="preserve"> Требования предъявляемые к связям с общественностью в государственных организациях. </w:t>
            </w:r>
          </w:p>
          <w:p w:rsidR="00D42BED"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Отдельные аспекты связей с общественностью по формированию доверия к организации, взаимоотношения со СМИ, с обществом, с сотрудниками, с гражданами; политические отношения.</w:t>
            </w:r>
          </w:p>
          <w:p w:rsidR="0073410B" w:rsidRPr="00626763" w:rsidRDefault="0073410B" w:rsidP="005F461E">
            <w:pPr>
              <w:pStyle w:val="aa"/>
              <w:numPr>
                <w:ilvl w:val="0"/>
                <w:numId w:val="40"/>
              </w:numPr>
              <w:tabs>
                <w:tab w:val="left" w:pos="4111"/>
              </w:tabs>
              <w:ind w:left="742"/>
              <w:rPr>
                <w:color w:val="000000" w:themeColor="text1"/>
              </w:rPr>
            </w:pPr>
            <w:r w:rsidRPr="00626763">
              <w:rPr>
                <w:color w:val="000000" w:themeColor="text1"/>
              </w:rPr>
              <w:t xml:space="preserve"> Определение брэнда.  Составляющие элементы брэнда как целостной системы. Классификация брендов. Концепция формирования брэнда, Позиционирование брэнда.</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36.</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Реклама и медиапланирование</w:t>
            </w:r>
          </w:p>
          <w:p w:rsidR="0073410B" w:rsidRPr="00626763" w:rsidRDefault="0073410B" w:rsidP="00B21132">
            <w:pPr>
              <w:tabs>
                <w:tab w:val="left" w:pos="4111"/>
              </w:tabs>
              <w:jc w:val="both"/>
              <w:rPr>
                <w:bCs/>
                <w:color w:val="000000" w:themeColor="text1"/>
              </w:rPr>
            </w:pPr>
          </w:p>
        </w:tc>
        <w:tc>
          <w:tcPr>
            <w:tcW w:w="6237" w:type="dxa"/>
          </w:tcPr>
          <w:p w:rsidR="00D42BED" w:rsidRPr="00626763" w:rsidRDefault="0073410B" w:rsidP="005F461E">
            <w:pPr>
              <w:pStyle w:val="aa"/>
              <w:numPr>
                <w:ilvl w:val="0"/>
                <w:numId w:val="41"/>
              </w:numPr>
              <w:tabs>
                <w:tab w:val="left" w:pos="4111"/>
              </w:tabs>
              <w:rPr>
                <w:color w:val="000000" w:themeColor="text1"/>
              </w:rPr>
            </w:pPr>
            <w:r w:rsidRPr="00626763">
              <w:rPr>
                <w:color w:val="000000" w:themeColor="text1"/>
              </w:rPr>
              <w:t xml:space="preserve">Понятие рекламной коммуникации, ее цели и основные составляющие. </w:t>
            </w:r>
          </w:p>
          <w:p w:rsidR="00D42BED" w:rsidRPr="00626763" w:rsidRDefault="0073410B" w:rsidP="005F461E">
            <w:pPr>
              <w:pStyle w:val="aa"/>
              <w:numPr>
                <w:ilvl w:val="0"/>
                <w:numId w:val="41"/>
              </w:numPr>
              <w:tabs>
                <w:tab w:val="left" w:pos="4111"/>
              </w:tabs>
              <w:rPr>
                <w:color w:val="000000" w:themeColor="text1"/>
              </w:rPr>
            </w:pPr>
            <w:r w:rsidRPr="00626763">
              <w:rPr>
                <w:color w:val="000000" w:themeColor="text1"/>
              </w:rPr>
              <w:t>Эффективность рекламной коммуникации.</w:t>
            </w:r>
          </w:p>
          <w:p w:rsidR="00D42BED" w:rsidRPr="00626763" w:rsidRDefault="0073410B" w:rsidP="005F461E">
            <w:pPr>
              <w:pStyle w:val="aa"/>
              <w:numPr>
                <w:ilvl w:val="0"/>
                <w:numId w:val="41"/>
              </w:numPr>
              <w:tabs>
                <w:tab w:val="left" w:pos="4111"/>
              </w:tabs>
              <w:rPr>
                <w:color w:val="000000" w:themeColor="text1"/>
              </w:rPr>
            </w:pPr>
            <w:r w:rsidRPr="00626763">
              <w:rPr>
                <w:color w:val="000000" w:themeColor="text1"/>
              </w:rPr>
              <w:t xml:space="preserve"> Понятие медиапланирования, медиаканал и медианоситель. </w:t>
            </w:r>
          </w:p>
          <w:p w:rsidR="00D42BED" w:rsidRPr="00626763" w:rsidRDefault="0073410B" w:rsidP="005F461E">
            <w:pPr>
              <w:pStyle w:val="aa"/>
              <w:numPr>
                <w:ilvl w:val="0"/>
                <w:numId w:val="41"/>
              </w:numPr>
              <w:tabs>
                <w:tab w:val="left" w:pos="4111"/>
              </w:tabs>
              <w:rPr>
                <w:color w:val="000000" w:themeColor="text1"/>
              </w:rPr>
            </w:pPr>
            <w:r w:rsidRPr="00626763">
              <w:rPr>
                <w:color w:val="000000" w:themeColor="text1"/>
              </w:rPr>
              <w:t xml:space="preserve">Медиапланирование как составляющая рекламной кампании. Цели и задачи медиапланирования. </w:t>
            </w:r>
          </w:p>
          <w:p w:rsidR="00D42BED" w:rsidRPr="00626763" w:rsidRDefault="0073410B" w:rsidP="005F461E">
            <w:pPr>
              <w:pStyle w:val="aa"/>
              <w:numPr>
                <w:ilvl w:val="0"/>
                <w:numId w:val="41"/>
              </w:numPr>
              <w:tabs>
                <w:tab w:val="left" w:pos="4111"/>
              </w:tabs>
              <w:rPr>
                <w:color w:val="000000" w:themeColor="text1"/>
              </w:rPr>
            </w:pPr>
            <w:r w:rsidRPr="00626763">
              <w:rPr>
                <w:color w:val="000000" w:themeColor="text1"/>
              </w:rPr>
              <w:t xml:space="preserve">Этапы медиапланирования, охват аудитории и количество рекламных контактов. Создание медиаплана для рекламной кампании. Медиа-бриф. Основные характеристики, сроки и структура медиаплана. </w:t>
            </w:r>
          </w:p>
          <w:p w:rsidR="00D42BED" w:rsidRPr="00626763" w:rsidRDefault="0073410B" w:rsidP="005F461E">
            <w:pPr>
              <w:pStyle w:val="aa"/>
              <w:numPr>
                <w:ilvl w:val="0"/>
                <w:numId w:val="41"/>
              </w:numPr>
              <w:tabs>
                <w:tab w:val="left" w:pos="4111"/>
              </w:tabs>
              <w:rPr>
                <w:color w:val="000000" w:themeColor="text1"/>
              </w:rPr>
            </w:pPr>
            <w:r w:rsidRPr="00626763">
              <w:rPr>
                <w:color w:val="000000" w:themeColor="text1"/>
              </w:rPr>
              <w:t>Показатели, которые используются для оценки концепции медиапланирования. Критерии анализа и выбора средств распространения рекламы.</w:t>
            </w:r>
          </w:p>
          <w:p w:rsidR="0073410B" w:rsidRPr="00626763" w:rsidRDefault="0073410B" w:rsidP="005F461E">
            <w:pPr>
              <w:pStyle w:val="aa"/>
              <w:numPr>
                <w:ilvl w:val="0"/>
                <w:numId w:val="41"/>
              </w:numPr>
              <w:tabs>
                <w:tab w:val="left" w:pos="4111"/>
              </w:tabs>
              <w:rPr>
                <w:color w:val="000000" w:themeColor="text1"/>
              </w:rPr>
            </w:pPr>
            <w:r w:rsidRPr="00626763">
              <w:rPr>
                <w:color w:val="000000" w:themeColor="text1"/>
              </w:rPr>
              <w:t xml:space="preserve"> Особенности рекламы в различных СМИ, их достоинства и недостатки. Реклама в прессе. Реклама на телевидении. Реклама на радио. Реклама в Интернет</w:t>
            </w: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t xml:space="preserve">    37.</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Связи с общественностью в государственных структурах</w:t>
            </w:r>
          </w:p>
          <w:p w:rsidR="0073410B" w:rsidRPr="00626763" w:rsidRDefault="0073410B" w:rsidP="00B21132">
            <w:pPr>
              <w:tabs>
                <w:tab w:val="left" w:pos="4111"/>
              </w:tabs>
              <w:jc w:val="both"/>
              <w:rPr>
                <w:bCs/>
                <w:color w:val="000000" w:themeColor="text1"/>
              </w:rPr>
            </w:pPr>
          </w:p>
        </w:tc>
        <w:tc>
          <w:tcPr>
            <w:tcW w:w="6237" w:type="dxa"/>
          </w:tcPr>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t>Связи с общественностью в государственных структурах. Роль PR в государственной системе.</w:t>
            </w:r>
          </w:p>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t xml:space="preserve"> Модели связей с общественностью в государственных организациях.  </w:t>
            </w:r>
          </w:p>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t xml:space="preserve">Отличия в СО - структурах государственного и бизнес управления. </w:t>
            </w:r>
          </w:p>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t>Субъекты государственного PR – рынка.</w:t>
            </w:r>
          </w:p>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lastRenderedPageBreak/>
              <w:t xml:space="preserve"> Структура российского государственного PR - рынка. </w:t>
            </w:r>
          </w:p>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t xml:space="preserve">Проблемы взаимоотношений региональных органов власти и СМИ. </w:t>
            </w:r>
          </w:p>
          <w:p w:rsidR="00D42BED" w:rsidRPr="00626763" w:rsidRDefault="0073410B" w:rsidP="005F461E">
            <w:pPr>
              <w:pStyle w:val="aa"/>
              <w:numPr>
                <w:ilvl w:val="0"/>
                <w:numId w:val="42"/>
              </w:numPr>
              <w:tabs>
                <w:tab w:val="left" w:pos="4111"/>
              </w:tabs>
              <w:rPr>
                <w:color w:val="000000" w:themeColor="text1"/>
              </w:rPr>
            </w:pPr>
            <w:r w:rsidRPr="00626763">
              <w:rPr>
                <w:color w:val="000000" w:themeColor="text1"/>
              </w:rPr>
              <w:t xml:space="preserve">Пресс-клиппинг как PR - технология. </w:t>
            </w:r>
          </w:p>
          <w:p w:rsidR="0073410B" w:rsidRPr="00626763" w:rsidRDefault="0073410B" w:rsidP="005F461E">
            <w:pPr>
              <w:pStyle w:val="aa"/>
              <w:numPr>
                <w:ilvl w:val="0"/>
                <w:numId w:val="42"/>
              </w:numPr>
              <w:tabs>
                <w:tab w:val="left" w:pos="4111"/>
              </w:tabs>
              <w:rPr>
                <w:color w:val="000000" w:themeColor="text1"/>
              </w:rPr>
            </w:pPr>
            <w:r w:rsidRPr="00626763">
              <w:rPr>
                <w:color w:val="000000" w:themeColor="text1"/>
              </w:rPr>
              <w:t>Перспективы развития государственного рынка PR.</w:t>
            </w:r>
          </w:p>
          <w:p w:rsidR="0073410B" w:rsidRPr="00626763" w:rsidRDefault="0073410B" w:rsidP="00B21132">
            <w:pPr>
              <w:tabs>
                <w:tab w:val="left" w:pos="4111"/>
              </w:tabs>
              <w:jc w:val="both"/>
              <w:rPr>
                <w:color w:val="000000" w:themeColor="text1"/>
              </w:rPr>
            </w:pPr>
          </w:p>
        </w:tc>
      </w:tr>
      <w:tr w:rsidR="0073410B" w:rsidRPr="00626763" w:rsidTr="0073410B">
        <w:tc>
          <w:tcPr>
            <w:tcW w:w="756" w:type="dxa"/>
          </w:tcPr>
          <w:p w:rsidR="0073410B" w:rsidRPr="00626763" w:rsidRDefault="005A2644" w:rsidP="00B21132">
            <w:pPr>
              <w:pStyle w:val="aa"/>
              <w:tabs>
                <w:tab w:val="left" w:pos="4111"/>
              </w:tabs>
              <w:rPr>
                <w:color w:val="000000" w:themeColor="text1"/>
              </w:rPr>
            </w:pPr>
            <w:r w:rsidRPr="00626763">
              <w:rPr>
                <w:color w:val="000000" w:themeColor="text1"/>
              </w:rPr>
              <w:lastRenderedPageBreak/>
              <w:t xml:space="preserve">     38.</w:t>
            </w:r>
          </w:p>
        </w:tc>
        <w:tc>
          <w:tcPr>
            <w:tcW w:w="2755" w:type="dxa"/>
          </w:tcPr>
          <w:p w:rsidR="0073410B" w:rsidRPr="00626763" w:rsidRDefault="0073410B" w:rsidP="00B21132">
            <w:pPr>
              <w:tabs>
                <w:tab w:val="left" w:pos="4111"/>
              </w:tabs>
              <w:jc w:val="both"/>
              <w:rPr>
                <w:color w:val="000000" w:themeColor="text1"/>
              </w:rPr>
            </w:pPr>
            <w:r w:rsidRPr="00626763">
              <w:rPr>
                <w:bCs/>
                <w:color w:val="000000" w:themeColor="text1"/>
              </w:rPr>
              <w:t>PR-технологии в привлечении инвестиций</w:t>
            </w:r>
          </w:p>
          <w:p w:rsidR="0073410B" w:rsidRPr="00626763" w:rsidRDefault="0073410B" w:rsidP="00B21132">
            <w:pPr>
              <w:tabs>
                <w:tab w:val="left" w:pos="4111"/>
              </w:tabs>
              <w:jc w:val="both"/>
              <w:rPr>
                <w:bCs/>
                <w:color w:val="000000" w:themeColor="text1"/>
              </w:rPr>
            </w:pPr>
          </w:p>
        </w:tc>
        <w:tc>
          <w:tcPr>
            <w:tcW w:w="6237" w:type="dxa"/>
          </w:tcPr>
          <w:p w:rsidR="00D42BED" w:rsidRPr="00626763" w:rsidRDefault="0073410B" w:rsidP="005F461E">
            <w:pPr>
              <w:pStyle w:val="aa"/>
              <w:numPr>
                <w:ilvl w:val="0"/>
                <w:numId w:val="43"/>
              </w:numPr>
              <w:tabs>
                <w:tab w:val="left" w:pos="4111"/>
              </w:tabs>
              <w:rPr>
                <w:color w:val="000000" w:themeColor="text1"/>
              </w:rPr>
            </w:pPr>
            <w:r w:rsidRPr="00626763">
              <w:rPr>
                <w:color w:val="000000" w:themeColor="text1"/>
              </w:rPr>
              <w:t>Понятие спонсоринга, фандрайзинга. Благотворительность как вид PR-деятельности.</w:t>
            </w:r>
          </w:p>
          <w:p w:rsidR="00D42BED" w:rsidRPr="00626763" w:rsidRDefault="0073410B" w:rsidP="005F461E">
            <w:pPr>
              <w:pStyle w:val="aa"/>
              <w:numPr>
                <w:ilvl w:val="0"/>
                <w:numId w:val="43"/>
              </w:numPr>
              <w:tabs>
                <w:tab w:val="left" w:pos="4111"/>
              </w:tabs>
              <w:rPr>
                <w:color w:val="000000" w:themeColor="text1"/>
              </w:rPr>
            </w:pPr>
            <w:r w:rsidRPr="00626763">
              <w:rPr>
                <w:color w:val="000000" w:themeColor="text1"/>
              </w:rPr>
              <w:t xml:space="preserve"> Целевые мероприятия по привлечению средств. Гранты. </w:t>
            </w:r>
          </w:p>
          <w:p w:rsidR="00D42BED" w:rsidRPr="00626763" w:rsidRDefault="0073410B" w:rsidP="005F461E">
            <w:pPr>
              <w:pStyle w:val="aa"/>
              <w:numPr>
                <w:ilvl w:val="0"/>
                <w:numId w:val="43"/>
              </w:numPr>
              <w:tabs>
                <w:tab w:val="left" w:pos="4111"/>
              </w:tabs>
              <w:rPr>
                <w:color w:val="000000" w:themeColor="text1"/>
              </w:rPr>
            </w:pPr>
            <w:r w:rsidRPr="00626763">
              <w:rPr>
                <w:color w:val="000000" w:themeColor="text1"/>
              </w:rPr>
              <w:t>Особенности ведения переговоров при привлечении инвестиций.</w:t>
            </w:r>
          </w:p>
          <w:p w:rsidR="00D42BED" w:rsidRPr="00626763" w:rsidRDefault="0073410B" w:rsidP="005F461E">
            <w:pPr>
              <w:pStyle w:val="aa"/>
              <w:numPr>
                <w:ilvl w:val="0"/>
                <w:numId w:val="43"/>
              </w:numPr>
              <w:tabs>
                <w:tab w:val="left" w:pos="4111"/>
              </w:tabs>
              <w:rPr>
                <w:color w:val="000000" w:themeColor="text1"/>
              </w:rPr>
            </w:pPr>
            <w:r w:rsidRPr="00626763">
              <w:rPr>
                <w:bCs/>
                <w:color w:val="000000" w:themeColor="text1"/>
              </w:rPr>
              <w:t>Базовые документы по PR.</w:t>
            </w:r>
          </w:p>
          <w:p w:rsidR="00D42BED" w:rsidRPr="00626763" w:rsidRDefault="0073410B" w:rsidP="005F461E">
            <w:pPr>
              <w:pStyle w:val="aa"/>
              <w:numPr>
                <w:ilvl w:val="0"/>
                <w:numId w:val="43"/>
              </w:numPr>
              <w:tabs>
                <w:tab w:val="left" w:pos="4111"/>
              </w:tabs>
              <w:rPr>
                <w:color w:val="000000" w:themeColor="text1"/>
              </w:rPr>
            </w:pPr>
            <w:r w:rsidRPr="00626763">
              <w:rPr>
                <w:color w:val="000000" w:themeColor="text1"/>
              </w:rPr>
              <w:t xml:space="preserve">Виды рабочих PR-документов, используемых в работе со СМИ, целевыми аудиториями и предъявляемые к ним требования; </w:t>
            </w:r>
          </w:p>
          <w:p w:rsidR="00D42BED" w:rsidRPr="00626763" w:rsidRDefault="0073410B" w:rsidP="005F461E">
            <w:pPr>
              <w:pStyle w:val="aa"/>
              <w:numPr>
                <w:ilvl w:val="0"/>
                <w:numId w:val="43"/>
              </w:numPr>
              <w:tabs>
                <w:tab w:val="left" w:pos="4111"/>
              </w:tabs>
              <w:rPr>
                <w:color w:val="000000" w:themeColor="text1"/>
              </w:rPr>
            </w:pPr>
            <w:r w:rsidRPr="00626763">
              <w:rPr>
                <w:color w:val="000000" w:themeColor="text1"/>
              </w:rPr>
              <w:t xml:space="preserve">оперативные рабочие информационные документы: пресс-релиз (анонсирующий, промежуточный, итоговый, корпоративный), информационная справка (бэкграунд), пресс-кит, заявление для печати, интервью для печати (очное, заочное, комбинированное, виртуальное), информационный бюллетень (newsletter), квартальный информационно-аналитический отчет, заявка клиента на PR-услуги (PR-brief), биографическая справка, пресс-досье, аналитическая справка, статья опровержение, «красная папка кризисного реагирования («red forlder»)», приглашение на PR-мероприятие, анкета-опросный лист, распечатка баз данных целевых СМИ и аудиторий, сценарий PR-мероприятия, анкеты и опросные листы, фотоподборки и фоторепортажи. </w:t>
            </w:r>
          </w:p>
          <w:p w:rsidR="00D42BED" w:rsidRPr="00626763" w:rsidRDefault="0073410B" w:rsidP="005F461E">
            <w:pPr>
              <w:pStyle w:val="aa"/>
              <w:numPr>
                <w:ilvl w:val="0"/>
                <w:numId w:val="43"/>
              </w:numPr>
              <w:tabs>
                <w:tab w:val="left" w:pos="4111"/>
              </w:tabs>
              <w:rPr>
                <w:color w:val="000000" w:themeColor="text1"/>
              </w:rPr>
            </w:pPr>
            <w:r w:rsidRPr="00626763">
              <w:rPr>
                <w:color w:val="000000" w:themeColor="text1"/>
              </w:rPr>
              <w:t>Имиджевые корпоративные документы: презентационный буклет, корпоративная (фирменная) многотиражная газета, буклет «профиль фирмы», годовой отчет, письмо к акционерам, история (летопись) фирмы, биография высшего руководства, слайдовый, видеофильм или компьютерная презентация, портфолио. Интерактивные электронные имиджевые документы в интернете.</w:t>
            </w:r>
          </w:p>
          <w:p w:rsidR="0073410B" w:rsidRPr="00626763" w:rsidRDefault="0073410B" w:rsidP="005F461E">
            <w:pPr>
              <w:pStyle w:val="aa"/>
              <w:numPr>
                <w:ilvl w:val="0"/>
                <w:numId w:val="43"/>
              </w:numPr>
              <w:tabs>
                <w:tab w:val="left" w:pos="4111"/>
              </w:tabs>
              <w:rPr>
                <w:color w:val="000000" w:themeColor="text1"/>
              </w:rPr>
            </w:pPr>
            <w:r w:rsidRPr="00626763">
              <w:rPr>
                <w:color w:val="000000" w:themeColor="text1"/>
              </w:rPr>
              <w:t xml:space="preserve"> Виды рабочих мероприятий.</w:t>
            </w:r>
          </w:p>
          <w:p w:rsidR="0073410B" w:rsidRPr="00626763" w:rsidRDefault="0073410B" w:rsidP="00B21132">
            <w:pPr>
              <w:tabs>
                <w:tab w:val="left" w:pos="4111"/>
              </w:tabs>
              <w:jc w:val="both"/>
              <w:rPr>
                <w:color w:val="000000" w:themeColor="text1"/>
              </w:rPr>
            </w:pPr>
          </w:p>
        </w:tc>
      </w:tr>
    </w:tbl>
    <w:p w:rsidR="009B77B4" w:rsidRPr="00626763" w:rsidRDefault="009B77B4" w:rsidP="009B77B4">
      <w:pPr>
        <w:jc w:val="center"/>
        <w:rPr>
          <w:color w:val="000000" w:themeColor="text1"/>
        </w:rPr>
      </w:pPr>
    </w:p>
    <w:p w:rsidR="00A85892" w:rsidRPr="00626763" w:rsidRDefault="00A85892" w:rsidP="009B77B4">
      <w:pPr>
        <w:jc w:val="both"/>
        <w:rPr>
          <w:b/>
          <w:i/>
          <w:color w:val="000000" w:themeColor="text1"/>
        </w:rPr>
      </w:pPr>
    </w:p>
    <w:p w:rsidR="009B77B4" w:rsidRPr="00626763" w:rsidRDefault="009B77B4" w:rsidP="008629C1">
      <w:pPr>
        <w:pStyle w:val="aa"/>
        <w:numPr>
          <w:ilvl w:val="0"/>
          <w:numId w:val="37"/>
        </w:numPr>
        <w:rPr>
          <w:b/>
          <w:i/>
          <w:color w:val="000000" w:themeColor="text1"/>
        </w:rPr>
      </w:pPr>
      <w:r w:rsidRPr="00626763">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626763" w:rsidRDefault="009B77B4" w:rsidP="00AB7E92">
      <w:pPr>
        <w:pStyle w:val="aa"/>
        <w:ind w:left="720"/>
        <w:rPr>
          <w:color w:val="000000" w:themeColor="text1"/>
        </w:rPr>
      </w:pPr>
    </w:p>
    <w:p w:rsidR="005312F7" w:rsidRPr="00626763" w:rsidRDefault="004E2FEC" w:rsidP="005312F7">
      <w:pPr>
        <w:ind w:firstLine="709"/>
        <w:jc w:val="both"/>
        <w:rPr>
          <w:color w:val="000000" w:themeColor="text1"/>
          <w:shd w:val="clear" w:color="auto" w:fill="FFFFFF"/>
        </w:rPr>
      </w:pPr>
      <w:r w:rsidRPr="00626763">
        <w:rPr>
          <w:color w:val="000000" w:themeColor="text1"/>
          <w:shd w:val="clear" w:color="auto" w:fill="FFFFFF"/>
        </w:rPr>
        <w:t>1</w:t>
      </w:r>
      <w:r w:rsidR="005312F7" w:rsidRPr="00626763">
        <w:rPr>
          <w:color w:val="000000" w:themeColor="text1"/>
          <w:shd w:val="clear" w:color="auto" w:fill="FFFFFF"/>
        </w:rPr>
        <w:t xml:space="preserve">.Валеева Е.О. Государственное управление социально-экономическими и </w:t>
      </w:r>
      <w:r w:rsidR="005312F7" w:rsidRPr="00626763">
        <w:rPr>
          <w:color w:val="000000" w:themeColor="text1"/>
          <w:shd w:val="clear" w:color="auto" w:fill="FFFFFF"/>
        </w:rPr>
        <w:lastRenderedPageBreak/>
        <w:t>политическими процессами [Электронный ресурс]/ Валеева Е.О.— Электрон. текстовые данные.— Саратов: Ай Пи Эр Медиа, 2015.— 111 c.— Режим доступа: http://www.iprbookshop.ru/31935.— ЭБС «IPRbooks», по паролю</w:t>
      </w:r>
    </w:p>
    <w:p w:rsidR="00AB7E92" w:rsidRPr="00626763" w:rsidRDefault="004E2FEC" w:rsidP="00AB7E92">
      <w:pPr>
        <w:ind w:firstLine="709"/>
        <w:jc w:val="both"/>
        <w:rPr>
          <w:color w:val="000000" w:themeColor="text1"/>
          <w:shd w:val="clear" w:color="auto" w:fill="FFFFFF"/>
        </w:rPr>
      </w:pPr>
      <w:r w:rsidRPr="00626763">
        <w:rPr>
          <w:color w:val="000000" w:themeColor="text1"/>
          <w:shd w:val="clear" w:color="auto" w:fill="FFFFFF"/>
        </w:rPr>
        <w:t>2</w:t>
      </w:r>
      <w:r w:rsidR="00AB7E92" w:rsidRPr="00626763">
        <w:rPr>
          <w:color w:val="000000" w:themeColor="text1"/>
          <w:shd w:val="clear" w:color="auto" w:fill="FFFFFF"/>
        </w:rPr>
        <w:t>.Самойлов В.Д. Государственное управление. Теория, механизмы, правовые основы [Электронный ресурс]: учебник/ Самойлов В.Д.— Электрон. текстовые данные.— М.: ЮНИТИ-ДАНА, 2013.— 311 c.— Режим доступа: http://www.iprbookshop.ru/16411.— ЭБС «IPRbooks», по паролю</w:t>
      </w:r>
    </w:p>
    <w:p w:rsidR="005312F7" w:rsidRPr="00626763" w:rsidRDefault="004E2FEC" w:rsidP="001707C4">
      <w:pPr>
        <w:ind w:firstLine="709"/>
        <w:jc w:val="both"/>
        <w:rPr>
          <w:color w:val="000000" w:themeColor="text1"/>
          <w:shd w:val="clear" w:color="auto" w:fill="FFFFFF"/>
        </w:rPr>
      </w:pPr>
      <w:r w:rsidRPr="00626763">
        <w:rPr>
          <w:color w:val="000000" w:themeColor="text1"/>
          <w:shd w:val="clear" w:color="auto" w:fill="FFFFFF"/>
        </w:rPr>
        <w:t>3</w:t>
      </w:r>
      <w:r w:rsidR="005312F7" w:rsidRPr="00626763">
        <w:rPr>
          <w:color w:val="000000" w:themeColor="text1"/>
          <w:shd w:val="clear" w:color="auto" w:fill="FFFFFF"/>
        </w:rPr>
        <w:t>.Купряшин Г.Л. Модернизация государственного управления. Институты и интересы [Электронный ресурс]: монография/ Купряшин Г.Л.— Электрон. текстовые данные.— М.: Московский государственный университет имени М.В. Ломоносова, 2012.— 312 c.— Режим доступа: http://www.iprbookshop.ru/13093.— ЭБС «IPRbooks», по паролю</w:t>
      </w:r>
    </w:p>
    <w:p w:rsidR="00AB7E92" w:rsidRPr="00626763" w:rsidRDefault="004E2FEC" w:rsidP="00AB7E92">
      <w:pPr>
        <w:ind w:firstLine="709"/>
        <w:jc w:val="both"/>
        <w:rPr>
          <w:color w:val="000000" w:themeColor="text1"/>
          <w:shd w:val="clear" w:color="auto" w:fill="FFFFFF"/>
        </w:rPr>
      </w:pPr>
      <w:r w:rsidRPr="00626763">
        <w:rPr>
          <w:color w:val="000000" w:themeColor="text1"/>
          <w:shd w:val="clear" w:color="auto" w:fill="FFFFFF"/>
        </w:rPr>
        <w:t>4</w:t>
      </w:r>
      <w:r w:rsidR="001707C4" w:rsidRPr="00626763">
        <w:rPr>
          <w:color w:val="000000" w:themeColor="text1"/>
          <w:shd w:val="clear" w:color="auto" w:fill="FFFFFF"/>
        </w:rPr>
        <w:t>.</w:t>
      </w:r>
      <w:r w:rsidR="00AB7E92" w:rsidRPr="00626763">
        <w:rPr>
          <w:bCs/>
          <w:color w:val="000000" w:themeColor="text1"/>
        </w:rPr>
        <w:t>Купряшин Г.Л., Соловьев А.И. Теория и механизм современного государственного управления</w:t>
      </w:r>
      <w:r w:rsidR="00AB7E92" w:rsidRPr="00626763">
        <w:rPr>
          <w:color w:val="000000" w:themeColor="text1"/>
          <w:shd w:val="clear" w:color="auto" w:fill="FFFFFF"/>
        </w:rPr>
        <w:t>.</w:t>
      </w:r>
      <w:r w:rsidR="00AB7E92" w:rsidRPr="00626763">
        <w:rPr>
          <w:bCs/>
          <w:color w:val="000000" w:themeColor="text1"/>
        </w:rPr>
        <w:t xml:space="preserve"> Изд-во Московского ун-та. М., 2013</w:t>
      </w:r>
      <w:r w:rsidR="00AB7E92" w:rsidRPr="00626763">
        <w:rPr>
          <w:rStyle w:val="apple-converted-space"/>
          <w:color w:val="000000" w:themeColor="text1"/>
          <w:shd w:val="clear" w:color="auto" w:fill="FFFFFF"/>
        </w:rPr>
        <w:t> </w:t>
      </w:r>
    </w:p>
    <w:p w:rsidR="001707C4" w:rsidRPr="00626763" w:rsidRDefault="004E2FEC" w:rsidP="001707C4">
      <w:pPr>
        <w:ind w:firstLine="709"/>
        <w:jc w:val="both"/>
        <w:rPr>
          <w:color w:val="000000" w:themeColor="text1"/>
          <w:shd w:val="clear" w:color="auto" w:fill="FFFFFF"/>
        </w:rPr>
      </w:pPr>
      <w:r w:rsidRPr="00626763">
        <w:rPr>
          <w:color w:val="000000" w:themeColor="text1"/>
          <w:shd w:val="clear" w:color="auto" w:fill="FFFFFF"/>
        </w:rPr>
        <w:t>5</w:t>
      </w:r>
      <w:r w:rsidR="001707C4" w:rsidRPr="00626763">
        <w:rPr>
          <w:color w:val="000000" w:themeColor="text1"/>
          <w:shd w:val="clear" w:color="auto" w:fill="FFFFFF"/>
        </w:rPr>
        <w:t>.Наумов С.Ю. Основы теории государственного управления [Электронный ресурс]: учебное пособие/ Наумов С.Ю., Сергушко С.В., Подсумкова А.А.— Электрон. текстовые данные.— М.: Форум, 2010.— 265 c.— Режим доступа: http://www.iprbookshop.ru/1209.— ЭБС «IPRbooks», по паролю</w:t>
      </w:r>
    </w:p>
    <w:p w:rsidR="00AB7E92" w:rsidRPr="00626763" w:rsidRDefault="004E2FEC" w:rsidP="00AB7E92">
      <w:pPr>
        <w:ind w:firstLine="709"/>
        <w:jc w:val="both"/>
        <w:rPr>
          <w:b/>
          <w:color w:val="000000" w:themeColor="text1"/>
        </w:rPr>
      </w:pPr>
      <w:r w:rsidRPr="00626763">
        <w:rPr>
          <w:b/>
          <w:color w:val="000000" w:themeColor="text1"/>
        </w:rPr>
        <w:t>6</w:t>
      </w:r>
      <w:r w:rsidR="00CB1067" w:rsidRPr="00626763">
        <w:rPr>
          <w:b/>
          <w:color w:val="000000" w:themeColor="text1"/>
        </w:rPr>
        <w:t>.</w:t>
      </w:r>
      <w:r w:rsidR="00CB1067" w:rsidRPr="00626763">
        <w:rPr>
          <w:color w:val="000000" w:themeColor="text1"/>
          <w:shd w:val="clear" w:color="auto" w:fill="FCFCFC"/>
        </w:rPr>
        <w:t xml:space="preserve"> Упоров И.В. Муниципальное право Российской Федерации [Электронный ресурс]: учебник для студентов вузов, обучающихся по направлению подготовки «Юриспруденция»/ Упоров И.В., Старков О.В.— Электрон. текстовые данные.— М.: ЮНИТИ-ДАНА, 2015.— 519 c.— Режим доступа: http://www.iprbookshop.ru/34481.— ЭБС «IPRbooks»</w:t>
      </w:r>
    </w:p>
    <w:p w:rsidR="00AB7E92" w:rsidRPr="00626763" w:rsidRDefault="004E2FEC" w:rsidP="00CB1067">
      <w:pPr>
        <w:jc w:val="both"/>
        <w:rPr>
          <w:color w:val="000000" w:themeColor="text1"/>
          <w:shd w:val="clear" w:color="auto" w:fill="FCFCFC"/>
        </w:rPr>
      </w:pPr>
      <w:r w:rsidRPr="00626763">
        <w:rPr>
          <w:color w:val="000000" w:themeColor="text1"/>
        </w:rPr>
        <w:tab/>
        <w:t>7</w:t>
      </w:r>
      <w:r w:rsidR="00CB1067" w:rsidRPr="00626763">
        <w:rPr>
          <w:color w:val="000000" w:themeColor="text1"/>
        </w:rPr>
        <w:t>.</w:t>
      </w:r>
      <w:r w:rsidR="00CB1067" w:rsidRPr="00626763">
        <w:rPr>
          <w:color w:val="000000" w:themeColor="text1"/>
          <w:shd w:val="clear" w:color="auto" w:fill="FCFCFC"/>
        </w:rPr>
        <w:t xml:space="preserve"> Волкова В.В. Государственная служба [Электронный ресурс]: учебное пособие для студентов вузов, обучающихся по специальностям «Государственное и муниципальное управление» и «Юриспруденция»/ Волкова В.В., Сапфирова А.А.— Электрон. текстовые данные.— М.: ЮНИТИ-ДАНА, 2015.— 207 c.— Режим доступа: http://www.iprbookshop.ru/52453.— ЭБС «IPRbooks»</w:t>
      </w:r>
    </w:p>
    <w:p w:rsidR="00CB1067" w:rsidRPr="00626763" w:rsidRDefault="004E2FEC" w:rsidP="00CB1067">
      <w:pPr>
        <w:jc w:val="both"/>
        <w:rPr>
          <w:color w:val="000000" w:themeColor="text1"/>
          <w:shd w:val="clear" w:color="auto" w:fill="FCFCFC"/>
        </w:rPr>
      </w:pPr>
      <w:r w:rsidRPr="00626763">
        <w:rPr>
          <w:color w:val="000000" w:themeColor="text1"/>
          <w:shd w:val="clear" w:color="auto" w:fill="FCFCFC"/>
        </w:rPr>
        <w:tab/>
        <w:t>8</w:t>
      </w:r>
      <w:r w:rsidR="00CB1067" w:rsidRPr="00626763">
        <w:rPr>
          <w:color w:val="000000" w:themeColor="text1"/>
          <w:shd w:val="clear" w:color="auto" w:fill="FCFCFC"/>
        </w:rPr>
        <w:t>. Государственная и муниципальная служба [Электронный ресурс]: рабочая программа учебной дисциплины/ — Электрон. текстовые данные.— Саратов: Вузовское образование, 2014.— 43 c.— Режим доступа: http://www.iprbookshop.ru/19533.— ЭБС «IPRbooks»</w:t>
      </w:r>
    </w:p>
    <w:p w:rsidR="00CB1067" w:rsidRPr="00626763" w:rsidRDefault="004E2FEC" w:rsidP="00CB1067">
      <w:pPr>
        <w:jc w:val="both"/>
        <w:rPr>
          <w:color w:val="000000" w:themeColor="text1"/>
          <w:shd w:val="clear" w:color="auto" w:fill="FCFCFC"/>
        </w:rPr>
      </w:pPr>
      <w:r w:rsidRPr="00626763">
        <w:rPr>
          <w:color w:val="000000" w:themeColor="text1"/>
        </w:rPr>
        <w:tab/>
        <w:t>9</w:t>
      </w:r>
      <w:r w:rsidR="00CB1067" w:rsidRPr="00626763">
        <w:rPr>
          <w:color w:val="000000" w:themeColor="text1"/>
        </w:rPr>
        <w:t>.</w:t>
      </w:r>
      <w:r w:rsidR="00CB1067" w:rsidRPr="00626763">
        <w:rPr>
          <w:color w:val="000000" w:themeColor="text1"/>
          <w:shd w:val="clear" w:color="auto" w:fill="FCFCFC"/>
        </w:rPr>
        <w:t xml:space="preserve"> Мухаев Р.Т. Система государственного и муниципального управления [Электронный ресурс]: учебник для студентов вузов, обучающихся по специальностям «Государственные и муниципальные финансы», «Юриспруденция», «Политология»/ Мухаев Р.Т.— Электрон. текстовые данные.— М.: ЮНИТИ-ДАНА, 2015.— 687 c.— Режим доступа: http://www.iprbookshop.ru/52058.— ЭБС «IPRbooks»</w:t>
      </w:r>
    </w:p>
    <w:p w:rsidR="00CB1067" w:rsidRPr="00626763" w:rsidRDefault="004E2FEC" w:rsidP="00CB1067">
      <w:pPr>
        <w:jc w:val="both"/>
        <w:rPr>
          <w:color w:val="000000" w:themeColor="text1"/>
          <w:shd w:val="clear" w:color="auto" w:fill="FCFCFC"/>
        </w:rPr>
      </w:pPr>
      <w:r w:rsidRPr="00626763">
        <w:rPr>
          <w:color w:val="000000" w:themeColor="text1"/>
          <w:shd w:val="clear" w:color="auto" w:fill="FCFCFC"/>
        </w:rPr>
        <w:tab/>
        <w:t>10</w:t>
      </w:r>
      <w:r w:rsidR="00CB1067" w:rsidRPr="00626763">
        <w:rPr>
          <w:color w:val="000000" w:themeColor="text1"/>
          <w:shd w:val="clear" w:color="auto" w:fill="FCFCFC"/>
        </w:rPr>
        <w:t>. Шамарова Г.М. Основы государственного и муниципального управления [Электронный ресурс]: учебник/ Шамарова Г.М.— Электрон. текстовые данные.— М.: Московский финансово-промышленный университет «Синергия», 2013.— 320 c.— Режим доступа: http://www.iprbookshop.ru/17032.— ЭБС «IPRbooks»</w:t>
      </w:r>
    </w:p>
    <w:p w:rsidR="00CB1067" w:rsidRPr="00626763" w:rsidRDefault="004E2FEC" w:rsidP="00CB1067">
      <w:pPr>
        <w:jc w:val="both"/>
        <w:rPr>
          <w:color w:val="000000" w:themeColor="text1"/>
          <w:shd w:val="clear" w:color="auto" w:fill="FCFCFC"/>
        </w:rPr>
      </w:pPr>
      <w:r w:rsidRPr="00626763">
        <w:rPr>
          <w:color w:val="000000" w:themeColor="text1"/>
          <w:shd w:val="clear" w:color="auto" w:fill="FCFCFC"/>
        </w:rPr>
        <w:tab/>
        <w:t>11</w:t>
      </w:r>
      <w:r w:rsidR="00CB1067" w:rsidRPr="00626763">
        <w:rPr>
          <w:color w:val="000000" w:themeColor="text1"/>
          <w:shd w:val="clear" w:color="auto" w:fill="FCFCFC"/>
        </w:rPr>
        <w:t>. Самойлов В.Д. Государственное управление. Теория, механизмы, правовые основы [Электронный ресурс]: учебник для студентов вузов, обучающихся по специальности «Государственное и муниципальное управление»/ Самойлов В.Д.— Электрон. текстовые данные.— М.: ЮНИТИ-ДАНА, 2015.— 311 c.— Режим доступа: http://www.iprbookshop.ru/52613.— ЭБС «IPRbooks»</w:t>
      </w:r>
    </w:p>
    <w:p w:rsidR="00CB1067" w:rsidRPr="00626763" w:rsidRDefault="004E2FEC" w:rsidP="00CB1067">
      <w:pPr>
        <w:jc w:val="both"/>
        <w:rPr>
          <w:color w:val="000000" w:themeColor="text1"/>
          <w:shd w:val="clear" w:color="auto" w:fill="FCFCFC"/>
        </w:rPr>
      </w:pPr>
      <w:r w:rsidRPr="00626763">
        <w:rPr>
          <w:color w:val="000000" w:themeColor="text1"/>
        </w:rPr>
        <w:tab/>
        <w:t>12</w:t>
      </w:r>
      <w:r w:rsidR="00CB1067" w:rsidRPr="00626763">
        <w:rPr>
          <w:color w:val="000000" w:themeColor="text1"/>
        </w:rPr>
        <w:t>.</w:t>
      </w:r>
      <w:r w:rsidR="00CB1067" w:rsidRPr="00626763">
        <w:rPr>
          <w:color w:val="000000" w:themeColor="text1"/>
          <w:shd w:val="clear" w:color="auto" w:fill="FCFCFC"/>
        </w:rPr>
        <w:t xml:space="preserve"> Пикулькин А.В. Система государственного управления (4-е издание) [Электронный ресурс]: учебник для студентов вузов, обучающихся по специальности 080504 «Государственное и муниципальное управление»/ Пикулькин А.В.— Электрон. текстовые данные.— М.: ЮНИТИ-ДАНА, 2015.— 639 c.— Режим доступа: http://www.iprbookshop.ru/52520.— ЭБС «IPRbooks»</w:t>
      </w:r>
    </w:p>
    <w:p w:rsidR="00CB1067" w:rsidRPr="00626763" w:rsidRDefault="004E2FEC" w:rsidP="00CB1067">
      <w:pPr>
        <w:jc w:val="both"/>
        <w:rPr>
          <w:color w:val="000000" w:themeColor="text1"/>
          <w:shd w:val="clear" w:color="auto" w:fill="FCFCFC"/>
        </w:rPr>
      </w:pPr>
      <w:r w:rsidRPr="00626763">
        <w:rPr>
          <w:color w:val="000000" w:themeColor="text1"/>
          <w:shd w:val="clear" w:color="auto" w:fill="FCFCFC"/>
        </w:rPr>
        <w:tab/>
        <w:t>13</w:t>
      </w:r>
      <w:r w:rsidR="00CB1067" w:rsidRPr="00626763">
        <w:rPr>
          <w:color w:val="000000" w:themeColor="text1"/>
          <w:shd w:val="clear" w:color="auto" w:fill="FCFCFC"/>
        </w:rPr>
        <w:t xml:space="preserve">. Джамалудинова М.Ю. Государственное и муниципальное управление. Введение в специальность [Электронный ресурс]: учебное пособие/ Джамалудинова М.Ю.— </w:t>
      </w:r>
      <w:r w:rsidR="00CB1067" w:rsidRPr="00626763">
        <w:rPr>
          <w:color w:val="000000" w:themeColor="text1"/>
          <w:shd w:val="clear" w:color="auto" w:fill="FCFCFC"/>
        </w:rPr>
        <w:lastRenderedPageBreak/>
        <w:t>Электрон. текстовые данные.— М.: Русайнс, 2015.— 104 c.— Режим доступа: http://www.iprbookshop.ru/48879.— ЭБС «IPRbooks»</w:t>
      </w:r>
    </w:p>
    <w:p w:rsidR="00CB1067" w:rsidRDefault="004E2FEC" w:rsidP="00297B3D">
      <w:pPr>
        <w:jc w:val="both"/>
        <w:rPr>
          <w:color w:val="000000" w:themeColor="text1"/>
          <w:shd w:val="clear" w:color="auto" w:fill="FCFCFC"/>
        </w:rPr>
      </w:pPr>
      <w:r w:rsidRPr="00626763">
        <w:rPr>
          <w:color w:val="000000" w:themeColor="text1"/>
          <w:shd w:val="clear" w:color="auto" w:fill="FCFCFC"/>
        </w:rPr>
        <w:tab/>
        <w:t>14</w:t>
      </w:r>
      <w:r w:rsidR="00297B3D" w:rsidRPr="00626763">
        <w:rPr>
          <w:color w:val="000000" w:themeColor="text1"/>
          <w:shd w:val="clear" w:color="auto" w:fill="FCFCFC"/>
        </w:rPr>
        <w:t>. Подсумкова А.А. История государственного и муниципального управления [Электронный ресурс]: учебное пособие/ Подсумкова А.А., Барышкова К.В.— Электрон. текстовые данные.— Саратов: Ай Пи Эр Медиа, 2011.— 219 c.— Режим доступа: http://www.iprbookshop.ru/1204.— ЭБС «IPRbooks»</w:t>
      </w:r>
      <w:r w:rsidR="00655615">
        <w:rPr>
          <w:color w:val="000000" w:themeColor="text1"/>
          <w:shd w:val="clear" w:color="auto" w:fill="FCFCFC"/>
        </w:rPr>
        <w:t>.</w:t>
      </w:r>
    </w:p>
    <w:p w:rsidR="00655615" w:rsidRPr="00626763" w:rsidRDefault="00655615" w:rsidP="00297B3D">
      <w:pPr>
        <w:jc w:val="both"/>
        <w:rPr>
          <w:color w:val="000000" w:themeColor="text1"/>
          <w:shd w:val="clear" w:color="auto" w:fill="FCFCFC"/>
        </w:rPr>
      </w:pPr>
    </w:p>
    <w:p w:rsidR="00736E32" w:rsidRDefault="00736E32" w:rsidP="00736E32">
      <w:pPr>
        <w:ind w:firstLine="426"/>
        <w:rPr>
          <w:b/>
          <w:color w:val="000000" w:themeColor="text1"/>
        </w:rPr>
      </w:pPr>
      <w:r w:rsidRPr="00736E32">
        <w:rPr>
          <w:rFonts w:hint="eastAsia"/>
          <w:b/>
          <w:color w:val="000000" w:themeColor="text1"/>
        </w:rPr>
        <w:t>В</w:t>
      </w:r>
      <w:r w:rsidRPr="00736E32">
        <w:rPr>
          <w:b/>
          <w:color w:val="000000" w:themeColor="text1"/>
        </w:rPr>
        <w:t xml:space="preserve">иды самостоятельной работы </w:t>
      </w:r>
    </w:p>
    <w:p w:rsidR="00655615" w:rsidRPr="00736E32" w:rsidRDefault="00655615" w:rsidP="00736E32">
      <w:pPr>
        <w:ind w:firstLine="426"/>
        <w:rPr>
          <w:b/>
          <w:color w:val="000000" w:themeColor="text1"/>
        </w:rPr>
      </w:pP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Изучение литературы, конспектирование</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Аннотирование</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Реферирование литературы</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Работа со справочными материалами</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Работа с Интернет-ресурсами</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Использование ИКТ-технологий</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Подготовка эссе, презентаций</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Индивидуальные творческие задания</w:t>
      </w:r>
    </w:p>
    <w:p w:rsidR="00494F10" w:rsidRPr="00494F10" w:rsidRDefault="00494F10" w:rsidP="00494F10">
      <w:pPr>
        <w:widowControl/>
        <w:shd w:val="clear" w:color="auto" w:fill="FFFFFF"/>
        <w:autoSpaceDE/>
        <w:autoSpaceDN/>
        <w:adjustRightInd/>
        <w:rPr>
          <w:rFonts w:ascii="yandex-sans" w:hAnsi="yandex-sans"/>
          <w:color w:val="000000"/>
          <w:sz w:val="23"/>
          <w:szCs w:val="23"/>
        </w:rPr>
      </w:pPr>
      <w:r w:rsidRPr="00494F10">
        <w:rPr>
          <w:rFonts w:ascii="yandex-sans" w:hAnsi="yandex-sans"/>
          <w:color w:val="000000"/>
          <w:sz w:val="23"/>
          <w:szCs w:val="23"/>
        </w:rPr>
        <w:t>Подготовка к экзамену (зачету)</w:t>
      </w:r>
    </w:p>
    <w:p w:rsidR="00CB1067" w:rsidRPr="00626763" w:rsidRDefault="00CB1067" w:rsidP="005447F2">
      <w:pPr>
        <w:rPr>
          <w:color w:val="000000" w:themeColor="text1"/>
        </w:rPr>
      </w:pPr>
    </w:p>
    <w:p w:rsidR="00446E62" w:rsidRPr="00626763" w:rsidRDefault="00CB1067" w:rsidP="00AB7E92">
      <w:pPr>
        <w:ind w:left="360"/>
        <w:rPr>
          <w:b/>
          <w:i/>
          <w:color w:val="000000" w:themeColor="text1"/>
        </w:rPr>
      </w:pPr>
      <w:r w:rsidRPr="00626763">
        <w:rPr>
          <w:b/>
          <w:i/>
          <w:color w:val="000000" w:themeColor="text1"/>
        </w:rPr>
        <w:t>6.</w:t>
      </w:r>
      <w:r w:rsidR="00414FBA" w:rsidRPr="00626763">
        <w:rPr>
          <w:b/>
          <w:i/>
          <w:color w:val="000000" w:themeColor="text1"/>
        </w:rPr>
        <w:t>Фонд оценочных средств для проведения промежуточной аттестации обучающихся по дисциплине (модулю)</w:t>
      </w:r>
    </w:p>
    <w:p w:rsidR="00E05591" w:rsidRPr="00626763" w:rsidRDefault="00E05591" w:rsidP="00AB7E92">
      <w:pPr>
        <w:pStyle w:val="aa"/>
        <w:ind w:left="720"/>
        <w:rPr>
          <w:i/>
          <w:color w:val="000000" w:themeColor="text1"/>
        </w:rPr>
      </w:pPr>
    </w:p>
    <w:p w:rsidR="00E05591" w:rsidRPr="00626763" w:rsidRDefault="00711D46" w:rsidP="00AB7E92">
      <w:pPr>
        <w:pStyle w:val="aa"/>
        <w:ind w:left="720"/>
        <w:rPr>
          <w:color w:val="000000" w:themeColor="text1"/>
        </w:rPr>
      </w:pPr>
      <w:r w:rsidRPr="00626763">
        <w:rPr>
          <w:color w:val="000000" w:themeColor="text1"/>
        </w:rPr>
        <w:t>П</w:t>
      </w:r>
      <w:r w:rsidR="008E4ED9" w:rsidRPr="00626763">
        <w:rPr>
          <w:color w:val="000000" w:themeColor="text1"/>
        </w:rPr>
        <w:t>р</w:t>
      </w:r>
      <w:r w:rsidRPr="00626763">
        <w:rPr>
          <w:color w:val="000000" w:themeColor="text1"/>
        </w:rPr>
        <w:t xml:space="preserve">едусмотрены </w:t>
      </w:r>
      <w:r w:rsidR="008E4ED9" w:rsidRPr="00626763">
        <w:rPr>
          <w:color w:val="000000" w:themeColor="text1"/>
        </w:rPr>
        <w:t xml:space="preserve"> следующие виды контроля качества освоения </w:t>
      </w:r>
      <w:r w:rsidR="00162CA2" w:rsidRPr="00626763">
        <w:rPr>
          <w:color w:val="000000" w:themeColor="text1"/>
        </w:rPr>
        <w:t xml:space="preserve">конкретной </w:t>
      </w:r>
      <w:r w:rsidRPr="00626763">
        <w:rPr>
          <w:color w:val="000000" w:themeColor="text1"/>
        </w:rPr>
        <w:t>дисциплины</w:t>
      </w:r>
      <w:r w:rsidR="008E4ED9" w:rsidRPr="00626763">
        <w:rPr>
          <w:color w:val="000000" w:themeColor="text1"/>
        </w:rPr>
        <w:t>:</w:t>
      </w:r>
    </w:p>
    <w:p w:rsidR="008E4ED9" w:rsidRPr="00626763" w:rsidRDefault="008E4ED9" w:rsidP="00AB7E92">
      <w:pPr>
        <w:pStyle w:val="aa"/>
        <w:ind w:left="720"/>
        <w:rPr>
          <w:color w:val="000000" w:themeColor="text1"/>
        </w:rPr>
      </w:pPr>
      <w:r w:rsidRPr="00626763">
        <w:rPr>
          <w:color w:val="000000" w:themeColor="text1"/>
        </w:rPr>
        <w:t>- текущий контроль успеваемости</w:t>
      </w:r>
    </w:p>
    <w:p w:rsidR="008E4ED9" w:rsidRPr="00626763" w:rsidRDefault="00BF407F" w:rsidP="00AB7E92">
      <w:pPr>
        <w:pStyle w:val="aa"/>
        <w:ind w:left="720"/>
        <w:rPr>
          <w:color w:val="000000" w:themeColor="text1"/>
        </w:rPr>
      </w:pPr>
      <w:r w:rsidRPr="00626763">
        <w:rPr>
          <w:color w:val="000000" w:themeColor="text1"/>
        </w:rPr>
        <w:t>- промежуточная аттестация</w:t>
      </w:r>
      <w:r w:rsidR="008E4ED9" w:rsidRPr="00626763">
        <w:rPr>
          <w:color w:val="000000" w:themeColor="text1"/>
        </w:rPr>
        <w:t xml:space="preserve"> обучающихся</w:t>
      </w:r>
      <w:r w:rsidR="00162CA2" w:rsidRPr="00626763">
        <w:rPr>
          <w:color w:val="000000" w:themeColor="text1"/>
        </w:rPr>
        <w:t xml:space="preserve"> по дисциплине</w:t>
      </w:r>
    </w:p>
    <w:p w:rsidR="008E4ED9" w:rsidRPr="00626763" w:rsidRDefault="008E4ED9" w:rsidP="00AB7E92">
      <w:pPr>
        <w:pStyle w:val="aa"/>
        <w:ind w:left="720"/>
        <w:rPr>
          <w:color w:val="000000" w:themeColor="text1"/>
        </w:rPr>
      </w:pPr>
    </w:p>
    <w:p w:rsidR="008E4ED9" w:rsidRPr="00626763" w:rsidRDefault="00711D46" w:rsidP="00711D46">
      <w:pPr>
        <w:ind w:firstLine="708"/>
        <w:jc w:val="both"/>
        <w:rPr>
          <w:color w:val="000000" w:themeColor="text1"/>
        </w:rPr>
      </w:pPr>
      <w:r w:rsidRPr="00626763">
        <w:rPr>
          <w:color w:val="000000" w:themeColor="text1"/>
        </w:rPr>
        <w:t xml:space="preserve">Фонд оценочных средств для проведения промежуточной аттестации обучающихся по дисциплине оформлен в </w:t>
      </w:r>
      <w:r w:rsidRPr="00626763">
        <w:rPr>
          <w:b/>
          <w:color w:val="000000" w:themeColor="text1"/>
        </w:rPr>
        <w:t>ПРИЛОЖЕНИИ</w:t>
      </w:r>
      <w:r w:rsidRPr="00626763">
        <w:rPr>
          <w:color w:val="000000" w:themeColor="text1"/>
        </w:rPr>
        <w:t xml:space="preserve"> к РАБОЧЕЙ ПРОГРАММЕ ДИСЦИПЛИНЫ</w:t>
      </w:r>
    </w:p>
    <w:p w:rsidR="008E4ED9" w:rsidRPr="00626763" w:rsidRDefault="008E4ED9" w:rsidP="00AB7E92">
      <w:pPr>
        <w:ind w:left="360"/>
        <w:rPr>
          <w:color w:val="000000" w:themeColor="text1"/>
        </w:rPr>
      </w:pPr>
    </w:p>
    <w:p w:rsidR="00711D46" w:rsidRPr="00626763" w:rsidRDefault="00711D46" w:rsidP="00711D46">
      <w:pPr>
        <w:jc w:val="both"/>
        <w:rPr>
          <w:color w:val="000000" w:themeColor="text1"/>
        </w:rPr>
      </w:pPr>
      <w:r w:rsidRPr="00626763">
        <w:rPr>
          <w:color w:val="000000" w:themeColor="text1"/>
        </w:rPr>
        <w:tab/>
        <w:t>Текущий контроль успеваемости обеспечивает оценивание хода освоения дисциплины</w:t>
      </w:r>
      <w:r w:rsidR="00890748" w:rsidRPr="00626763">
        <w:rPr>
          <w:color w:val="000000" w:themeColor="text1"/>
        </w:rPr>
        <w:t xml:space="preserve"> в процессе обучения.</w:t>
      </w:r>
    </w:p>
    <w:p w:rsidR="00721371" w:rsidRPr="00626763" w:rsidRDefault="00721371" w:rsidP="00AB7E92">
      <w:pPr>
        <w:pStyle w:val="aa"/>
        <w:ind w:left="720"/>
        <w:rPr>
          <w:color w:val="000000" w:themeColor="text1"/>
        </w:rPr>
      </w:pPr>
    </w:p>
    <w:p w:rsidR="00C37266" w:rsidRPr="00626763" w:rsidRDefault="00C37266" w:rsidP="00AB7E92">
      <w:pPr>
        <w:ind w:left="360"/>
        <w:rPr>
          <w:i/>
          <w:color w:val="000000" w:themeColor="text1"/>
        </w:rPr>
      </w:pPr>
      <w:r w:rsidRPr="00626763">
        <w:rPr>
          <w:i/>
          <w:color w:val="000000" w:themeColor="text1"/>
        </w:rPr>
        <w:t xml:space="preserve">6.1 Паспорт фонда оценочных средств </w:t>
      </w:r>
      <w:r w:rsidR="009E0041" w:rsidRPr="00626763">
        <w:rPr>
          <w:i/>
          <w:color w:val="000000" w:themeColor="text1"/>
        </w:rPr>
        <w:t xml:space="preserve">для проведения текущей аттестации </w:t>
      </w:r>
      <w:r w:rsidRPr="00626763">
        <w:rPr>
          <w:i/>
          <w:color w:val="000000" w:themeColor="text1"/>
        </w:rPr>
        <w:t>по дисциплине (модулю)</w:t>
      </w:r>
    </w:p>
    <w:tbl>
      <w:tblPr>
        <w:tblStyle w:val="a9"/>
        <w:tblW w:w="9214" w:type="dxa"/>
        <w:tblInd w:w="250" w:type="dxa"/>
        <w:tblLayout w:type="fixed"/>
        <w:tblLook w:val="04A0" w:firstRow="1" w:lastRow="0" w:firstColumn="1" w:lastColumn="0" w:noHBand="0" w:noVBand="1"/>
      </w:tblPr>
      <w:tblGrid>
        <w:gridCol w:w="709"/>
        <w:gridCol w:w="2410"/>
        <w:gridCol w:w="1417"/>
        <w:gridCol w:w="4678"/>
      </w:tblGrid>
      <w:tr w:rsidR="00162CA2" w:rsidRPr="00626763" w:rsidTr="00D50442">
        <w:tc>
          <w:tcPr>
            <w:tcW w:w="709" w:type="dxa"/>
          </w:tcPr>
          <w:p w:rsidR="00162CA2" w:rsidRPr="00626763" w:rsidRDefault="00162CA2" w:rsidP="00AB7E92">
            <w:pPr>
              <w:rPr>
                <w:color w:val="000000" w:themeColor="text1"/>
              </w:rPr>
            </w:pPr>
            <w:r w:rsidRPr="00626763">
              <w:rPr>
                <w:color w:val="000000" w:themeColor="text1"/>
              </w:rPr>
              <w:t>№ п/п</w:t>
            </w:r>
          </w:p>
        </w:tc>
        <w:tc>
          <w:tcPr>
            <w:tcW w:w="2410" w:type="dxa"/>
          </w:tcPr>
          <w:p w:rsidR="00162CA2" w:rsidRPr="00626763" w:rsidRDefault="00162CA2" w:rsidP="00AB7E92">
            <w:pPr>
              <w:ind w:left="360"/>
              <w:rPr>
                <w:color w:val="000000" w:themeColor="text1"/>
              </w:rPr>
            </w:pPr>
            <w:r w:rsidRPr="00626763">
              <w:rPr>
                <w:color w:val="000000" w:themeColor="text1"/>
              </w:rPr>
              <w:t>Контролируемые разделы (темы)</w:t>
            </w:r>
          </w:p>
        </w:tc>
        <w:tc>
          <w:tcPr>
            <w:tcW w:w="1417" w:type="dxa"/>
          </w:tcPr>
          <w:p w:rsidR="00162CA2" w:rsidRPr="00626763" w:rsidRDefault="00162CA2" w:rsidP="00AB7E92">
            <w:pPr>
              <w:rPr>
                <w:color w:val="000000" w:themeColor="text1"/>
              </w:rPr>
            </w:pPr>
            <w:r w:rsidRPr="00626763">
              <w:rPr>
                <w:color w:val="000000" w:themeColor="text1"/>
              </w:rPr>
              <w:t>Код контролируемой компетенции</w:t>
            </w:r>
          </w:p>
        </w:tc>
        <w:tc>
          <w:tcPr>
            <w:tcW w:w="4678" w:type="dxa"/>
          </w:tcPr>
          <w:p w:rsidR="00162CA2" w:rsidRPr="00626763" w:rsidRDefault="00D06028" w:rsidP="00CB38D1">
            <w:pPr>
              <w:ind w:left="34"/>
              <w:rPr>
                <w:color w:val="000000" w:themeColor="text1"/>
              </w:rPr>
            </w:pPr>
            <w:r w:rsidRPr="00626763">
              <w:rPr>
                <w:color w:val="000000" w:themeColor="text1"/>
              </w:rPr>
              <w:t xml:space="preserve"> Н</w:t>
            </w:r>
            <w:r w:rsidR="00162CA2" w:rsidRPr="00626763">
              <w:rPr>
                <w:color w:val="000000" w:themeColor="text1"/>
              </w:rPr>
              <w:t>аименование оценочного средства</w:t>
            </w:r>
          </w:p>
        </w:tc>
      </w:tr>
      <w:tr w:rsidR="00162CA2" w:rsidRPr="00626763" w:rsidTr="00D50442">
        <w:tc>
          <w:tcPr>
            <w:tcW w:w="709" w:type="dxa"/>
          </w:tcPr>
          <w:p w:rsidR="00162CA2" w:rsidRPr="00626763" w:rsidRDefault="005447F2" w:rsidP="005447F2">
            <w:pPr>
              <w:rPr>
                <w:color w:val="000000" w:themeColor="text1"/>
              </w:rPr>
            </w:pPr>
            <w:r w:rsidRPr="00626763">
              <w:rPr>
                <w:color w:val="000000" w:themeColor="text1"/>
              </w:rPr>
              <w:t>1</w:t>
            </w:r>
          </w:p>
        </w:tc>
        <w:tc>
          <w:tcPr>
            <w:tcW w:w="2410" w:type="dxa"/>
          </w:tcPr>
          <w:p w:rsidR="00162CA2" w:rsidRPr="00626763" w:rsidRDefault="005447F2" w:rsidP="00D50442">
            <w:pPr>
              <w:tabs>
                <w:tab w:val="left" w:pos="4111"/>
              </w:tabs>
              <w:spacing w:before="100" w:beforeAutospacing="1" w:after="100" w:afterAutospacing="1"/>
              <w:jc w:val="both"/>
              <w:rPr>
                <w:color w:val="000000" w:themeColor="text1"/>
                <w:spacing w:val="2"/>
              </w:rPr>
            </w:pPr>
            <w:r w:rsidRPr="00626763">
              <w:rPr>
                <w:bCs/>
                <w:color w:val="000000" w:themeColor="text1"/>
              </w:rPr>
              <w:t>Основы государственного и муниципального управления как научная и учебная дисциплина</w:t>
            </w:r>
          </w:p>
        </w:tc>
        <w:tc>
          <w:tcPr>
            <w:tcW w:w="1417" w:type="dxa"/>
          </w:tcPr>
          <w:p w:rsidR="00162CA2" w:rsidRPr="00626763" w:rsidRDefault="008629C1" w:rsidP="009B52DD">
            <w:pPr>
              <w:rPr>
                <w:color w:val="000000" w:themeColor="text1"/>
              </w:rPr>
            </w:pPr>
            <w:r w:rsidRPr="00626763">
              <w:rPr>
                <w:color w:val="000000" w:themeColor="text1"/>
              </w:rPr>
              <w:t>О</w:t>
            </w:r>
            <w:r w:rsidR="001707C4" w:rsidRPr="00626763">
              <w:rPr>
                <w:color w:val="000000" w:themeColor="text1"/>
              </w:rPr>
              <w:t>ПК-</w:t>
            </w:r>
            <w:r w:rsidRPr="00626763">
              <w:rPr>
                <w:color w:val="000000" w:themeColor="text1"/>
              </w:rPr>
              <w:t>2</w:t>
            </w:r>
          </w:p>
        </w:tc>
        <w:tc>
          <w:tcPr>
            <w:tcW w:w="4678" w:type="dxa"/>
          </w:tcPr>
          <w:p w:rsidR="00162CA2" w:rsidRPr="00626763" w:rsidRDefault="005447F2"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2</w:t>
            </w:r>
          </w:p>
        </w:tc>
        <w:tc>
          <w:tcPr>
            <w:tcW w:w="2410" w:type="dxa"/>
          </w:tcPr>
          <w:p w:rsidR="00CA0360" w:rsidRDefault="00CA0360" w:rsidP="008B64D2">
            <w:pPr>
              <w:rPr>
                <w:color w:val="000000" w:themeColor="text1"/>
              </w:rPr>
            </w:pPr>
            <w:r w:rsidRPr="00626763">
              <w:rPr>
                <w:color w:val="000000" w:themeColor="text1"/>
              </w:rPr>
              <w:t xml:space="preserve">Теоретические основы государственного управления </w:t>
            </w:r>
          </w:p>
          <w:p w:rsidR="00D50442" w:rsidRPr="00626763" w:rsidRDefault="00D50442" w:rsidP="008B64D2">
            <w:pPr>
              <w:rPr>
                <w:color w:val="000000" w:themeColor="text1"/>
              </w:rPr>
            </w:pPr>
          </w:p>
        </w:tc>
        <w:tc>
          <w:tcPr>
            <w:tcW w:w="1417" w:type="dxa"/>
          </w:tcPr>
          <w:p w:rsidR="00CA0360" w:rsidRPr="00626763" w:rsidRDefault="001707C4" w:rsidP="001707C4">
            <w:pPr>
              <w:rPr>
                <w:color w:val="000000" w:themeColor="text1"/>
              </w:rPr>
            </w:pPr>
            <w:r w:rsidRPr="00626763">
              <w:rPr>
                <w:color w:val="000000" w:themeColor="text1"/>
              </w:rPr>
              <w:t>ПК-1</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3</w:t>
            </w:r>
          </w:p>
        </w:tc>
        <w:tc>
          <w:tcPr>
            <w:tcW w:w="2410" w:type="dxa"/>
          </w:tcPr>
          <w:p w:rsidR="00CA0360" w:rsidRPr="00626763" w:rsidRDefault="00CA0360" w:rsidP="008B64D2">
            <w:pPr>
              <w:rPr>
                <w:color w:val="000000" w:themeColor="text1"/>
              </w:rPr>
            </w:pPr>
            <w:r w:rsidRPr="00626763">
              <w:rPr>
                <w:color w:val="000000" w:themeColor="text1"/>
              </w:rPr>
              <w:t xml:space="preserve">Сущность </w:t>
            </w:r>
            <w:r w:rsidRPr="00626763">
              <w:rPr>
                <w:color w:val="000000" w:themeColor="text1"/>
              </w:rPr>
              <w:lastRenderedPageBreak/>
              <w:t>государственного регулирования экономики</w:t>
            </w:r>
          </w:p>
        </w:tc>
        <w:tc>
          <w:tcPr>
            <w:tcW w:w="1417" w:type="dxa"/>
          </w:tcPr>
          <w:p w:rsidR="005036F8" w:rsidRPr="00626763" w:rsidRDefault="001707C4" w:rsidP="005036F8">
            <w:pPr>
              <w:rPr>
                <w:color w:val="000000" w:themeColor="text1"/>
              </w:rPr>
            </w:pPr>
            <w:r w:rsidRPr="00626763">
              <w:rPr>
                <w:color w:val="000000" w:themeColor="text1"/>
              </w:rPr>
              <w:lastRenderedPageBreak/>
              <w:t>ПК-1</w:t>
            </w:r>
          </w:p>
          <w:p w:rsidR="009B52DD" w:rsidRPr="00626763" w:rsidRDefault="009B52DD" w:rsidP="005036F8">
            <w:pPr>
              <w:rPr>
                <w:color w:val="000000" w:themeColor="text1"/>
              </w:rPr>
            </w:pPr>
            <w:r w:rsidRPr="00626763">
              <w:rPr>
                <w:color w:val="000000" w:themeColor="text1"/>
              </w:rPr>
              <w:lastRenderedPageBreak/>
              <w:t>ПК-3</w:t>
            </w:r>
          </w:p>
          <w:p w:rsidR="001707C4" w:rsidRPr="00626763" w:rsidRDefault="001707C4" w:rsidP="005036F8">
            <w:pPr>
              <w:rPr>
                <w:color w:val="000000" w:themeColor="text1"/>
              </w:rPr>
            </w:pPr>
            <w:r w:rsidRPr="00626763">
              <w:rPr>
                <w:color w:val="000000" w:themeColor="text1"/>
              </w:rPr>
              <w:t>ОПК-2</w:t>
            </w:r>
          </w:p>
        </w:tc>
        <w:tc>
          <w:tcPr>
            <w:tcW w:w="4678" w:type="dxa"/>
          </w:tcPr>
          <w:p w:rsidR="00CA0360" w:rsidRPr="00626763" w:rsidRDefault="00CA0360" w:rsidP="00CB38D1">
            <w:pPr>
              <w:ind w:left="34"/>
              <w:rPr>
                <w:color w:val="000000" w:themeColor="text1"/>
              </w:rPr>
            </w:pPr>
            <w:r w:rsidRPr="00626763">
              <w:rPr>
                <w:color w:val="000000" w:themeColor="text1"/>
              </w:rPr>
              <w:lastRenderedPageBreak/>
              <w:t>Вопросы к семинару, проблемно-</w:t>
            </w:r>
            <w:r w:rsidRPr="00626763">
              <w:rPr>
                <w:color w:val="000000" w:themeColor="text1"/>
              </w:rPr>
              <w:lastRenderedPageBreak/>
              <w:t>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lastRenderedPageBreak/>
              <w:t>4</w:t>
            </w:r>
          </w:p>
        </w:tc>
        <w:tc>
          <w:tcPr>
            <w:tcW w:w="2410" w:type="dxa"/>
          </w:tcPr>
          <w:p w:rsidR="00CA0360" w:rsidRPr="00626763" w:rsidRDefault="00CA0360" w:rsidP="008B64D2">
            <w:pPr>
              <w:rPr>
                <w:color w:val="000000" w:themeColor="text1"/>
              </w:rPr>
            </w:pPr>
            <w:r w:rsidRPr="00626763">
              <w:rPr>
                <w:color w:val="000000" w:themeColor="text1"/>
              </w:rPr>
              <w:t>Политическая система общества. Государство как основной институт политической системы.</w:t>
            </w:r>
          </w:p>
        </w:tc>
        <w:tc>
          <w:tcPr>
            <w:tcW w:w="1417" w:type="dxa"/>
          </w:tcPr>
          <w:p w:rsidR="00CA0360" w:rsidRPr="00626763" w:rsidRDefault="001707C4" w:rsidP="001707C4">
            <w:pPr>
              <w:rPr>
                <w:color w:val="000000" w:themeColor="text1"/>
              </w:rPr>
            </w:pPr>
            <w:r w:rsidRPr="00626763">
              <w:rPr>
                <w:color w:val="000000" w:themeColor="text1"/>
              </w:rPr>
              <w:t>ПК-1</w:t>
            </w:r>
            <w:r w:rsidR="009B52DD" w:rsidRPr="00626763">
              <w:rPr>
                <w:color w:val="000000" w:themeColor="text1"/>
              </w:rPr>
              <w:t>, ОПК-2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5</w:t>
            </w:r>
          </w:p>
        </w:tc>
        <w:tc>
          <w:tcPr>
            <w:tcW w:w="2410" w:type="dxa"/>
          </w:tcPr>
          <w:p w:rsidR="00CA0360" w:rsidRPr="00626763" w:rsidRDefault="00CA0360" w:rsidP="008B64D2">
            <w:pPr>
              <w:jc w:val="both"/>
              <w:rPr>
                <w:color w:val="000000" w:themeColor="text1"/>
              </w:rPr>
            </w:pPr>
            <w:r w:rsidRPr="00626763">
              <w:rPr>
                <w:color w:val="000000" w:themeColor="text1"/>
              </w:rPr>
              <w:t>Система органов государственной власти в Российской Федерации</w:t>
            </w:r>
          </w:p>
        </w:tc>
        <w:tc>
          <w:tcPr>
            <w:tcW w:w="1417" w:type="dxa"/>
          </w:tcPr>
          <w:p w:rsidR="00CA0360" w:rsidRPr="00626763" w:rsidRDefault="001707C4" w:rsidP="001707C4">
            <w:pPr>
              <w:rPr>
                <w:color w:val="000000" w:themeColor="text1"/>
              </w:rPr>
            </w:pPr>
            <w:r w:rsidRPr="00626763">
              <w:rPr>
                <w:color w:val="000000" w:themeColor="text1"/>
              </w:rPr>
              <w:t>ПК-1</w:t>
            </w:r>
            <w:r w:rsidR="009B52DD" w:rsidRPr="00626763">
              <w:rPr>
                <w:color w:val="000000" w:themeColor="text1"/>
              </w:rPr>
              <w:t>, ОПК-2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6</w:t>
            </w:r>
          </w:p>
        </w:tc>
        <w:tc>
          <w:tcPr>
            <w:tcW w:w="2410" w:type="dxa"/>
          </w:tcPr>
          <w:p w:rsidR="00CA0360" w:rsidRPr="00626763" w:rsidRDefault="00CA0360" w:rsidP="008B64D2">
            <w:pPr>
              <w:jc w:val="both"/>
              <w:rPr>
                <w:color w:val="000000" w:themeColor="text1"/>
              </w:rPr>
            </w:pPr>
            <w:r w:rsidRPr="00626763">
              <w:rPr>
                <w:rStyle w:val="12"/>
                <w:color w:val="000000" w:themeColor="text1"/>
                <w:sz w:val="24"/>
                <w:szCs w:val="24"/>
              </w:rPr>
              <w:t>Роль президента Российской Федерации в системе государственного управления</w:t>
            </w:r>
          </w:p>
        </w:tc>
        <w:tc>
          <w:tcPr>
            <w:tcW w:w="1417" w:type="dxa"/>
          </w:tcPr>
          <w:p w:rsidR="00CA0360" w:rsidRPr="00626763" w:rsidRDefault="001707C4" w:rsidP="001707C4">
            <w:pPr>
              <w:rPr>
                <w:color w:val="000000" w:themeColor="text1"/>
              </w:rPr>
            </w:pPr>
            <w:r w:rsidRPr="00626763">
              <w:rPr>
                <w:color w:val="000000" w:themeColor="text1"/>
              </w:rPr>
              <w:t>ПК-1</w:t>
            </w:r>
          </w:p>
          <w:p w:rsidR="001707C4" w:rsidRPr="00626763" w:rsidRDefault="001707C4" w:rsidP="001707C4">
            <w:pPr>
              <w:rPr>
                <w:color w:val="000000" w:themeColor="text1"/>
              </w:rPr>
            </w:pP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7</w:t>
            </w:r>
          </w:p>
        </w:tc>
        <w:tc>
          <w:tcPr>
            <w:tcW w:w="2410" w:type="dxa"/>
          </w:tcPr>
          <w:p w:rsidR="00CA0360" w:rsidRPr="00626763" w:rsidRDefault="00CA0360" w:rsidP="008B64D2">
            <w:pPr>
              <w:jc w:val="both"/>
              <w:rPr>
                <w:rStyle w:val="12"/>
                <w:color w:val="000000" w:themeColor="text1"/>
                <w:sz w:val="24"/>
                <w:szCs w:val="24"/>
              </w:rPr>
            </w:pPr>
            <w:r w:rsidRPr="00626763">
              <w:rPr>
                <w:rStyle w:val="12"/>
                <w:color w:val="000000" w:themeColor="text1"/>
                <w:sz w:val="24"/>
                <w:szCs w:val="24"/>
              </w:rPr>
              <w:t>Федеральное Собрание РФ</w:t>
            </w:r>
          </w:p>
          <w:p w:rsidR="00CA0360" w:rsidRPr="00626763" w:rsidRDefault="00CA0360" w:rsidP="008B64D2">
            <w:pPr>
              <w:jc w:val="both"/>
              <w:rPr>
                <w:color w:val="000000" w:themeColor="text1"/>
              </w:rPr>
            </w:pPr>
          </w:p>
        </w:tc>
        <w:tc>
          <w:tcPr>
            <w:tcW w:w="1417" w:type="dxa"/>
          </w:tcPr>
          <w:p w:rsidR="00CA0360" w:rsidRPr="00626763" w:rsidRDefault="001707C4" w:rsidP="001707C4">
            <w:pPr>
              <w:rPr>
                <w:color w:val="000000" w:themeColor="text1"/>
              </w:rPr>
            </w:pPr>
            <w:r w:rsidRPr="00626763">
              <w:rPr>
                <w:color w:val="000000" w:themeColor="text1"/>
              </w:rPr>
              <w:t>ПК-1</w:t>
            </w:r>
          </w:p>
          <w:p w:rsidR="001707C4" w:rsidRPr="00626763" w:rsidRDefault="001707C4" w:rsidP="001707C4">
            <w:pPr>
              <w:rPr>
                <w:color w:val="000000" w:themeColor="text1"/>
              </w:rPr>
            </w:pP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8</w:t>
            </w:r>
          </w:p>
        </w:tc>
        <w:tc>
          <w:tcPr>
            <w:tcW w:w="2410" w:type="dxa"/>
          </w:tcPr>
          <w:p w:rsidR="00CA0360" w:rsidRPr="00626763" w:rsidRDefault="00CA0360" w:rsidP="008B64D2">
            <w:pPr>
              <w:pStyle w:val="7"/>
              <w:shd w:val="clear" w:color="auto" w:fill="auto"/>
              <w:spacing w:line="250" w:lineRule="exact"/>
              <w:ind w:left="40" w:firstLine="0"/>
              <w:jc w:val="left"/>
              <w:rPr>
                <w:color w:val="000000" w:themeColor="text1"/>
                <w:sz w:val="24"/>
                <w:szCs w:val="24"/>
              </w:rPr>
            </w:pPr>
            <w:r w:rsidRPr="00626763">
              <w:rPr>
                <w:rStyle w:val="12"/>
                <w:color w:val="000000" w:themeColor="text1"/>
                <w:sz w:val="24"/>
                <w:szCs w:val="24"/>
              </w:rPr>
              <w:t>Система исполнительной власти в РФ на федеральном уровне</w:t>
            </w:r>
          </w:p>
          <w:p w:rsidR="00CA0360" w:rsidRPr="00626763" w:rsidRDefault="00CA0360" w:rsidP="008B64D2">
            <w:pPr>
              <w:jc w:val="both"/>
              <w:rPr>
                <w:color w:val="000000" w:themeColor="text1"/>
              </w:rPr>
            </w:pPr>
          </w:p>
        </w:tc>
        <w:tc>
          <w:tcPr>
            <w:tcW w:w="1417" w:type="dxa"/>
          </w:tcPr>
          <w:p w:rsidR="001707C4" w:rsidRPr="00626763" w:rsidRDefault="001707C4" w:rsidP="001707C4">
            <w:pPr>
              <w:rPr>
                <w:color w:val="000000" w:themeColor="text1"/>
              </w:rPr>
            </w:pPr>
            <w:r w:rsidRPr="00626763">
              <w:rPr>
                <w:color w:val="000000" w:themeColor="text1"/>
              </w:rPr>
              <w:t>ПК-1</w:t>
            </w:r>
          </w:p>
          <w:p w:rsidR="00CA0360" w:rsidRPr="00626763" w:rsidRDefault="00CA0360" w:rsidP="001707C4">
            <w:pPr>
              <w:rPr>
                <w:color w:val="000000" w:themeColor="text1"/>
              </w:rPr>
            </w:pP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9</w:t>
            </w:r>
          </w:p>
        </w:tc>
        <w:tc>
          <w:tcPr>
            <w:tcW w:w="2410" w:type="dxa"/>
          </w:tcPr>
          <w:p w:rsidR="00CA0360" w:rsidRPr="00626763" w:rsidRDefault="00CA0360" w:rsidP="008B64D2">
            <w:pPr>
              <w:pStyle w:val="7"/>
              <w:shd w:val="clear" w:color="auto" w:fill="auto"/>
              <w:spacing w:line="250" w:lineRule="exact"/>
              <w:ind w:left="40" w:firstLine="0"/>
              <w:jc w:val="left"/>
              <w:rPr>
                <w:color w:val="000000" w:themeColor="text1"/>
                <w:sz w:val="24"/>
                <w:szCs w:val="24"/>
              </w:rPr>
            </w:pPr>
            <w:r w:rsidRPr="00626763">
              <w:rPr>
                <w:rStyle w:val="12"/>
                <w:color w:val="000000" w:themeColor="text1"/>
                <w:sz w:val="24"/>
                <w:szCs w:val="24"/>
              </w:rPr>
              <w:t>Система государственной власти субъектов Российской Федерации</w:t>
            </w:r>
          </w:p>
          <w:p w:rsidR="00CA0360" w:rsidRPr="00626763" w:rsidRDefault="00CA0360" w:rsidP="008B64D2">
            <w:pPr>
              <w:jc w:val="both"/>
              <w:rPr>
                <w:color w:val="000000" w:themeColor="text1"/>
              </w:rPr>
            </w:pPr>
          </w:p>
        </w:tc>
        <w:tc>
          <w:tcPr>
            <w:tcW w:w="1417" w:type="dxa"/>
          </w:tcPr>
          <w:p w:rsidR="001707C4" w:rsidRPr="00626763" w:rsidRDefault="001707C4" w:rsidP="001707C4">
            <w:pPr>
              <w:rPr>
                <w:color w:val="000000" w:themeColor="text1"/>
              </w:rPr>
            </w:pPr>
            <w:r w:rsidRPr="00626763">
              <w:rPr>
                <w:color w:val="000000" w:themeColor="text1"/>
              </w:rPr>
              <w:t>ПК-1</w:t>
            </w:r>
          </w:p>
          <w:p w:rsidR="00CA0360" w:rsidRPr="00626763" w:rsidRDefault="00CA0360" w:rsidP="001707C4">
            <w:pPr>
              <w:rPr>
                <w:color w:val="000000" w:themeColor="text1"/>
              </w:rPr>
            </w:pP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10</w:t>
            </w:r>
          </w:p>
        </w:tc>
        <w:tc>
          <w:tcPr>
            <w:tcW w:w="2410" w:type="dxa"/>
          </w:tcPr>
          <w:p w:rsidR="00CA0360" w:rsidRPr="00626763" w:rsidRDefault="00CA0360" w:rsidP="008B64D2">
            <w:pPr>
              <w:pStyle w:val="7"/>
              <w:shd w:val="clear" w:color="auto" w:fill="auto"/>
              <w:spacing w:line="250" w:lineRule="exact"/>
              <w:ind w:left="40" w:firstLine="0"/>
              <w:jc w:val="left"/>
              <w:rPr>
                <w:color w:val="000000" w:themeColor="text1"/>
                <w:sz w:val="24"/>
                <w:szCs w:val="24"/>
              </w:rPr>
            </w:pPr>
            <w:r w:rsidRPr="00626763">
              <w:rPr>
                <w:rStyle w:val="12"/>
                <w:color w:val="000000" w:themeColor="text1"/>
                <w:sz w:val="24"/>
                <w:szCs w:val="24"/>
              </w:rPr>
              <w:t>Судебная система Российской Федерации</w:t>
            </w:r>
          </w:p>
          <w:p w:rsidR="00CA0360" w:rsidRPr="00626763" w:rsidRDefault="00CA0360" w:rsidP="008B64D2">
            <w:pPr>
              <w:jc w:val="both"/>
              <w:rPr>
                <w:color w:val="000000" w:themeColor="text1"/>
              </w:rPr>
            </w:pPr>
          </w:p>
        </w:tc>
        <w:tc>
          <w:tcPr>
            <w:tcW w:w="1417" w:type="dxa"/>
          </w:tcPr>
          <w:p w:rsidR="001707C4" w:rsidRPr="00626763" w:rsidRDefault="001707C4" w:rsidP="001707C4">
            <w:pPr>
              <w:rPr>
                <w:color w:val="000000" w:themeColor="text1"/>
              </w:rPr>
            </w:pPr>
            <w:r w:rsidRPr="00626763">
              <w:rPr>
                <w:color w:val="000000" w:themeColor="text1"/>
              </w:rPr>
              <w:t>ПК-1</w:t>
            </w:r>
          </w:p>
          <w:p w:rsidR="00CA0360" w:rsidRPr="00626763" w:rsidRDefault="009B52DD" w:rsidP="001707C4">
            <w:pPr>
              <w:rPr>
                <w:color w:val="000000" w:themeColor="text1"/>
              </w:rPr>
            </w:pPr>
            <w:r w:rsidRPr="00626763">
              <w:rPr>
                <w:color w:val="000000" w:themeColor="text1"/>
              </w:rPr>
              <w:t>ОПК-2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11</w:t>
            </w:r>
          </w:p>
        </w:tc>
        <w:tc>
          <w:tcPr>
            <w:tcW w:w="2410" w:type="dxa"/>
          </w:tcPr>
          <w:p w:rsidR="00CA0360" w:rsidRPr="00626763" w:rsidRDefault="00CA0360" w:rsidP="008B64D2">
            <w:pPr>
              <w:jc w:val="both"/>
              <w:rPr>
                <w:color w:val="000000" w:themeColor="text1"/>
              </w:rPr>
            </w:pPr>
            <w:r w:rsidRPr="00626763">
              <w:rPr>
                <w:iCs/>
                <w:color w:val="000000" w:themeColor="text1"/>
              </w:rPr>
              <w:t>Взаимодействие государственного управления с местным самоуправлением</w:t>
            </w:r>
          </w:p>
        </w:tc>
        <w:tc>
          <w:tcPr>
            <w:tcW w:w="1417" w:type="dxa"/>
          </w:tcPr>
          <w:p w:rsidR="008D699A" w:rsidRPr="00626763" w:rsidRDefault="008D699A" w:rsidP="008D699A">
            <w:pPr>
              <w:rPr>
                <w:color w:val="000000" w:themeColor="text1"/>
              </w:rPr>
            </w:pPr>
            <w:r w:rsidRPr="00626763">
              <w:rPr>
                <w:color w:val="000000" w:themeColor="text1"/>
              </w:rPr>
              <w:t>ПК-1</w:t>
            </w:r>
          </w:p>
          <w:p w:rsidR="00CA0360" w:rsidRPr="00626763" w:rsidRDefault="009B52DD" w:rsidP="008D699A">
            <w:pPr>
              <w:rPr>
                <w:color w:val="000000" w:themeColor="text1"/>
              </w:rPr>
            </w:pPr>
            <w:r w:rsidRPr="00626763">
              <w:rPr>
                <w:color w:val="000000" w:themeColor="text1"/>
              </w:rPr>
              <w:t>ОПК-4</w:t>
            </w:r>
          </w:p>
          <w:p w:rsidR="009B52DD" w:rsidRPr="00626763" w:rsidRDefault="009B52DD" w:rsidP="008D699A">
            <w:pPr>
              <w:rPr>
                <w:color w:val="000000" w:themeColor="text1"/>
              </w:rPr>
            </w:pPr>
            <w:r w:rsidRPr="00626763">
              <w:rPr>
                <w:color w:val="000000" w:themeColor="text1"/>
              </w:rPr>
              <w:t>ОПК-2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12</w:t>
            </w:r>
          </w:p>
        </w:tc>
        <w:tc>
          <w:tcPr>
            <w:tcW w:w="2410" w:type="dxa"/>
          </w:tcPr>
          <w:p w:rsidR="00CA0360" w:rsidRPr="00626763" w:rsidRDefault="00CA0360" w:rsidP="008B64D2">
            <w:pPr>
              <w:jc w:val="both"/>
              <w:rPr>
                <w:color w:val="000000" w:themeColor="text1"/>
              </w:rPr>
            </w:pPr>
            <w:r w:rsidRPr="00626763">
              <w:rPr>
                <w:color w:val="000000" w:themeColor="text1"/>
              </w:rPr>
              <w:t>Теоретические основы  местного самоуправления и муниципального управления</w:t>
            </w:r>
          </w:p>
        </w:tc>
        <w:tc>
          <w:tcPr>
            <w:tcW w:w="1417" w:type="dxa"/>
          </w:tcPr>
          <w:p w:rsidR="008D699A" w:rsidRPr="00626763" w:rsidRDefault="008D699A" w:rsidP="008D699A">
            <w:pPr>
              <w:rPr>
                <w:color w:val="000000" w:themeColor="text1"/>
              </w:rPr>
            </w:pPr>
            <w:r w:rsidRPr="00626763">
              <w:rPr>
                <w:color w:val="000000" w:themeColor="text1"/>
              </w:rPr>
              <w:t>ПК-1</w:t>
            </w:r>
          </w:p>
          <w:p w:rsidR="00CA0360" w:rsidRPr="00626763" w:rsidRDefault="008D699A" w:rsidP="008D699A">
            <w:pPr>
              <w:rPr>
                <w:color w:val="000000" w:themeColor="text1"/>
              </w:rPr>
            </w:pPr>
            <w:r w:rsidRPr="00626763">
              <w:rPr>
                <w:color w:val="000000" w:themeColor="text1"/>
              </w:rPr>
              <w:t>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c>
          <w:tcPr>
            <w:tcW w:w="709" w:type="dxa"/>
          </w:tcPr>
          <w:p w:rsidR="00CA0360" w:rsidRPr="00626763" w:rsidRDefault="00CA0360" w:rsidP="005447F2">
            <w:pPr>
              <w:rPr>
                <w:color w:val="000000" w:themeColor="text1"/>
              </w:rPr>
            </w:pPr>
            <w:r w:rsidRPr="00626763">
              <w:rPr>
                <w:color w:val="000000" w:themeColor="text1"/>
              </w:rPr>
              <w:t>13</w:t>
            </w:r>
          </w:p>
        </w:tc>
        <w:tc>
          <w:tcPr>
            <w:tcW w:w="2410" w:type="dxa"/>
          </w:tcPr>
          <w:p w:rsidR="00CA0360" w:rsidRPr="00626763" w:rsidRDefault="00CA0360" w:rsidP="008B64D2">
            <w:pPr>
              <w:jc w:val="both"/>
              <w:rPr>
                <w:color w:val="000000" w:themeColor="text1"/>
              </w:rPr>
            </w:pPr>
            <w:r w:rsidRPr="00626763">
              <w:rPr>
                <w:color w:val="000000" w:themeColor="text1"/>
              </w:rPr>
              <w:t>Местное самоуправление в России и зарубежных странах</w:t>
            </w:r>
          </w:p>
        </w:tc>
        <w:tc>
          <w:tcPr>
            <w:tcW w:w="1417" w:type="dxa"/>
          </w:tcPr>
          <w:p w:rsidR="008D699A" w:rsidRPr="00626763" w:rsidRDefault="008D699A" w:rsidP="008D699A">
            <w:pPr>
              <w:rPr>
                <w:color w:val="000000" w:themeColor="text1"/>
              </w:rPr>
            </w:pPr>
            <w:r w:rsidRPr="00626763">
              <w:rPr>
                <w:color w:val="000000" w:themeColor="text1"/>
              </w:rPr>
              <w:t>ПК-1</w:t>
            </w:r>
          </w:p>
          <w:p w:rsidR="00CA0360" w:rsidRPr="00626763" w:rsidRDefault="008D699A" w:rsidP="008D699A">
            <w:pPr>
              <w:rPr>
                <w:color w:val="000000" w:themeColor="text1"/>
              </w:rPr>
            </w:pPr>
            <w:r w:rsidRPr="00626763">
              <w:rPr>
                <w:color w:val="000000" w:themeColor="text1"/>
              </w:rPr>
              <w:t>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темы  проектов, ситуационные задачи</w:t>
            </w:r>
          </w:p>
        </w:tc>
      </w:tr>
      <w:tr w:rsidR="00CA0360" w:rsidRPr="00626763" w:rsidTr="00D50442">
        <w:trPr>
          <w:trHeight w:val="886"/>
        </w:trPr>
        <w:tc>
          <w:tcPr>
            <w:tcW w:w="709" w:type="dxa"/>
          </w:tcPr>
          <w:p w:rsidR="00CA0360" w:rsidRPr="00626763" w:rsidRDefault="00CA0360" w:rsidP="005447F2">
            <w:pPr>
              <w:rPr>
                <w:color w:val="000000" w:themeColor="text1"/>
              </w:rPr>
            </w:pPr>
            <w:r w:rsidRPr="00626763">
              <w:rPr>
                <w:color w:val="000000" w:themeColor="text1"/>
              </w:rPr>
              <w:lastRenderedPageBreak/>
              <w:t>14</w:t>
            </w:r>
          </w:p>
        </w:tc>
        <w:tc>
          <w:tcPr>
            <w:tcW w:w="2410" w:type="dxa"/>
          </w:tcPr>
          <w:p w:rsidR="00CA0360" w:rsidRPr="00626763" w:rsidRDefault="00CA0360" w:rsidP="008B64D2">
            <w:pPr>
              <w:jc w:val="both"/>
              <w:rPr>
                <w:color w:val="000000" w:themeColor="text1"/>
              </w:rPr>
            </w:pPr>
            <w:r w:rsidRPr="00626763">
              <w:rPr>
                <w:color w:val="000000" w:themeColor="text1"/>
              </w:rPr>
              <w:t>Структура и организационно-правовые основы деятельности органов местного самоуправления</w:t>
            </w:r>
          </w:p>
        </w:tc>
        <w:tc>
          <w:tcPr>
            <w:tcW w:w="1417" w:type="dxa"/>
          </w:tcPr>
          <w:p w:rsidR="008D699A" w:rsidRPr="00626763" w:rsidRDefault="008D699A" w:rsidP="008D699A">
            <w:pPr>
              <w:rPr>
                <w:color w:val="000000" w:themeColor="text1"/>
              </w:rPr>
            </w:pPr>
            <w:r w:rsidRPr="00626763">
              <w:rPr>
                <w:color w:val="000000" w:themeColor="text1"/>
              </w:rPr>
              <w:t>ПК-1</w:t>
            </w:r>
          </w:p>
          <w:p w:rsidR="00CA0360" w:rsidRPr="00626763" w:rsidRDefault="009B52DD" w:rsidP="008D699A">
            <w:pPr>
              <w:rPr>
                <w:color w:val="000000" w:themeColor="text1"/>
              </w:rPr>
            </w:pPr>
            <w:r w:rsidRPr="00626763">
              <w:rPr>
                <w:color w:val="000000" w:themeColor="text1"/>
              </w:rPr>
              <w:t>О</w:t>
            </w:r>
            <w:r w:rsidR="008D699A" w:rsidRPr="00626763">
              <w:rPr>
                <w:color w:val="000000" w:themeColor="text1"/>
              </w:rPr>
              <w:t>ПК-2</w:t>
            </w:r>
          </w:p>
        </w:tc>
        <w:tc>
          <w:tcPr>
            <w:tcW w:w="4678" w:type="dxa"/>
          </w:tcPr>
          <w:p w:rsidR="00CA0360" w:rsidRPr="00626763" w:rsidRDefault="00CA0360"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15</w:t>
            </w:r>
          </w:p>
        </w:tc>
        <w:tc>
          <w:tcPr>
            <w:tcW w:w="2410" w:type="dxa"/>
          </w:tcPr>
          <w:p w:rsidR="00ED05AB" w:rsidRPr="00626763" w:rsidRDefault="00ED05AB" w:rsidP="008B64D2">
            <w:pPr>
              <w:jc w:val="both"/>
              <w:rPr>
                <w:color w:val="000000" w:themeColor="text1"/>
              </w:rPr>
            </w:pPr>
            <w:r w:rsidRPr="00626763">
              <w:rPr>
                <w:color w:val="000000" w:themeColor="text1"/>
              </w:rPr>
              <w:t>Экономические и финансовые  основы местного самоуправления</w:t>
            </w:r>
          </w:p>
        </w:tc>
        <w:tc>
          <w:tcPr>
            <w:tcW w:w="1417" w:type="dxa"/>
          </w:tcPr>
          <w:p w:rsidR="008D699A" w:rsidRPr="00626763" w:rsidRDefault="008D699A" w:rsidP="008D699A">
            <w:pPr>
              <w:rPr>
                <w:color w:val="000000" w:themeColor="text1"/>
              </w:rPr>
            </w:pPr>
            <w:r w:rsidRPr="00626763">
              <w:rPr>
                <w:color w:val="000000" w:themeColor="text1"/>
              </w:rPr>
              <w:t>ПК-1</w:t>
            </w:r>
          </w:p>
          <w:p w:rsidR="00ED05AB" w:rsidRPr="00626763" w:rsidRDefault="008D699A" w:rsidP="008D699A">
            <w:pPr>
              <w:rPr>
                <w:color w:val="000000" w:themeColor="text1"/>
              </w:rPr>
            </w:pPr>
            <w:r w:rsidRPr="00626763">
              <w:rPr>
                <w:color w:val="000000" w:themeColor="text1"/>
              </w:rPr>
              <w:t>ПК-</w:t>
            </w:r>
            <w:r w:rsidR="009B52DD" w:rsidRPr="00626763">
              <w:rPr>
                <w:color w:val="000000" w:themeColor="text1"/>
              </w:rPr>
              <w:t>3</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16</w:t>
            </w:r>
          </w:p>
        </w:tc>
        <w:tc>
          <w:tcPr>
            <w:tcW w:w="2410" w:type="dxa"/>
          </w:tcPr>
          <w:p w:rsidR="00ED05AB" w:rsidRPr="00626763" w:rsidRDefault="00ED05AB" w:rsidP="008B64D2">
            <w:pPr>
              <w:jc w:val="both"/>
              <w:rPr>
                <w:color w:val="000000" w:themeColor="text1"/>
              </w:rPr>
            </w:pPr>
            <w:r w:rsidRPr="00626763">
              <w:rPr>
                <w:color w:val="000000" w:themeColor="text1"/>
              </w:rPr>
              <w:t>Реформирование системы местного самоуправления</w:t>
            </w:r>
          </w:p>
        </w:tc>
        <w:tc>
          <w:tcPr>
            <w:tcW w:w="1417" w:type="dxa"/>
          </w:tcPr>
          <w:p w:rsidR="008D699A" w:rsidRPr="00626763" w:rsidRDefault="008D699A" w:rsidP="008D699A">
            <w:pPr>
              <w:rPr>
                <w:color w:val="000000" w:themeColor="text1"/>
              </w:rPr>
            </w:pPr>
            <w:r w:rsidRPr="00626763">
              <w:rPr>
                <w:color w:val="000000" w:themeColor="text1"/>
              </w:rPr>
              <w:t>ПК-1</w:t>
            </w:r>
          </w:p>
          <w:p w:rsidR="00ED05AB" w:rsidRPr="00626763" w:rsidRDefault="009B52DD" w:rsidP="008D699A">
            <w:pPr>
              <w:rPr>
                <w:color w:val="000000" w:themeColor="text1"/>
              </w:rPr>
            </w:pPr>
            <w:r w:rsidRPr="00626763">
              <w:rPr>
                <w:color w:val="000000" w:themeColor="text1"/>
              </w:rPr>
              <w:t>О</w:t>
            </w:r>
            <w:r w:rsidR="008D699A" w:rsidRPr="00626763">
              <w:rPr>
                <w:color w:val="000000" w:themeColor="text1"/>
              </w:rPr>
              <w:t>ПК-2</w:t>
            </w:r>
          </w:p>
          <w:p w:rsidR="008D699A" w:rsidRPr="00626763" w:rsidRDefault="008D699A" w:rsidP="008D699A">
            <w:pPr>
              <w:rPr>
                <w:color w:val="000000" w:themeColor="text1"/>
              </w:rPr>
            </w:pP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17</w:t>
            </w:r>
          </w:p>
        </w:tc>
        <w:tc>
          <w:tcPr>
            <w:tcW w:w="2410" w:type="dxa"/>
          </w:tcPr>
          <w:p w:rsidR="00ED05AB" w:rsidRPr="00626763" w:rsidRDefault="00ED05AB" w:rsidP="008B64D2">
            <w:pPr>
              <w:jc w:val="both"/>
              <w:rPr>
                <w:color w:val="000000" w:themeColor="text1"/>
              </w:rPr>
            </w:pPr>
            <w:r w:rsidRPr="00626763">
              <w:rPr>
                <w:color w:val="000000" w:themeColor="text1"/>
              </w:rPr>
              <w:t>Основы территориального планирования и регионального управления</w:t>
            </w:r>
          </w:p>
        </w:tc>
        <w:tc>
          <w:tcPr>
            <w:tcW w:w="1417" w:type="dxa"/>
          </w:tcPr>
          <w:p w:rsidR="008D699A" w:rsidRPr="00626763" w:rsidRDefault="008D699A" w:rsidP="008D699A">
            <w:pPr>
              <w:rPr>
                <w:color w:val="000000" w:themeColor="text1"/>
              </w:rPr>
            </w:pPr>
            <w:r w:rsidRPr="00626763">
              <w:rPr>
                <w:color w:val="000000" w:themeColor="text1"/>
              </w:rPr>
              <w:t>ПК-1</w:t>
            </w:r>
          </w:p>
          <w:p w:rsidR="00ED05AB" w:rsidRPr="00626763" w:rsidRDefault="008D699A" w:rsidP="008D699A">
            <w:pPr>
              <w:rPr>
                <w:color w:val="000000" w:themeColor="text1"/>
              </w:rPr>
            </w:pPr>
            <w:r w:rsidRPr="00626763">
              <w:rPr>
                <w:color w:val="000000" w:themeColor="text1"/>
              </w:rPr>
              <w:t>ОПК-2</w:t>
            </w:r>
          </w:p>
          <w:p w:rsidR="009B52DD" w:rsidRPr="00626763" w:rsidRDefault="009B52DD" w:rsidP="008D699A">
            <w:pPr>
              <w:rPr>
                <w:color w:val="000000" w:themeColor="text1"/>
              </w:rPr>
            </w:pPr>
            <w:r w:rsidRPr="00626763">
              <w:rPr>
                <w:color w:val="000000" w:themeColor="text1"/>
              </w:rPr>
              <w:t>ПК-3</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18</w:t>
            </w:r>
          </w:p>
        </w:tc>
        <w:tc>
          <w:tcPr>
            <w:tcW w:w="2410" w:type="dxa"/>
          </w:tcPr>
          <w:p w:rsidR="00ED05AB" w:rsidRPr="00626763" w:rsidRDefault="00ED05AB" w:rsidP="008B64D2">
            <w:pPr>
              <w:jc w:val="both"/>
              <w:rPr>
                <w:color w:val="000000" w:themeColor="text1"/>
              </w:rPr>
            </w:pPr>
            <w:r w:rsidRPr="00626763">
              <w:rPr>
                <w:color w:val="000000" w:themeColor="text1"/>
              </w:rPr>
              <w:t>Региональная экономика и принципы ее</w:t>
            </w:r>
          </w:p>
          <w:p w:rsidR="00ED05AB" w:rsidRPr="00626763" w:rsidRDefault="00ED05AB" w:rsidP="008B64D2">
            <w:pPr>
              <w:jc w:val="both"/>
              <w:rPr>
                <w:color w:val="000000" w:themeColor="text1"/>
              </w:rPr>
            </w:pPr>
            <w:r w:rsidRPr="00626763">
              <w:rPr>
                <w:color w:val="000000" w:themeColor="text1"/>
              </w:rPr>
              <w:t xml:space="preserve"> организации</w:t>
            </w:r>
          </w:p>
          <w:p w:rsidR="00ED05AB" w:rsidRPr="00626763" w:rsidRDefault="00ED05AB" w:rsidP="008B64D2">
            <w:pPr>
              <w:jc w:val="both"/>
              <w:rPr>
                <w:color w:val="000000" w:themeColor="text1"/>
              </w:rPr>
            </w:pP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9B52DD" w:rsidRPr="00626763" w:rsidRDefault="009B52DD" w:rsidP="008D699A">
            <w:pPr>
              <w:rPr>
                <w:color w:val="000000" w:themeColor="text1"/>
              </w:rPr>
            </w:pPr>
            <w:r w:rsidRPr="00626763">
              <w:rPr>
                <w:color w:val="000000" w:themeColor="text1"/>
              </w:rPr>
              <w:t>ПК-3</w:t>
            </w:r>
          </w:p>
          <w:p w:rsidR="00ED05AB" w:rsidRPr="00626763" w:rsidRDefault="00ED05AB" w:rsidP="008D699A">
            <w:pPr>
              <w:rPr>
                <w:color w:val="000000" w:themeColor="text1"/>
              </w:rPr>
            </w:pP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19</w:t>
            </w:r>
          </w:p>
        </w:tc>
        <w:tc>
          <w:tcPr>
            <w:tcW w:w="2410" w:type="dxa"/>
          </w:tcPr>
          <w:p w:rsidR="00ED05AB" w:rsidRPr="00626763" w:rsidRDefault="00ED05AB" w:rsidP="008B64D2">
            <w:pPr>
              <w:jc w:val="both"/>
              <w:rPr>
                <w:color w:val="000000" w:themeColor="text1"/>
              </w:rPr>
            </w:pPr>
            <w:r w:rsidRPr="00626763">
              <w:rPr>
                <w:color w:val="000000" w:themeColor="text1"/>
              </w:rPr>
              <w:t>Система потенциалов региональной экономики</w:t>
            </w:r>
          </w:p>
        </w:tc>
        <w:tc>
          <w:tcPr>
            <w:tcW w:w="1417" w:type="dxa"/>
          </w:tcPr>
          <w:p w:rsidR="008D699A" w:rsidRPr="00626763" w:rsidRDefault="008D699A" w:rsidP="008D699A">
            <w:pPr>
              <w:rPr>
                <w:color w:val="000000" w:themeColor="text1"/>
              </w:rPr>
            </w:pPr>
            <w:r w:rsidRPr="00626763">
              <w:rPr>
                <w:color w:val="000000" w:themeColor="text1"/>
              </w:rPr>
              <w:t>ПК-1</w:t>
            </w:r>
          </w:p>
          <w:p w:rsidR="00ED05AB" w:rsidRPr="00626763" w:rsidRDefault="008D699A" w:rsidP="008D699A">
            <w:pPr>
              <w:rPr>
                <w:color w:val="000000" w:themeColor="text1"/>
              </w:rPr>
            </w:pPr>
            <w:r w:rsidRPr="00626763">
              <w:rPr>
                <w:color w:val="000000" w:themeColor="text1"/>
              </w:rPr>
              <w:t>ПК-</w:t>
            </w:r>
            <w:r w:rsidR="009B52DD" w:rsidRPr="00626763">
              <w:rPr>
                <w:color w:val="000000" w:themeColor="text1"/>
              </w:rPr>
              <w:t>3</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20</w:t>
            </w:r>
          </w:p>
        </w:tc>
        <w:tc>
          <w:tcPr>
            <w:tcW w:w="2410" w:type="dxa"/>
          </w:tcPr>
          <w:p w:rsidR="00ED05AB" w:rsidRPr="00626763" w:rsidRDefault="00ED05AB" w:rsidP="008B64D2">
            <w:pPr>
              <w:jc w:val="both"/>
              <w:rPr>
                <w:color w:val="000000" w:themeColor="text1"/>
              </w:rPr>
            </w:pPr>
            <w:r w:rsidRPr="00626763">
              <w:rPr>
                <w:color w:val="000000" w:themeColor="text1"/>
              </w:rPr>
              <w:t>Отраслевая и территориальная структура региональной экономики</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9B52DD" w:rsidRPr="00626763" w:rsidRDefault="009B52DD" w:rsidP="008D699A">
            <w:pPr>
              <w:rPr>
                <w:color w:val="000000" w:themeColor="text1"/>
              </w:rPr>
            </w:pPr>
            <w:r w:rsidRPr="00626763">
              <w:rPr>
                <w:color w:val="000000" w:themeColor="text1"/>
              </w:rPr>
              <w:t>ПК-3</w:t>
            </w:r>
          </w:p>
          <w:p w:rsidR="00ED05AB" w:rsidRPr="00626763" w:rsidRDefault="00ED05AB" w:rsidP="008D699A">
            <w:pPr>
              <w:rPr>
                <w:color w:val="000000" w:themeColor="text1"/>
              </w:rPr>
            </w:pP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21</w:t>
            </w:r>
          </w:p>
        </w:tc>
        <w:tc>
          <w:tcPr>
            <w:tcW w:w="2410" w:type="dxa"/>
          </w:tcPr>
          <w:p w:rsidR="00ED05AB" w:rsidRPr="00626763" w:rsidRDefault="00ED05AB" w:rsidP="008B64D2">
            <w:pPr>
              <w:jc w:val="both"/>
              <w:rPr>
                <w:color w:val="000000" w:themeColor="text1"/>
              </w:rPr>
            </w:pPr>
            <w:r w:rsidRPr="00626763">
              <w:rPr>
                <w:color w:val="000000" w:themeColor="text1"/>
              </w:rPr>
              <w:t>Дифференциация экономического пространства Российской федерации</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9B52DD" w:rsidP="009B52DD">
            <w:pPr>
              <w:rPr>
                <w:color w:val="000000" w:themeColor="text1"/>
              </w:rPr>
            </w:pPr>
            <w:r w:rsidRPr="00626763">
              <w:rPr>
                <w:color w:val="000000" w:themeColor="text1"/>
              </w:rPr>
              <w:t>ПК-3</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22</w:t>
            </w:r>
          </w:p>
        </w:tc>
        <w:tc>
          <w:tcPr>
            <w:tcW w:w="2410" w:type="dxa"/>
          </w:tcPr>
          <w:p w:rsidR="00ED05AB" w:rsidRPr="00626763" w:rsidRDefault="00ED05AB" w:rsidP="008B64D2">
            <w:pPr>
              <w:jc w:val="both"/>
              <w:rPr>
                <w:color w:val="000000" w:themeColor="text1"/>
              </w:rPr>
            </w:pPr>
            <w:r w:rsidRPr="00626763">
              <w:rPr>
                <w:color w:val="000000" w:themeColor="text1"/>
              </w:rPr>
              <w:t>Региональная политика государства</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9B52DD" w:rsidP="009B52DD">
            <w:pPr>
              <w:rPr>
                <w:color w:val="000000" w:themeColor="text1"/>
              </w:rPr>
            </w:pPr>
            <w:r w:rsidRPr="00626763">
              <w:rPr>
                <w:color w:val="000000" w:themeColor="text1"/>
              </w:rPr>
              <w:t>ПК-3</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23</w:t>
            </w:r>
          </w:p>
        </w:tc>
        <w:tc>
          <w:tcPr>
            <w:tcW w:w="2410" w:type="dxa"/>
          </w:tcPr>
          <w:p w:rsidR="00ED05AB" w:rsidRPr="00626763" w:rsidRDefault="00ED05AB" w:rsidP="008B64D2">
            <w:pPr>
              <w:jc w:val="both"/>
              <w:rPr>
                <w:color w:val="000000" w:themeColor="text1"/>
              </w:rPr>
            </w:pPr>
            <w:r w:rsidRPr="00626763">
              <w:rPr>
                <w:color w:val="000000" w:themeColor="text1"/>
              </w:rPr>
              <w:t>Государственная и муниципальная служба как социальный институт</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9B52DD" w:rsidP="009B52DD">
            <w:pPr>
              <w:rPr>
                <w:color w:val="000000" w:themeColor="text1"/>
              </w:rPr>
            </w:pPr>
            <w:r w:rsidRPr="00626763">
              <w:rPr>
                <w:color w:val="000000" w:themeColor="text1"/>
              </w:rPr>
              <w:t>ПК-10</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24</w:t>
            </w:r>
          </w:p>
        </w:tc>
        <w:tc>
          <w:tcPr>
            <w:tcW w:w="2410" w:type="dxa"/>
          </w:tcPr>
          <w:p w:rsidR="00ED05AB" w:rsidRPr="00626763" w:rsidRDefault="00ED05AB" w:rsidP="008B64D2">
            <w:pPr>
              <w:jc w:val="both"/>
              <w:rPr>
                <w:color w:val="000000" w:themeColor="text1"/>
              </w:rPr>
            </w:pPr>
            <w:r w:rsidRPr="00626763">
              <w:rPr>
                <w:color w:val="000000" w:themeColor="text1"/>
              </w:rPr>
              <w:t>Правовой статус государственных и муниципальных служащих в Российской Федерации</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9B52DD" w:rsidP="009B52DD">
            <w:pPr>
              <w:rPr>
                <w:color w:val="000000" w:themeColor="text1"/>
              </w:rPr>
            </w:pPr>
            <w:r w:rsidRPr="00626763">
              <w:rPr>
                <w:color w:val="000000" w:themeColor="text1"/>
              </w:rPr>
              <w:t>ПК-10</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lastRenderedPageBreak/>
              <w:t>25</w:t>
            </w:r>
          </w:p>
        </w:tc>
        <w:tc>
          <w:tcPr>
            <w:tcW w:w="2410" w:type="dxa"/>
          </w:tcPr>
          <w:p w:rsidR="00ED05AB" w:rsidRPr="00626763" w:rsidRDefault="00ED05AB" w:rsidP="008B64D2">
            <w:pPr>
              <w:jc w:val="both"/>
              <w:rPr>
                <w:color w:val="000000" w:themeColor="text1"/>
              </w:rPr>
            </w:pPr>
            <w:r w:rsidRPr="00626763">
              <w:rPr>
                <w:bCs/>
                <w:color w:val="000000" w:themeColor="text1"/>
              </w:rPr>
              <w:t>Прохождение государственной и муниципальной службы</w:t>
            </w:r>
            <w:r w:rsidRPr="00626763">
              <w:rPr>
                <w:color w:val="000000" w:themeColor="text1"/>
              </w:rPr>
              <w:t xml:space="preserve"> в Российской Федерации. Должности гражданской службы</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8D699A" w:rsidRPr="00626763" w:rsidRDefault="008D699A" w:rsidP="008D699A">
            <w:pPr>
              <w:rPr>
                <w:color w:val="000000" w:themeColor="text1"/>
              </w:rPr>
            </w:pPr>
            <w:r w:rsidRPr="00626763">
              <w:rPr>
                <w:color w:val="000000" w:themeColor="text1"/>
              </w:rPr>
              <w:t>ОПК-4</w:t>
            </w:r>
          </w:p>
          <w:p w:rsidR="00ED05AB" w:rsidRPr="00626763" w:rsidRDefault="009B52DD" w:rsidP="008D699A">
            <w:pPr>
              <w:rPr>
                <w:color w:val="000000" w:themeColor="text1"/>
              </w:rPr>
            </w:pPr>
            <w:r w:rsidRPr="00626763">
              <w:rPr>
                <w:color w:val="000000" w:themeColor="text1"/>
              </w:rPr>
              <w:t>ПК-10</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26</w:t>
            </w:r>
          </w:p>
        </w:tc>
        <w:tc>
          <w:tcPr>
            <w:tcW w:w="2410" w:type="dxa"/>
          </w:tcPr>
          <w:p w:rsidR="00ED05AB" w:rsidRPr="00626763" w:rsidRDefault="00ED05AB" w:rsidP="008B64D2">
            <w:pPr>
              <w:jc w:val="both"/>
              <w:rPr>
                <w:color w:val="000000" w:themeColor="text1"/>
              </w:rPr>
            </w:pPr>
            <w:r w:rsidRPr="00626763">
              <w:rPr>
                <w:color w:val="000000" w:themeColor="text1"/>
              </w:rPr>
              <w:t>Ответственность государственных и муниципальных служащих.</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8D699A" w:rsidP="008D699A">
            <w:pPr>
              <w:rPr>
                <w:color w:val="000000" w:themeColor="text1"/>
              </w:rPr>
            </w:pPr>
            <w:r w:rsidRPr="00626763">
              <w:rPr>
                <w:color w:val="000000" w:themeColor="text1"/>
              </w:rPr>
              <w:t>ОПК-4</w:t>
            </w:r>
          </w:p>
          <w:p w:rsidR="009B52DD" w:rsidRPr="00626763" w:rsidRDefault="009B52DD" w:rsidP="008D699A">
            <w:pPr>
              <w:rPr>
                <w:color w:val="000000" w:themeColor="text1"/>
              </w:rPr>
            </w:pPr>
            <w:r w:rsidRPr="00626763">
              <w:rPr>
                <w:color w:val="000000" w:themeColor="text1"/>
              </w:rPr>
              <w:t>ПК-10</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27</w:t>
            </w:r>
          </w:p>
        </w:tc>
        <w:tc>
          <w:tcPr>
            <w:tcW w:w="2410" w:type="dxa"/>
          </w:tcPr>
          <w:p w:rsidR="00ED05AB" w:rsidRPr="00626763" w:rsidRDefault="00ED05AB" w:rsidP="008B64D2">
            <w:pPr>
              <w:jc w:val="both"/>
              <w:rPr>
                <w:color w:val="000000" w:themeColor="text1"/>
              </w:rPr>
            </w:pPr>
            <w:r w:rsidRPr="00626763">
              <w:rPr>
                <w:bCs/>
                <w:color w:val="000000" w:themeColor="text1"/>
              </w:rPr>
              <w:t xml:space="preserve">Разработка и проведение </w:t>
            </w:r>
            <w:r w:rsidRPr="00626763">
              <w:rPr>
                <w:bCs/>
                <w:iCs/>
                <w:color w:val="000000" w:themeColor="text1"/>
              </w:rPr>
              <w:t>административных реформ</w:t>
            </w:r>
          </w:p>
        </w:tc>
        <w:tc>
          <w:tcPr>
            <w:tcW w:w="1417" w:type="dxa"/>
          </w:tcPr>
          <w:p w:rsidR="008D699A" w:rsidRPr="00626763" w:rsidRDefault="008D699A" w:rsidP="008D699A">
            <w:pPr>
              <w:rPr>
                <w:color w:val="000000" w:themeColor="text1"/>
              </w:rPr>
            </w:pPr>
            <w:r w:rsidRPr="00626763">
              <w:rPr>
                <w:color w:val="000000" w:themeColor="text1"/>
              </w:rPr>
              <w:t>ПК-1</w:t>
            </w:r>
          </w:p>
          <w:p w:rsidR="00ED05AB" w:rsidRPr="00626763" w:rsidRDefault="00ED05AB" w:rsidP="005447F2">
            <w:pPr>
              <w:pStyle w:val="aa"/>
              <w:ind w:left="720"/>
              <w:rPr>
                <w:color w:val="000000" w:themeColor="text1"/>
              </w:rPr>
            </w:pP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28</w:t>
            </w:r>
          </w:p>
        </w:tc>
        <w:tc>
          <w:tcPr>
            <w:tcW w:w="2410" w:type="dxa"/>
          </w:tcPr>
          <w:p w:rsidR="00ED05AB" w:rsidRPr="00626763" w:rsidRDefault="00ED05AB" w:rsidP="008B64D2">
            <w:pPr>
              <w:jc w:val="both"/>
              <w:rPr>
                <w:color w:val="000000" w:themeColor="text1"/>
              </w:rPr>
            </w:pPr>
            <w:r w:rsidRPr="00626763">
              <w:rPr>
                <w:color w:val="000000" w:themeColor="text1"/>
              </w:rPr>
              <w:t>Методологические основы разработки государственных решений</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ED05AB" w:rsidP="005447F2">
            <w:pPr>
              <w:pStyle w:val="aa"/>
              <w:ind w:left="720"/>
              <w:rPr>
                <w:color w:val="000000" w:themeColor="text1"/>
              </w:rPr>
            </w:pP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29</w:t>
            </w:r>
          </w:p>
        </w:tc>
        <w:tc>
          <w:tcPr>
            <w:tcW w:w="2410" w:type="dxa"/>
          </w:tcPr>
          <w:p w:rsidR="00ED05AB" w:rsidRPr="00626763" w:rsidRDefault="00ED05AB" w:rsidP="008B64D2">
            <w:pPr>
              <w:jc w:val="both"/>
              <w:rPr>
                <w:color w:val="000000" w:themeColor="text1"/>
              </w:rPr>
            </w:pPr>
            <w:r w:rsidRPr="00626763">
              <w:rPr>
                <w:bCs/>
                <w:iCs/>
                <w:color w:val="000000" w:themeColor="text1"/>
              </w:rPr>
              <w:t>Анализ процесса разработки и реализации государственной политики</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8D699A" w:rsidP="008D699A">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30</w:t>
            </w:r>
          </w:p>
        </w:tc>
        <w:tc>
          <w:tcPr>
            <w:tcW w:w="2410" w:type="dxa"/>
          </w:tcPr>
          <w:p w:rsidR="00ED05AB" w:rsidRPr="00626763" w:rsidRDefault="00ED05AB" w:rsidP="008B64D2">
            <w:pPr>
              <w:jc w:val="both"/>
              <w:rPr>
                <w:color w:val="000000" w:themeColor="text1"/>
              </w:rPr>
            </w:pPr>
            <w:r w:rsidRPr="00626763">
              <w:rPr>
                <w:color w:val="000000" w:themeColor="text1"/>
              </w:rPr>
              <w:t>Организация исполнения государственных решений</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8D699A" w:rsidP="008D699A">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31</w:t>
            </w:r>
          </w:p>
        </w:tc>
        <w:tc>
          <w:tcPr>
            <w:tcW w:w="2410" w:type="dxa"/>
          </w:tcPr>
          <w:p w:rsidR="00ED05AB" w:rsidRPr="00626763" w:rsidRDefault="00ED05AB" w:rsidP="008B64D2">
            <w:pPr>
              <w:jc w:val="both"/>
              <w:rPr>
                <w:color w:val="000000" w:themeColor="text1"/>
              </w:rPr>
            </w:pPr>
            <w:r w:rsidRPr="00626763">
              <w:rPr>
                <w:color w:val="000000" w:themeColor="text1"/>
              </w:rPr>
              <w:t>Разработка и реализация государственных решений в условиях неопределенности и риска</w:t>
            </w:r>
          </w:p>
        </w:tc>
        <w:tc>
          <w:tcPr>
            <w:tcW w:w="1417" w:type="dxa"/>
          </w:tcPr>
          <w:p w:rsidR="008D699A" w:rsidRPr="00626763" w:rsidRDefault="008D699A" w:rsidP="008D699A">
            <w:pPr>
              <w:rPr>
                <w:color w:val="000000" w:themeColor="text1"/>
              </w:rPr>
            </w:pPr>
            <w:r w:rsidRPr="00626763">
              <w:rPr>
                <w:color w:val="000000" w:themeColor="text1"/>
              </w:rPr>
              <w:t>ПК-1</w:t>
            </w:r>
          </w:p>
          <w:p w:rsidR="008D699A" w:rsidRPr="00626763" w:rsidRDefault="008D699A" w:rsidP="008D699A">
            <w:pPr>
              <w:rPr>
                <w:color w:val="000000" w:themeColor="text1"/>
              </w:rPr>
            </w:pPr>
            <w:r w:rsidRPr="00626763">
              <w:rPr>
                <w:color w:val="000000" w:themeColor="text1"/>
              </w:rPr>
              <w:t>ОПК-2</w:t>
            </w:r>
          </w:p>
          <w:p w:rsidR="00ED05AB" w:rsidRPr="00626763" w:rsidRDefault="008D699A" w:rsidP="008D699A">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32</w:t>
            </w:r>
          </w:p>
        </w:tc>
        <w:tc>
          <w:tcPr>
            <w:tcW w:w="2410" w:type="dxa"/>
          </w:tcPr>
          <w:p w:rsidR="00ED05AB" w:rsidRPr="00626763" w:rsidRDefault="00ED05AB" w:rsidP="008B64D2">
            <w:pPr>
              <w:jc w:val="both"/>
              <w:rPr>
                <w:color w:val="000000" w:themeColor="text1"/>
              </w:rPr>
            </w:pPr>
            <w:r w:rsidRPr="00626763">
              <w:rPr>
                <w:color w:val="000000" w:themeColor="text1"/>
              </w:rPr>
              <w:t>Эффективность государственного управления в современной России</w:t>
            </w:r>
          </w:p>
        </w:tc>
        <w:tc>
          <w:tcPr>
            <w:tcW w:w="1417" w:type="dxa"/>
          </w:tcPr>
          <w:p w:rsidR="00D64F88" w:rsidRPr="00626763" w:rsidRDefault="00D64F88" w:rsidP="00D64F88">
            <w:pPr>
              <w:rPr>
                <w:color w:val="000000" w:themeColor="text1"/>
              </w:rPr>
            </w:pPr>
            <w:r w:rsidRPr="00626763">
              <w:rPr>
                <w:color w:val="000000" w:themeColor="text1"/>
              </w:rPr>
              <w:t>ПК-1</w:t>
            </w:r>
          </w:p>
          <w:p w:rsidR="00D64F88" w:rsidRPr="00626763" w:rsidRDefault="009B52DD" w:rsidP="00D64F88">
            <w:pPr>
              <w:rPr>
                <w:color w:val="000000" w:themeColor="text1"/>
              </w:rPr>
            </w:pPr>
            <w:r w:rsidRPr="00626763">
              <w:rPr>
                <w:color w:val="000000" w:themeColor="text1"/>
              </w:rPr>
              <w:t>ПК-3</w:t>
            </w:r>
          </w:p>
          <w:p w:rsidR="00ED05AB" w:rsidRPr="00626763" w:rsidRDefault="00ED05AB" w:rsidP="005447F2">
            <w:pPr>
              <w:pStyle w:val="aa"/>
              <w:ind w:left="720"/>
              <w:rPr>
                <w:color w:val="000000" w:themeColor="text1"/>
              </w:rPr>
            </w:pP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33</w:t>
            </w:r>
          </w:p>
        </w:tc>
        <w:tc>
          <w:tcPr>
            <w:tcW w:w="2410" w:type="dxa"/>
          </w:tcPr>
          <w:p w:rsidR="00ED05AB" w:rsidRPr="00626763" w:rsidRDefault="00ED05AB" w:rsidP="008B64D2">
            <w:pPr>
              <w:jc w:val="both"/>
              <w:rPr>
                <w:color w:val="000000" w:themeColor="text1"/>
              </w:rPr>
            </w:pPr>
            <w:r w:rsidRPr="00626763">
              <w:rPr>
                <w:bCs/>
                <w:color w:val="000000" w:themeColor="text1"/>
              </w:rPr>
              <w:t xml:space="preserve">Проблемы массовой коммуникации как подсистемы управления. </w:t>
            </w:r>
            <w:r w:rsidRPr="00626763">
              <w:rPr>
                <w:color w:val="000000" w:themeColor="text1"/>
              </w:rPr>
              <w:t>Установление эффективных связей с общественностью как задача государственного управления</w:t>
            </w:r>
          </w:p>
        </w:tc>
        <w:tc>
          <w:tcPr>
            <w:tcW w:w="1417" w:type="dxa"/>
          </w:tcPr>
          <w:p w:rsidR="00D64F88" w:rsidRPr="00626763" w:rsidRDefault="00D64F88" w:rsidP="00D64F88">
            <w:pPr>
              <w:rPr>
                <w:color w:val="000000" w:themeColor="text1"/>
              </w:rPr>
            </w:pPr>
            <w:r w:rsidRPr="00626763">
              <w:rPr>
                <w:color w:val="000000" w:themeColor="text1"/>
              </w:rPr>
              <w:t>ПК-1</w:t>
            </w:r>
          </w:p>
          <w:p w:rsidR="00ED05AB" w:rsidRPr="00626763" w:rsidRDefault="00D64F88" w:rsidP="00D64F88">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34</w:t>
            </w:r>
          </w:p>
        </w:tc>
        <w:tc>
          <w:tcPr>
            <w:tcW w:w="2410" w:type="dxa"/>
          </w:tcPr>
          <w:p w:rsidR="00ED05AB" w:rsidRPr="00626763" w:rsidRDefault="00ED05AB" w:rsidP="008B64D2">
            <w:pPr>
              <w:jc w:val="both"/>
              <w:rPr>
                <w:color w:val="000000" w:themeColor="text1"/>
              </w:rPr>
            </w:pPr>
            <w:r w:rsidRPr="00626763">
              <w:rPr>
                <w:bCs/>
                <w:color w:val="000000" w:themeColor="text1"/>
              </w:rPr>
              <w:t xml:space="preserve">Правовое и этическое обеспечение </w:t>
            </w:r>
            <w:r w:rsidRPr="00626763">
              <w:rPr>
                <w:bCs/>
                <w:color w:val="000000" w:themeColor="text1"/>
              </w:rPr>
              <w:lastRenderedPageBreak/>
              <w:t>деятельности в сфере связей с общественностью</w:t>
            </w:r>
          </w:p>
          <w:p w:rsidR="00ED05AB" w:rsidRPr="00626763" w:rsidRDefault="00ED05AB" w:rsidP="008B64D2">
            <w:pPr>
              <w:jc w:val="both"/>
              <w:rPr>
                <w:color w:val="000000" w:themeColor="text1"/>
              </w:rPr>
            </w:pPr>
          </w:p>
        </w:tc>
        <w:tc>
          <w:tcPr>
            <w:tcW w:w="1417" w:type="dxa"/>
          </w:tcPr>
          <w:p w:rsidR="00D64F88" w:rsidRPr="00626763" w:rsidRDefault="00D64F88" w:rsidP="00D64F88">
            <w:pPr>
              <w:rPr>
                <w:color w:val="000000" w:themeColor="text1"/>
              </w:rPr>
            </w:pPr>
            <w:r w:rsidRPr="00626763">
              <w:rPr>
                <w:color w:val="000000" w:themeColor="text1"/>
              </w:rPr>
              <w:lastRenderedPageBreak/>
              <w:t>ПК-1</w:t>
            </w:r>
          </w:p>
          <w:p w:rsidR="00ED05AB" w:rsidRPr="00626763" w:rsidRDefault="00D64F88" w:rsidP="00D64F88">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lastRenderedPageBreak/>
              <w:t>35</w:t>
            </w:r>
          </w:p>
        </w:tc>
        <w:tc>
          <w:tcPr>
            <w:tcW w:w="2410" w:type="dxa"/>
          </w:tcPr>
          <w:p w:rsidR="00ED05AB" w:rsidRPr="00626763" w:rsidRDefault="00ED05AB" w:rsidP="008B64D2">
            <w:pPr>
              <w:jc w:val="both"/>
              <w:rPr>
                <w:color w:val="000000" w:themeColor="text1"/>
              </w:rPr>
            </w:pPr>
            <w:r w:rsidRPr="00626763">
              <w:rPr>
                <w:bCs/>
                <w:color w:val="000000" w:themeColor="text1"/>
              </w:rPr>
              <w:t>Понятие и коммуникативные функции имиджа в связях с общественностью</w:t>
            </w:r>
          </w:p>
          <w:p w:rsidR="00ED05AB" w:rsidRPr="00626763" w:rsidRDefault="00ED05AB" w:rsidP="008B64D2">
            <w:pPr>
              <w:jc w:val="both"/>
              <w:rPr>
                <w:color w:val="000000" w:themeColor="text1"/>
              </w:rPr>
            </w:pPr>
          </w:p>
        </w:tc>
        <w:tc>
          <w:tcPr>
            <w:tcW w:w="1417" w:type="dxa"/>
          </w:tcPr>
          <w:p w:rsidR="00D64F88" w:rsidRPr="00626763" w:rsidRDefault="00D64F88" w:rsidP="00D64F88">
            <w:pPr>
              <w:rPr>
                <w:color w:val="000000" w:themeColor="text1"/>
              </w:rPr>
            </w:pPr>
            <w:r w:rsidRPr="00626763">
              <w:rPr>
                <w:color w:val="000000" w:themeColor="text1"/>
              </w:rPr>
              <w:t>ПК-1</w:t>
            </w:r>
          </w:p>
          <w:p w:rsidR="00ED05AB" w:rsidRPr="00626763" w:rsidRDefault="00D64F88" w:rsidP="00D64F88">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36</w:t>
            </w:r>
          </w:p>
        </w:tc>
        <w:tc>
          <w:tcPr>
            <w:tcW w:w="2410" w:type="dxa"/>
          </w:tcPr>
          <w:p w:rsidR="00ED05AB" w:rsidRPr="00626763" w:rsidRDefault="00ED05AB" w:rsidP="008B64D2">
            <w:pPr>
              <w:jc w:val="both"/>
              <w:rPr>
                <w:color w:val="000000" w:themeColor="text1"/>
              </w:rPr>
            </w:pPr>
            <w:r w:rsidRPr="00626763">
              <w:rPr>
                <w:bCs/>
                <w:color w:val="000000" w:themeColor="text1"/>
              </w:rPr>
              <w:t>Реклама и медиапланирование</w:t>
            </w:r>
          </w:p>
          <w:p w:rsidR="00ED05AB" w:rsidRPr="00626763" w:rsidRDefault="00ED05AB" w:rsidP="008B64D2">
            <w:pPr>
              <w:jc w:val="both"/>
              <w:rPr>
                <w:bCs/>
                <w:color w:val="000000" w:themeColor="text1"/>
              </w:rPr>
            </w:pPr>
          </w:p>
        </w:tc>
        <w:tc>
          <w:tcPr>
            <w:tcW w:w="1417" w:type="dxa"/>
          </w:tcPr>
          <w:p w:rsidR="00D64F88" w:rsidRPr="00626763" w:rsidRDefault="00D64F88" w:rsidP="00D64F88">
            <w:pPr>
              <w:rPr>
                <w:color w:val="000000" w:themeColor="text1"/>
              </w:rPr>
            </w:pPr>
            <w:r w:rsidRPr="00626763">
              <w:rPr>
                <w:color w:val="000000" w:themeColor="text1"/>
              </w:rPr>
              <w:t>ПК-1</w:t>
            </w:r>
          </w:p>
          <w:p w:rsidR="00ED05AB" w:rsidRPr="00626763" w:rsidRDefault="00D64F88" w:rsidP="00D64F88">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37</w:t>
            </w:r>
          </w:p>
        </w:tc>
        <w:tc>
          <w:tcPr>
            <w:tcW w:w="2410" w:type="dxa"/>
          </w:tcPr>
          <w:p w:rsidR="00ED05AB" w:rsidRPr="00626763" w:rsidRDefault="00ED05AB" w:rsidP="008B64D2">
            <w:pPr>
              <w:jc w:val="both"/>
              <w:rPr>
                <w:color w:val="000000" w:themeColor="text1"/>
              </w:rPr>
            </w:pPr>
            <w:r w:rsidRPr="00626763">
              <w:rPr>
                <w:bCs/>
                <w:color w:val="000000" w:themeColor="text1"/>
              </w:rPr>
              <w:t>Связи с общественностью в государственных структурах</w:t>
            </w:r>
          </w:p>
          <w:p w:rsidR="00ED05AB" w:rsidRPr="00626763" w:rsidRDefault="00ED05AB" w:rsidP="008B64D2">
            <w:pPr>
              <w:jc w:val="both"/>
              <w:rPr>
                <w:bCs/>
                <w:color w:val="000000" w:themeColor="text1"/>
              </w:rPr>
            </w:pPr>
          </w:p>
        </w:tc>
        <w:tc>
          <w:tcPr>
            <w:tcW w:w="1417" w:type="dxa"/>
          </w:tcPr>
          <w:p w:rsidR="00D64F88" w:rsidRPr="00626763" w:rsidRDefault="00D64F88" w:rsidP="00D64F88">
            <w:pPr>
              <w:rPr>
                <w:color w:val="000000" w:themeColor="text1"/>
              </w:rPr>
            </w:pPr>
            <w:r w:rsidRPr="00626763">
              <w:rPr>
                <w:color w:val="000000" w:themeColor="text1"/>
              </w:rPr>
              <w:t>ПК-1</w:t>
            </w:r>
          </w:p>
          <w:p w:rsidR="00ED05AB" w:rsidRPr="00626763" w:rsidRDefault="00D64F88" w:rsidP="00D64F88">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r w:rsidR="00ED05AB" w:rsidRPr="00626763" w:rsidTr="00D50442">
        <w:trPr>
          <w:trHeight w:val="886"/>
        </w:trPr>
        <w:tc>
          <w:tcPr>
            <w:tcW w:w="709" w:type="dxa"/>
          </w:tcPr>
          <w:p w:rsidR="00ED05AB" w:rsidRPr="00626763" w:rsidRDefault="00ED05AB" w:rsidP="005447F2">
            <w:pPr>
              <w:rPr>
                <w:color w:val="000000" w:themeColor="text1"/>
              </w:rPr>
            </w:pPr>
            <w:r w:rsidRPr="00626763">
              <w:rPr>
                <w:color w:val="000000" w:themeColor="text1"/>
              </w:rPr>
              <w:t>38</w:t>
            </w:r>
          </w:p>
        </w:tc>
        <w:tc>
          <w:tcPr>
            <w:tcW w:w="2410" w:type="dxa"/>
          </w:tcPr>
          <w:p w:rsidR="00ED05AB" w:rsidRPr="00626763" w:rsidRDefault="00ED05AB" w:rsidP="008B64D2">
            <w:pPr>
              <w:jc w:val="both"/>
              <w:rPr>
                <w:color w:val="000000" w:themeColor="text1"/>
              </w:rPr>
            </w:pPr>
            <w:r w:rsidRPr="00626763">
              <w:rPr>
                <w:bCs/>
                <w:color w:val="000000" w:themeColor="text1"/>
              </w:rPr>
              <w:t>PR-технологии в привлечении инвестиций</w:t>
            </w:r>
          </w:p>
          <w:p w:rsidR="00ED05AB" w:rsidRPr="00626763" w:rsidRDefault="00ED05AB" w:rsidP="008B64D2">
            <w:pPr>
              <w:jc w:val="both"/>
              <w:rPr>
                <w:bCs/>
                <w:color w:val="000000" w:themeColor="text1"/>
              </w:rPr>
            </w:pPr>
          </w:p>
        </w:tc>
        <w:tc>
          <w:tcPr>
            <w:tcW w:w="1417" w:type="dxa"/>
          </w:tcPr>
          <w:p w:rsidR="00D64F88" w:rsidRPr="00626763" w:rsidRDefault="00D64F88" w:rsidP="00D64F88">
            <w:pPr>
              <w:rPr>
                <w:color w:val="000000" w:themeColor="text1"/>
              </w:rPr>
            </w:pPr>
            <w:r w:rsidRPr="00626763">
              <w:rPr>
                <w:color w:val="000000" w:themeColor="text1"/>
              </w:rPr>
              <w:t>ПК-1</w:t>
            </w:r>
          </w:p>
          <w:p w:rsidR="00ED05AB" w:rsidRPr="00626763" w:rsidRDefault="00D64F88" w:rsidP="00D64F88">
            <w:pPr>
              <w:rPr>
                <w:color w:val="000000" w:themeColor="text1"/>
              </w:rPr>
            </w:pPr>
            <w:r w:rsidRPr="00626763">
              <w:rPr>
                <w:color w:val="000000" w:themeColor="text1"/>
              </w:rPr>
              <w:t>ОПК-4</w:t>
            </w:r>
          </w:p>
        </w:tc>
        <w:tc>
          <w:tcPr>
            <w:tcW w:w="4678" w:type="dxa"/>
          </w:tcPr>
          <w:p w:rsidR="00ED05AB" w:rsidRPr="00626763" w:rsidRDefault="00ED05AB" w:rsidP="00CB38D1">
            <w:pPr>
              <w:ind w:left="34"/>
              <w:rPr>
                <w:color w:val="000000" w:themeColor="text1"/>
              </w:rPr>
            </w:pPr>
            <w:r w:rsidRPr="00626763">
              <w:rPr>
                <w:color w:val="000000" w:themeColor="text1"/>
              </w:rPr>
              <w:t>Вопросы к семинару, проблемно-аналитическое задание, ситуационные задачи</w:t>
            </w:r>
          </w:p>
        </w:tc>
      </w:tr>
    </w:tbl>
    <w:p w:rsidR="00ED05AB" w:rsidRPr="00626763" w:rsidRDefault="00ED05AB" w:rsidP="00ED05AB">
      <w:pPr>
        <w:pStyle w:val="aa"/>
        <w:ind w:left="720"/>
        <w:rPr>
          <w:color w:val="000000" w:themeColor="text1"/>
        </w:rPr>
      </w:pPr>
    </w:p>
    <w:p w:rsidR="00F50FCF" w:rsidRPr="00626763" w:rsidRDefault="008C162A" w:rsidP="00ED05AB">
      <w:pPr>
        <w:pStyle w:val="aa"/>
        <w:ind w:left="720"/>
        <w:rPr>
          <w:i/>
          <w:color w:val="000000" w:themeColor="text1"/>
          <w:u w:val="single"/>
        </w:rPr>
      </w:pPr>
      <w:r w:rsidRPr="00626763">
        <w:rPr>
          <w:i/>
          <w:color w:val="000000" w:themeColor="text1"/>
          <w:u w:val="single"/>
        </w:rPr>
        <w:t>6.2</w:t>
      </w:r>
      <w:r w:rsidR="00721371" w:rsidRPr="00626763">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626763">
        <w:rPr>
          <w:i/>
          <w:color w:val="000000" w:themeColor="text1"/>
          <w:u w:val="single"/>
        </w:rPr>
        <w:t xml:space="preserve"> в процессе текущего контроля </w:t>
      </w:r>
    </w:p>
    <w:p w:rsidR="008C162A" w:rsidRPr="00626763" w:rsidRDefault="008C162A" w:rsidP="00ED05AB">
      <w:pPr>
        <w:ind w:left="710"/>
        <w:rPr>
          <w:color w:val="000000" w:themeColor="text1"/>
        </w:rPr>
      </w:pPr>
    </w:p>
    <w:p w:rsidR="00AC5996" w:rsidRPr="00626763" w:rsidRDefault="00AC5996" w:rsidP="00ED05AB">
      <w:pPr>
        <w:ind w:left="710"/>
        <w:rPr>
          <w:b/>
          <w:color w:val="000000" w:themeColor="text1"/>
        </w:rPr>
      </w:pPr>
      <w:r w:rsidRPr="00626763">
        <w:rPr>
          <w:b/>
          <w:color w:val="000000" w:themeColor="text1"/>
        </w:rPr>
        <w:t>Типовые вопросы к семинарам</w:t>
      </w:r>
    </w:p>
    <w:p w:rsidR="00AC5996" w:rsidRPr="00626763" w:rsidRDefault="00AC5996" w:rsidP="00ED05AB">
      <w:pPr>
        <w:ind w:left="710"/>
        <w:rPr>
          <w:color w:val="000000" w:themeColor="text1"/>
        </w:rPr>
      </w:pPr>
    </w:p>
    <w:p w:rsidR="00676D2E" w:rsidRPr="00626763" w:rsidRDefault="00011E46" w:rsidP="00011E46">
      <w:pPr>
        <w:widowControl/>
        <w:autoSpaceDE/>
        <w:autoSpaceDN/>
        <w:adjustRightInd/>
        <w:spacing w:line="276" w:lineRule="auto"/>
        <w:ind w:left="720"/>
        <w:jc w:val="both"/>
        <w:rPr>
          <w:color w:val="000000" w:themeColor="text1"/>
        </w:rPr>
      </w:pPr>
      <w:r w:rsidRPr="00626763">
        <w:rPr>
          <w:color w:val="000000" w:themeColor="text1"/>
        </w:rPr>
        <w:t>См. таблицу</w:t>
      </w:r>
    </w:p>
    <w:p w:rsidR="0066776F" w:rsidRPr="00626763" w:rsidRDefault="0066776F" w:rsidP="00011E46">
      <w:pPr>
        <w:rPr>
          <w:color w:val="000000" w:themeColor="text1"/>
        </w:rPr>
      </w:pPr>
    </w:p>
    <w:p w:rsidR="00DC0B31" w:rsidRPr="00626763" w:rsidRDefault="00DC0B31" w:rsidP="00DC0B31">
      <w:pPr>
        <w:ind w:left="710"/>
        <w:rPr>
          <w:color w:val="000000" w:themeColor="text1"/>
        </w:rPr>
      </w:pPr>
    </w:p>
    <w:p w:rsidR="00DC0B31" w:rsidRPr="00626763" w:rsidRDefault="00DC0B31" w:rsidP="00DC0B31">
      <w:pPr>
        <w:ind w:left="710"/>
        <w:rPr>
          <w:b/>
          <w:color w:val="000000" w:themeColor="text1"/>
        </w:rPr>
      </w:pPr>
      <w:r w:rsidRPr="00626763">
        <w:rPr>
          <w:b/>
          <w:color w:val="000000" w:themeColor="text1"/>
        </w:rPr>
        <w:t>Типовые тесты</w:t>
      </w:r>
    </w:p>
    <w:p w:rsidR="00DC0B31" w:rsidRPr="00626763" w:rsidRDefault="00DC0B31" w:rsidP="00DC0B31">
      <w:pPr>
        <w:ind w:left="710"/>
        <w:rPr>
          <w:color w:val="000000" w:themeColor="text1"/>
        </w:rPr>
      </w:pPr>
    </w:p>
    <w:p w:rsidR="00DC0B31" w:rsidRPr="00626763" w:rsidRDefault="00DC0B31" w:rsidP="00DC0B31">
      <w:pPr>
        <w:suppressAutoHyphens/>
        <w:jc w:val="both"/>
        <w:rPr>
          <w:b/>
          <w:snapToGrid w:val="0"/>
          <w:color w:val="000000" w:themeColor="text1"/>
        </w:rPr>
      </w:pPr>
      <w:r w:rsidRPr="00626763">
        <w:rPr>
          <w:b/>
          <w:snapToGrid w:val="0"/>
          <w:color w:val="000000" w:themeColor="text1"/>
        </w:rPr>
        <w:t>1.Составная часть государственного аппарата,  образуемая в установленным законом порядке и наделенная государственно-властными полномочиями,  необходимыми для осуществления функций государственной власти – это</w:t>
      </w:r>
    </w:p>
    <w:p w:rsidR="00DC0B31" w:rsidRPr="00626763" w:rsidRDefault="00DC0B31" w:rsidP="00DC0B31">
      <w:pPr>
        <w:suppressAutoHyphens/>
        <w:ind w:firstLine="567"/>
        <w:jc w:val="both"/>
        <w:rPr>
          <w:snapToGrid w:val="0"/>
          <w:color w:val="000000" w:themeColor="text1"/>
        </w:rPr>
      </w:pPr>
      <w:r w:rsidRPr="00626763">
        <w:rPr>
          <w:snapToGrid w:val="0"/>
          <w:color w:val="000000" w:themeColor="text1"/>
        </w:rPr>
        <w:t>1) государственный служащий</w:t>
      </w:r>
    </w:p>
    <w:p w:rsidR="00DC0B31" w:rsidRPr="00626763" w:rsidRDefault="00DC0B31" w:rsidP="00DC0B31">
      <w:pPr>
        <w:suppressAutoHyphens/>
        <w:ind w:firstLine="567"/>
        <w:jc w:val="both"/>
        <w:rPr>
          <w:b/>
          <w:snapToGrid w:val="0"/>
          <w:color w:val="000000" w:themeColor="text1"/>
        </w:rPr>
      </w:pPr>
      <w:r w:rsidRPr="00626763">
        <w:rPr>
          <w:b/>
          <w:snapToGrid w:val="0"/>
          <w:color w:val="000000" w:themeColor="text1"/>
        </w:rPr>
        <w:t>2)государственный орган</w:t>
      </w:r>
    </w:p>
    <w:p w:rsidR="00DC0B31" w:rsidRPr="00626763" w:rsidRDefault="00DC0B31" w:rsidP="00DC0B31">
      <w:pPr>
        <w:suppressAutoHyphens/>
        <w:ind w:firstLine="567"/>
        <w:jc w:val="both"/>
        <w:rPr>
          <w:color w:val="000000" w:themeColor="text1"/>
        </w:rPr>
      </w:pPr>
      <w:r w:rsidRPr="00626763">
        <w:rPr>
          <w:snapToGrid w:val="0"/>
          <w:color w:val="000000" w:themeColor="text1"/>
        </w:rPr>
        <w:t>3) государственное управление</w:t>
      </w:r>
    </w:p>
    <w:p w:rsidR="00DC0B31" w:rsidRPr="00626763" w:rsidRDefault="00DC0B31" w:rsidP="00DC0B31">
      <w:pPr>
        <w:suppressAutoHyphens/>
        <w:ind w:firstLine="567"/>
        <w:jc w:val="both"/>
        <w:rPr>
          <w:color w:val="000000" w:themeColor="text1"/>
        </w:rPr>
      </w:pPr>
    </w:p>
    <w:p w:rsidR="00DC0B31" w:rsidRPr="00626763" w:rsidRDefault="00DC0B31" w:rsidP="00DC0B31">
      <w:pPr>
        <w:suppressAutoHyphens/>
        <w:jc w:val="both"/>
        <w:rPr>
          <w:b/>
          <w:color w:val="000000" w:themeColor="text1"/>
        </w:rPr>
      </w:pPr>
      <w:r w:rsidRPr="00626763">
        <w:rPr>
          <w:b/>
          <w:color w:val="000000" w:themeColor="text1"/>
        </w:rPr>
        <w:t>2.Система органов государственной власти не включает</w:t>
      </w:r>
    </w:p>
    <w:p w:rsidR="00DC0B31" w:rsidRPr="00626763" w:rsidRDefault="00DC0B31" w:rsidP="00DC0B31">
      <w:pPr>
        <w:suppressAutoHyphens/>
        <w:ind w:firstLine="567"/>
        <w:jc w:val="both"/>
        <w:rPr>
          <w:color w:val="000000" w:themeColor="text1"/>
        </w:rPr>
      </w:pPr>
      <w:r w:rsidRPr="00626763">
        <w:rPr>
          <w:color w:val="000000" w:themeColor="text1"/>
        </w:rPr>
        <w:t>1) законодательные органы</w:t>
      </w:r>
    </w:p>
    <w:p w:rsidR="00DC0B31" w:rsidRPr="00626763" w:rsidRDefault="00DC0B31" w:rsidP="00DC0B31">
      <w:pPr>
        <w:suppressAutoHyphens/>
        <w:ind w:firstLine="567"/>
        <w:jc w:val="both"/>
        <w:rPr>
          <w:color w:val="000000" w:themeColor="text1"/>
        </w:rPr>
      </w:pPr>
      <w:r w:rsidRPr="00626763">
        <w:rPr>
          <w:color w:val="000000" w:themeColor="text1"/>
        </w:rPr>
        <w:t>2) исполнительные органы</w:t>
      </w:r>
    </w:p>
    <w:p w:rsidR="00DC0B31" w:rsidRPr="00626763" w:rsidRDefault="00DC0B31" w:rsidP="00DC0B31">
      <w:pPr>
        <w:suppressAutoHyphens/>
        <w:ind w:firstLine="567"/>
        <w:jc w:val="both"/>
        <w:rPr>
          <w:b/>
          <w:color w:val="000000" w:themeColor="text1"/>
        </w:rPr>
      </w:pPr>
      <w:r w:rsidRPr="00626763">
        <w:rPr>
          <w:b/>
          <w:color w:val="000000" w:themeColor="text1"/>
        </w:rPr>
        <w:t>3) контрольные органы</w:t>
      </w:r>
    </w:p>
    <w:p w:rsidR="00DC0B31" w:rsidRPr="00626763" w:rsidRDefault="00DC0B31" w:rsidP="00DC0B31">
      <w:pPr>
        <w:suppressAutoHyphens/>
        <w:ind w:firstLine="567"/>
        <w:jc w:val="both"/>
        <w:rPr>
          <w:color w:val="000000" w:themeColor="text1"/>
        </w:rPr>
      </w:pPr>
      <w:r w:rsidRPr="00626763">
        <w:rPr>
          <w:color w:val="000000" w:themeColor="text1"/>
        </w:rPr>
        <w:t>4) судебные органы</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3.К уровням власти в РФ не относится</w:t>
      </w:r>
    </w:p>
    <w:p w:rsidR="00DC0B31" w:rsidRPr="00626763" w:rsidRDefault="00DC0B31" w:rsidP="00DC0B31">
      <w:pPr>
        <w:jc w:val="both"/>
        <w:rPr>
          <w:color w:val="000000" w:themeColor="text1"/>
        </w:rPr>
      </w:pPr>
      <w:r w:rsidRPr="00626763">
        <w:rPr>
          <w:color w:val="000000" w:themeColor="text1"/>
        </w:rPr>
        <w:t>1) федеральный уровень</w:t>
      </w:r>
    </w:p>
    <w:p w:rsidR="00DC0B31" w:rsidRPr="00626763" w:rsidRDefault="00DC0B31" w:rsidP="00DC0B31">
      <w:pPr>
        <w:jc w:val="both"/>
        <w:rPr>
          <w:color w:val="000000" w:themeColor="text1"/>
        </w:rPr>
      </w:pPr>
      <w:r w:rsidRPr="00626763">
        <w:rPr>
          <w:color w:val="000000" w:themeColor="text1"/>
        </w:rPr>
        <w:t>2)региональный уровень</w:t>
      </w:r>
    </w:p>
    <w:p w:rsidR="00DC0B31" w:rsidRPr="00626763" w:rsidRDefault="00DC0B31" w:rsidP="00DC0B31">
      <w:pPr>
        <w:jc w:val="both"/>
        <w:rPr>
          <w:b/>
          <w:color w:val="000000" w:themeColor="text1"/>
        </w:rPr>
      </w:pPr>
      <w:r w:rsidRPr="00626763">
        <w:rPr>
          <w:b/>
          <w:color w:val="000000" w:themeColor="text1"/>
        </w:rPr>
        <w:t>3) контрольный уровень</w:t>
      </w:r>
    </w:p>
    <w:p w:rsidR="00DC0B31" w:rsidRPr="00626763" w:rsidRDefault="00DC0B31" w:rsidP="00DC0B31">
      <w:pPr>
        <w:jc w:val="both"/>
        <w:rPr>
          <w:color w:val="000000" w:themeColor="text1"/>
        </w:rPr>
      </w:pPr>
      <w:r w:rsidRPr="00626763">
        <w:rPr>
          <w:color w:val="000000" w:themeColor="text1"/>
        </w:rPr>
        <w:t>4) муниципальный уровень</w:t>
      </w:r>
    </w:p>
    <w:p w:rsidR="00DC0B31" w:rsidRPr="00626763" w:rsidRDefault="00DC0B31" w:rsidP="00DC0B31">
      <w:pPr>
        <w:jc w:val="both"/>
        <w:rPr>
          <w:b/>
          <w:color w:val="000000" w:themeColor="text1"/>
        </w:rPr>
      </w:pPr>
    </w:p>
    <w:p w:rsidR="00DC0B31" w:rsidRPr="00626763" w:rsidRDefault="00DC0B31" w:rsidP="00DC0B31">
      <w:pPr>
        <w:jc w:val="both"/>
        <w:rPr>
          <w:b/>
          <w:color w:val="000000" w:themeColor="text1"/>
        </w:rPr>
      </w:pPr>
      <w:r w:rsidRPr="00626763">
        <w:rPr>
          <w:b/>
          <w:color w:val="000000" w:themeColor="text1"/>
        </w:rPr>
        <w:t>4.Федеральное Собрание РФ является</w:t>
      </w:r>
    </w:p>
    <w:p w:rsidR="00DC0B31" w:rsidRPr="00626763" w:rsidRDefault="00DC0B31" w:rsidP="00DC0B31">
      <w:pPr>
        <w:jc w:val="both"/>
        <w:rPr>
          <w:color w:val="000000" w:themeColor="text1"/>
        </w:rPr>
      </w:pPr>
      <w:r w:rsidRPr="00626763">
        <w:rPr>
          <w:color w:val="000000" w:themeColor="text1"/>
        </w:rPr>
        <w:t>1.представительным органом</w:t>
      </w:r>
    </w:p>
    <w:p w:rsidR="00DC0B31" w:rsidRPr="00626763" w:rsidRDefault="00DC0B31" w:rsidP="00DC0B31">
      <w:pPr>
        <w:jc w:val="both"/>
        <w:rPr>
          <w:b/>
          <w:color w:val="000000" w:themeColor="text1"/>
        </w:rPr>
      </w:pPr>
      <w:r w:rsidRPr="00626763">
        <w:rPr>
          <w:b/>
          <w:color w:val="000000" w:themeColor="text1"/>
        </w:rPr>
        <w:t>2.представительным и законодательным органом</w:t>
      </w:r>
    </w:p>
    <w:p w:rsidR="00DC0B31" w:rsidRPr="00626763" w:rsidRDefault="00DC0B31" w:rsidP="00DC0B31">
      <w:pPr>
        <w:jc w:val="both"/>
        <w:rPr>
          <w:color w:val="000000" w:themeColor="text1"/>
        </w:rPr>
      </w:pPr>
      <w:r w:rsidRPr="00626763">
        <w:rPr>
          <w:color w:val="000000" w:themeColor="text1"/>
        </w:rPr>
        <w:t>3.исполнительным органом</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5.Институт президентства в РФ был утвержден:</w:t>
      </w:r>
    </w:p>
    <w:p w:rsidR="00DC0B31" w:rsidRPr="00626763" w:rsidRDefault="00DC0B31" w:rsidP="00DC0B31">
      <w:pPr>
        <w:jc w:val="both"/>
        <w:rPr>
          <w:color w:val="000000" w:themeColor="text1"/>
        </w:rPr>
      </w:pPr>
      <w:r w:rsidRPr="00626763">
        <w:rPr>
          <w:color w:val="000000" w:themeColor="text1"/>
        </w:rPr>
        <w:t>1) в 1992 году</w:t>
      </w:r>
    </w:p>
    <w:p w:rsidR="00DC0B31" w:rsidRPr="00626763" w:rsidRDefault="00DC0B31" w:rsidP="00DC0B31">
      <w:pPr>
        <w:jc w:val="both"/>
        <w:rPr>
          <w:b/>
          <w:color w:val="000000" w:themeColor="text1"/>
        </w:rPr>
      </w:pPr>
      <w:r w:rsidRPr="00626763">
        <w:rPr>
          <w:b/>
          <w:color w:val="000000" w:themeColor="text1"/>
        </w:rPr>
        <w:t>2) в 1991 году</w:t>
      </w:r>
    </w:p>
    <w:p w:rsidR="00DC0B31" w:rsidRPr="00626763" w:rsidRDefault="00DC0B31" w:rsidP="00DC0B31">
      <w:pPr>
        <w:jc w:val="both"/>
        <w:rPr>
          <w:color w:val="000000" w:themeColor="text1"/>
        </w:rPr>
      </w:pPr>
      <w:r w:rsidRPr="00626763">
        <w:rPr>
          <w:color w:val="000000" w:themeColor="text1"/>
        </w:rPr>
        <w:t>3) в 1993 году</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6.К требованиям к кандидату на пост Президента РФ не относится</w:t>
      </w:r>
    </w:p>
    <w:p w:rsidR="00DC0B31" w:rsidRPr="00626763" w:rsidRDefault="00DC0B31" w:rsidP="00DC0B31">
      <w:pPr>
        <w:jc w:val="both"/>
        <w:rPr>
          <w:b/>
          <w:color w:val="000000" w:themeColor="text1"/>
        </w:rPr>
      </w:pPr>
      <w:r w:rsidRPr="00626763">
        <w:rPr>
          <w:b/>
          <w:color w:val="000000" w:themeColor="text1"/>
        </w:rPr>
        <w:t>1) высшее юридическое образование</w:t>
      </w:r>
    </w:p>
    <w:p w:rsidR="00DC0B31" w:rsidRPr="00626763" w:rsidRDefault="00DC0B31" w:rsidP="00DC0B31">
      <w:pPr>
        <w:jc w:val="both"/>
        <w:rPr>
          <w:color w:val="000000" w:themeColor="text1"/>
        </w:rPr>
      </w:pPr>
      <w:r w:rsidRPr="00626763">
        <w:rPr>
          <w:color w:val="000000" w:themeColor="text1"/>
        </w:rPr>
        <w:t>2) гражданство РФ</w:t>
      </w:r>
    </w:p>
    <w:p w:rsidR="00DC0B31" w:rsidRPr="00626763" w:rsidRDefault="00DC0B31" w:rsidP="00DC0B31">
      <w:pPr>
        <w:jc w:val="both"/>
        <w:rPr>
          <w:color w:val="000000" w:themeColor="text1"/>
        </w:rPr>
      </w:pPr>
      <w:r w:rsidRPr="00626763">
        <w:rPr>
          <w:color w:val="000000" w:themeColor="text1"/>
        </w:rPr>
        <w:t>3) достижение 35 летнего возраста</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7.Кто назначает выборы Президента РФ</w:t>
      </w:r>
    </w:p>
    <w:p w:rsidR="00DC0B31" w:rsidRPr="00626763" w:rsidRDefault="00DC0B31" w:rsidP="00DC0B31">
      <w:pPr>
        <w:jc w:val="both"/>
        <w:rPr>
          <w:color w:val="000000" w:themeColor="text1"/>
        </w:rPr>
      </w:pPr>
      <w:r w:rsidRPr="00626763">
        <w:rPr>
          <w:color w:val="000000" w:themeColor="text1"/>
        </w:rPr>
        <w:t>1) Государственная Дума РФ</w:t>
      </w:r>
    </w:p>
    <w:p w:rsidR="00DC0B31" w:rsidRPr="00626763" w:rsidRDefault="00DC0B31" w:rsidP="00DC0B31">
      <w:pPr>
        <w:jc w:val="both"/>
        <w:rPr>
          <w:b/>
          <w:color w:val="000000" w:themeColor="text1"/>
        </w:rPr>
      </w:pPr>
      <w:r w:rsidRPr="00626763">
        <w:rPr>
          <w:b/>
          <w:color w:val="000000" w:themeColor="text1"/>
        </w:rPr>
        <w:t>2) Совет Федерации РФ</w:t>
      </w:r>
    </w:p>
    <w:p w:rsidR="00DC0B31" w:rsidRPr="00626763" w:rsidRDefault="00DC0B31" w:rsidP="00DC0B31">
      <w:pPr>
        <w:jc w:val="both"/>
        <w:rPr>
          <w:color w:val="000000" w:themeColor="text1"/>
        </w:rPr>
      </w:pPr>
      <w:r w:rsidRPr="00626763">
        <w:rPr>
          <w:color w:val="000000" w:themeColor="text1"/>
        </w:rPr>
        <w:t>3) Федеральное Собрание РФ</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8.Президент РФ избирается по:</w:t>
      </w:r>
    </w:p>
    <w:p w:rsidR="00DC0B31" w:rsidRPr="00626763" w:rsidRDefault="00DC0B31" w:rsidP="00DC0B31">
      <w:pPr>
        <w:jc w:val="both"/>
        <w:rPr>
          <w:color w:val="000000" w:themeColor="text1"/>
        </w:rPr>
      </w:pPr>
      <w:r w:rsidRPr="00626763">
        <w:rPr>
          <w:color w:val="000000" w:themeColor="text1"/>
        </w:rPr>
        <w:t>1) по мажоритарной избирательной системе относительного большинства</w:t>
      </w:r>
    </w:p>
    <w:p w:rsidR="00DC0B31" w:rsidRPr="00626763" w:rsidRDefault="00DC0B31" w:rsidP="00DC0B31">
      <w:pPr>
        <w:jc w:val="both"/>
        <w:rPr>
          <w:color w:val="000000" w:themeColor="text1"/>
        </w:rPr>
      </w:pPr>
      <w:r w:rsidRPr="00626763">
        <w:rPr>
          <w:color w:val="000000" w:themeColor="text1"/>
        </w:rPr>
        <w:t>2) по пропорциональной избирательной системе</w:t>
      </w:r>
    </w:p>
    <w:p w:rsidR="00DC0B31" w:rsidRPr="00626763" w:rsidRDefault="00DC0B31" w:rsidP="00DC0B31">
      <w:pPr>
        <w:jc w:val="both"/>
        <w:rPr>
          <w:b/>
          <w:color w:val="000000" w:themeColor="text1"/>
        </w:rPr>
      </w:pPr>
      <w:r w:rsidRPr="00626763">
        <w:rPr>
          <w:b/>
          <w:color w:val="000000" w:themeColor="text1"/>
        </w:rPr>
        <w:t>3) по мажоритарной избирательной системе абсолютного большинства</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9.Гарантом Конституции РФ является</w:t>
      </w:r>
    </w:p>
    <w:p w:rsidR="00DC0B31" w:rsidRPr="00626763" w:rsidRDefault="00DC0B31" w:rsidP="00DC0B31">
      <w:pPr>
        <w:jc w:val="both"/>
        <w:rPr>
          <w:color w:val="000000" w:themeColor="text1"/>
        </w:rPr>
      </w:pPr>
      <w:r w:rsidRPr="00626763">
        <w:rPr>
          <w:color w:val="000000" w:themeColor="text1"/>
        </w:rPr>
        <w:t>1.Конституционный Суд РФ</w:t>
      </w:r>
    </w:p>
    <w:p w:rsidR="00DC0B31" w:rsidRPr="00626763" w:rsidRDefault="00DC0B31" w:rsidP="00DC0B31">
      <w:pPr>
        <w:jc w:val="both"/>
        <w:rPr>
          <w:b/>
          <w:color w:val="000000" w:themeColor="text1"/>
        </w:rPr>
      </w:pPr>
      <w:r w:rsidRPr="00626763">
        <w:rPr>
          <w:b/>
          <w:color w:val="000000" w:themeColor="text1"/>
        </w:rPr>
        <w:t>2.Президент РФ</w:t>
      </w:r>
    </w:p>
    <w:p w:rsidR="00DC0B31" w:rsidRPr="00626763" w:rsidRDefault="00DC0B31" w:rsidP="00DC0B31">
      <w:pPr>
        <w:jc w:val="both"/>
        <w:rPr>
          <w:color w:val="000000" w:themeColor="text1"/>
        </w:rPr>
      </w:pPr>
      <w:r w:rsidRPr="00626763">
        <w:rPr>
          <w:color w:val="000000" w:themeColor="text1"/>
        </w:rPr>
        <w:t>3.Государственная Дума РФ</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10.К полномочиям Президента в отношении Правительства относится</w:t>
      </w:r>
    </w:p>
    <w:p w:rsidR="00DC0B31" w:rsidRPr="00626763" w:rsidRDefault="00DC0B31" w:rsidP="00DC0B31">
      <w:pPr>
        <w:jc w:val="both"/>
        <w:rPr>
          <w:color w:val="000000" w:themeColor="text1"/>
        </w:rPr>
      </w:pPr>
      <w:r w:rsidRPr="00626763">
        <w:rPr>
          <w:color w:val="000000" w:themeColor="text1"/>
        </w:rPr>
        <w:t>1) роспуск Государственной Думы</w:t>
      </w:r>
    </w:p>
    <w:p w:rsidR="00DC0B31" w:rsidRPr="00626763" w:rsidRDefault="00DC0B31" w:rsidP="00DC0B31">
      <w:pPr>
        <w:jc w:val="both"/>
        <w:rPr>
          <w:color w:val="000000" w:themeColor="text1"/>
        </w:rPr>
      </w:pPr>
      <w:r w:rsidRPr="00626763">
        <w:rPr>
          <w:color w:val="000000" w:themeColor="text1"/>
        </w:rPr>
        <w:t>2) введение военного положения</w:t>
      </w:r>
    </w:p>
    <w:p w:rsidR="00DC0B31" w:rsidRPr="00626763" w:rsidRDefault="00DC0B31" w:rsidP="00DC0B31">
      <w:pPr>
        <w:jc w:val="both"/>
        <w:rPr>
          <w:b/>
          <w:color w:val="000000" w:themeColor="text1"/>
        </w:rPr>
      </w:pPr>
      <w:r w:rsidRPr="00626763">
        <w:rPr>
          <w:b/>
          <w:color w:val="000000" w:themeColor="text1"/>
        </w:rPr>
        <w:t>3) отставка Правительства</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11.Президент РФ избирается на срок</w:t>
      </w:r>
    </w:p>
    <w:p w:rsidR="00DC0B31" w:rsidRPr="00626763" w:rsidRDefault="00DC0B31" w:rsidP="00DC0B31">
      <w:pPr>
        <w:jc w:val="both"/>
        <w:rPr>
          <w:color w:val="000000" w:themeColor="text1"/>
        </w:rPr>
      </w:pPr>
      <w:r w:rsidRPr="00626763">
        <w:rPr>
          <w:color w:val="000000" w:themeColor="text1"/>
        </w:rPr>
        <w:t>1.4 года</w:t>
      </w:r>
    </w:p>
    <w:p w:rsidR="00DC0B31" w:rsidRPr="00626763" w:rsidRDefault="00DC0B31" w:rsidP="00DC0B31">
      <w:pPr>
        <w:jc w:val="both"/>
        <w:rPr>
          <w:b/>
          <w:color w:val="000000" w:themeColor="text1"/>
        </w:rPr>
      </w:pPr>
      <w:r w:rsidRPr="00626763">
        <w:rPr>
          <w:b/>
          <w:color w:val="000000" w:themeColor="text1"/>
        </w:rPr>
        <w:t>2.6 лет</w:t>
      </w:r>
    </w:p>
    <w:p w:rsidR="00DC0B31" w:rsidRPr="00626763" w:rsidRDefault="00DC0B31" w:rsidP="00DC0B31">
      <w:pPr>
        <w:jc w:val="both"/>
        <w:rPr>
          <w:color w:val="000000" w:themeColor="text1"/>
        </w:rPr>
      </w:pPr>
      <w:r w:rsidRPr="00626763">
        <w:rPr>
          <w:color w:val="000000" w:themeColor="text1"/>
        </w:rPr>
        <w:t>3.7 лет</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12.Президентом РФ может быть избран гражданин РФ</w:t>
      </w:r>
    </w:p>
    <w:p w:rsidR="00DC0B31" w:rsidRPr="00626763" w:rsidRDefault="00DC0B31" w:rsidP="00DC0B31">
      <w:pPr>
        <w:jc w:val="both"/>
        <w:rPr>
          <w:color w:val="000000" w:themeColor="text1"/>
        </w:rPr>
      </w:pPr>
      <w:r w:rsidRPr="00626763">
        <w:rPr>
          <w:color w:val="000000" w:themeColor="text1"/>
        </w:rPr>
        <w:t>1.не моложе 30 лет, постоянно проживающий в РФ не менее 5 лет</w:t>
      </w:r>
    </w:p>
    <w:p w:rsidR="00DC0B31" w:rsidRPr="00626763" w:rsidRDefault="00DC0B31" w:rsidP="00DC0B31">
      <w:pPr>
        <w:jc w:val="both"/>
        <w:rPr>
          <w:b/>
          <w:color w:val="000000" w:themeColor="text1"/>
        </w:rPr>
      </w:pPr>
      <w:r w:rsidRPr="00626763">
        <w:rPr>
          <w:b/>
          <w:color w:val="000000" w:themeColor="text1"/>
        </w:rPr>
        <w:t>2.не моложе 35 лет, постоянно проживающий в РФ не менее 10 лет</w:t>
      </w:r>
    </w:p>
    <w:p w:rsidR="00DC0B31" w:rsidRPr="00626763" w:rsidRDefault="00DC0B31" w:rsidP="00DC0B31">
      <w:pPr>
        <w:jc w:val="both"/>
        <w:rPr>
          <w:color w:val="000000" w:themeColor="text1"/>
        </w:rPr>
      </w:pPr>
      <w:r w:rsidRPr="00626763">
        <w:rPr>
          <w:color w:val="000000" w:themeColor="text1"/>
        </w:rPr>
        <w:t>3.не моложе 38 лет, постоянно проживающий в РФ не менее 10 лет</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 xml:space="preserve">13.Государственная Дума РФ избирается сроком на </w:t>
      </w:r>
    </w:p>
    <w:p w:rsidR="00DC0B31" w:rsidRPr="00626763" w:rsidRDefault="00DC0B31" w:rsidP="00DC0B31">
      <w:pPr>
        <w:jc w:val="both"/>
        <w:rPr>
          <w:color w:val="000000" w:themeColor="text1"/>
        </w:rPr>
      </w:pPr>
      <w:r w:rsidRPr="00626763">
        <w:rPr>
          <w:color w:val="000000" w:themeColor="text1"/>
        </w:rPr>
        <w:t>1.два года</w:t>
      </w:r>
    </w:p>
    <w:p w:rsidR="00DC0B31" w:rsidRPr="00626763" w:rsidRDefault="00DC0B31" w:rsidP="00DC0B31">
      <w:pPr>
        <w:jc w:val="both"/>
        <w:rPr>
          <w:color w:val="000000" w:themeColor="text1"/>
        </w:rPr>
      </w:pPr>
      <w:r w:rsidRPr="00626763">
        <w:rPr>
          <w:color w:val="000000" w:themeColor="text1"/>
        </w:rPr>
        <w:t>2.четыре года</w:t>
      </w:r>
    </w:p>
    <w:p w:rsidR="00DC0B31" w:rsidRPr="00626763" w:rsidRDefault="00DC0B31" w:rsidP="00DC0B31">
      <w:pPr>
        <w:jc w:val="both"/>
        <w:rPr>
          <w:b/>
          <w:color w:val="000000" w:themeColor="text1"/>
        </w:rPr>
      </w:pPr>
      <w:r w:rsidRPr="00626763">
        <w:rPr>
          <w:b/>
          <w:color w:val="000000" w:themeColor="text1"/>
        </w:rPr>
        <w:t>3.пять лет</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 xml:space="preserve">14.Государственная Дума состоит из </w:t>
      </w:r>
    </w:p>
    <w:p w:rsidR="00DC0B31" w:rsidRPr="00626763" w:rsidRDefault="00DC0B31" w:rsidP="00DC0B31">
      <w:pPr>
        <w:jc w:val="both"/>
        <w:rPr>
          <w:b/>
          <w:color w:val="000000" w:themeColor="text1"/>
        </w:rPr>
      </w:pPr>
      <w:r w:rsidRPr="00626763">
        <w:rPr>
          <w:b/>
          <w:color w:val="000000" w:themeColor="text1"/>
        </w:rPr>
        <w:lastRenderedPageBreak/>
        <w:t>1.450 депутатов</w:t>
      </w:r>
    </w:p>
    <w:p w:rsidR="00DC0B31" w:rsidRPr="00626763" w:rsidRDefault="00DC0B31" w:rsidP="00DC0B31">
      <w:pPr>
        <w:jc w:val="both"/>
        <w:rPr>
          <w:color w:val="000000" w:themeColor="text1"/>
        </w:rPr>
      </w:pPr>
      <w:r w:rsidRPr="00626763">
        <w:rPr>
          <w:color w:val="000000" w:themeColor="text1"/>
        </w:rPr>
        <w:t>2.400 депутатов</w:t>
      </w:r>
    </w:p>
    <w:p w:rsidR="00DC0B31" w:rsidRPr="00626763" w:rsidRDefault="00DC0B31" w:rsidP="00DC0B31">
      <w:pPr>
        <w:jc w:val="both"/>
        <w:rPr>
          <w:color w:val="000000" w:themeColor="text1"/>
        </w:rPr>
      </w:pPr>
      <w:r w:rsidRPr="00626763">
        <w:rPr>
          <w:color w:val="000000" w:themeColor="text1"/>
        </w:rPr>
        <w:t>3.350 депутатов</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15.Государствення Дума и Совет Федерации могут собираться совместно для:</w:t>
      </w:r>
    </w:p>
    <w:p w:rsidR="00DC0B31" w:rsidRPr="00626763" w:rsidRDefault="00DC0B31" w:rsidP="00DC0B31">
      <w:pPr>
        <w:jc w:val="both"/>
        <w:rPr>
          <w:color w:val="000000" w:themeColor="text1"/>
        </w:rPr>
      </w:pPr>
      <w:r w:rsidRPr="00626763">
        <w:rPr>
          <w:color w:val="000000" w:themeColor="text1"/>
        </w:rPr>
        <w:t>1) для принятия федерального конституционного закона</w:t>
      </w:r>
    </w:p>
    <w:p w:rsidR="00DC0B31" w:rsidRPr="00626763" w:rsidRDefault="00DC0B31" w:rsidP="00DC0B31">
      <w:pPr>
        <w:jc w:val="both"/>
        <w:rPr>
          <w:b/>
          <w:color w:val="000000" w:themeColor="text1"/>
        </w:rPr>
      </w:pPr>
      <w:r w:rsidRPr="00626763">
        <w:rPr>
          <w:b/>
          <w:color w:val="000000" w:themeColor="text1"/>
        </w:rPr>
        <w:t>2) для заслушивания посланий Конституционного Суда</w:t>
      </w:r>
    </w:p>
    <w:p w:rsidR="00DC0B31" w:rsidRPr="00626763" w:rsidRDefault="00DC0B31" w:rsidP="00DC0B31">
      <w:pPr>
        <w:jc w:val="both"/>
        <w:rPr>
          <w:color w:val="000000" w:themeColor="text1"/>
        </w:rPr>
      </w:pPr>
      <w:r w:rsidRPr="00626763">
        <w:rPr>
          <w:color w:val="000000" w:themeColor="text1"/>
        </w:rPr>
        <w:t>3) для заслушивания посланий Верховного Суда</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16. В Совет Федерации входят:</w:t>
      </w:r>
    </w:p>
    <w:p w:rsidR="00DC0B31" w:rsidRPr="00626763" w:rsidRDefault="00DC0B31" w:rsidP="00DC0B31">
      <w:pPr>
        <w:jc w:val="both"/>
        <w:rPr>
          <w:color w:val="000000" w:themeColor="text1"/>
        </w:rPr>
      </w:pPr>
      <w:r w:rsidRPr="00626763">
        <w:rPr>
          <w:color w:val="000000" w:themeColor="text1"/>
        </w:rPr>
        <w:t>1) по два представителя от субъектов РФ</w:t>
      </w:r>
    </w:p>
    <w:p w:rsidR="00DC0B31" w:rsidRPr="00626763" w:rsidRDefault="00DC0B31" w:rsidP="00DC0B31">
      <w:pPr>
        <w:jc w:val="both"/>
        <w:rPr>
          <w:b/>
          <w:color w:val="000000" w:themeColor="text1"/>
        </w:rPr>
      </w:pPr>
      <w:r w:rsidRPr="00626763">
        <w:rPr>
          <w:b/>
          <w:color w:val="000000" w:themeColor="text1"/>
        </w:rPr>
        <w:t>2) по два представителя от субъектов РФ и представители РФ, назначаемые Президентом РФ</w:t>
      </w:r>
    </w:p>
    <w:p w:rsidR="00DC0B31" w:rsidRPr="00626763" w:rsidRDefault="00DC0B31" w:rsidP="00DC0B31">
      <w:pPr>
        <w:jc w:val="both"/>
        <w:rPr>
          <w:color w:val="000000" w:themeColor="text1"/>
        </w:rPr>
      </w:pPr>
      <w:r w:rsidRPr="00626763">
        <w:rPr>
          <w:color w:val="000000" w:themeColor="text1"/>
        </w:rPr>
        <w:t>3) главы законодательной и исполнительной власти  Субъектов РФ</w:t>
      </w:r>
    </w:p>
    <w:p w:rsidR="00DC0B31" w:rsidRPr="00626763" w:rsidRDefault="00DC0B31" w:rsidP="00DC0B31">
      <w:pPr>
        <w:jc w:val="both"/>
        <w:rPr>
          <w:color w:val="000000" w:themeColor="text1"/>
        </w:rPr>
      </w:pPr>
    </w:p>
    <w:p w:rsidR="00DC0B31" w:rsidRPr="00626763" w:rsidRDefault="00DC0B31" w:rsidP="00DC0B31">
      <w:pPr>
        <w:jc w:val="both"/>
        <w:rPr>
          <w:b/>
          <w:color w:val="000000" w:themeColor="text1"/>
        </w:rPr>
      </w:pPr>
      <w:r w:rsidRPr="00626763">
        <w:rPr>
          <w:b/>
          <w:color w:val="000000" w:themeColor="text1"/>
        </w:rPr>
        <w:t>17.Членом Совета Федерации может быть избран (назначен) гражданин РФ достигший:</w:t>
      </w:r>
    </w:p>
    <w:p w:rsidR="00DC0B31" w:rsidRPr="00626763" w:rsidRDefault="00DC0B31" w:rsidP="00DC0B31">
      <w:pPr>
        <w:jc w:val="both"/>
        <w:rPr>
          <w:color w:val="000000" w:themeColor="text1"/>
        </w:rPr>
      </w:pPr>
      <w:r w:rsidRPr="00626763">
        <w:rPr>
          <w:color w:val="000000" w:themeColor="text1"/>
        </w:rPr>
        <w:t>1) 25 лет</w:t>
      </w:r>
    </w:p>
    <w:p w:rsidR="00DC0B31" w:rsidRPr="00626763" w:rsidRDefault="00DC0B31" w:rsidP="00DC0B31">
      <w:pPr>
        <w:jc w:val="both"/>
        <w:rPr>
          <w:color w:val="000000" w:themeColor="text1"/>
        </w:rPr>
      </w:pPr>
      <w:r w:rsidRPr="00626763">
        <w:rPr>
          <w:color w:val="000000" w:themeColor="text1"/>
        </w:rPr>
        <w:t>2) 35 лет</w:t>
      </w:r>
    </w:p>
    <w:p w:rsidR="00DC0B31" w:rsidRPr="00626763" w:rsidRDefault="00DC0B31" w:rsidP="00DC0B31">
      <w:pPr>
        <w:jc w:val="both"/>
        <w:rPr>
          <w:b/>
          <w:color w:val="000000" w:themeColor="text1"/>
        </w:rPr>
      </w:pPr>
      <w:r w:rsidRPr="00626763">
        <w:rPr>
          <w:b/>
          <w:color w:val="000000" w:themeColor="text1"/>
        </w:rPr>
        <w:t>3) 30 лет</w:t>
      </w:r>
    </w:p>
    <w:p w:rsidR="00DC0B31" w:rsidRPr="00626763" w:rsidRDefault="00DC0B31" w:rsidP="00DC0B31">
      <w:pPr>
        <w:jc w:val="both"/>
        <w:rPr>
          <w:b/>
          <w:color w:val="000000" w:themeColor="text1"/>
        </w:rPr>
      </w:pPr>
    </w:p>
    <w:p w:rsidR="00DC0B31" w:rsidRPr="00626763" w:rsidRDefault="00DC0B31" w:rsidP="00DC0B31">
      <w:pPr>
        <w:jc w:val="both"/>
        <w:rPr>
          <w:b/>
          <w:color w:val="000000" w:themeColor="text1"/>
        </w:rPr>
      </w:pPr>
      <w:r w:rsidRPr="00626763">
        <w:rPr>
          <w:b/>
          <w:color w:val="000000" w:themeColor="text1"/>
        </w:rPr>
        <w:t>18.Государственная Дума РФ избирается по:</w:t>
      </w:r>
    </w:p>
    <w:p w:rsidR="00DC0B31" w:rsidRPr="00626763" w:rsidRDefault="00DC0B31" w:rsidP="00DC0B31">
      <w:pPr>
        <w:jc w:val="both"/>
        <w:rPr>
          <w:color w:val="000000" w:themeColor="text1"/>
        </w:rPr>
      </w:pPr>
      <w:r w:rsidRPr="00626763">
        <w:rPr>
          <w:color w:val="000000" w:themeColor="text1"/>
        </w:rPr>
        <w:t>1) мажоритарной избирательной системе</w:t>
      </w:r>
    </w:p>
    <w:p w:rsidR="00DC0B31" w:rsidRPr="00626763" w:rsidRDefault="00DC0B31" w:rsidP="00DC0B31">
      <w:pPr>
        <w:jc w:val="both"/>
        <w:rPr>
          <w:color w:val="000000" w:themeColor="text1"/>
        </w:rPr>
      </w:pPr>
      <w:r w:rsidRPr="00626763">
        <w:rPr>
          <w:color w:val="000000" w:themeColor="text1"/>
        </w:rPr>
        <w:t>2) пропорциональной избирательной системе</w:t>
      </w:r>
    </w:p>
    <w:p w:rsidR="00DC0B31" w:rsidRPr="00626763" w:rsidRDefault="00DC0B31" w:rsidP="00DC0B31">
      <w:pPr>
        <w:jc w:val="both"/>
        <w:rPr>
          <w:b/>
          <w:color w:val="000000" w:themeColor="text1"/>
        </w:rPr>
      </w:pPr>
      <w:r w:rsidRPr="00626763">
        <w:rPr>
          <w:b/>
          <w:color w:val="000000" w:themeColor="text1"/>
        </w:rPr>
        <w:t>3) смешанной избирательной системе</w:t>
      </w:r>
    </w:p>
    <w:p w:rsidR="00DC0B31" w:rsidRPr="00626763" w:rsidRDefault="00DC0B31" w:rsidP="00DC0B31">
      <w:pPr>
        <w:jc w:val="both"/>
        <w:rPr>
          <w:b/>
          <w:color w:val="000000" w:themeColor="text1"/>
        </w:rPr>
      </w:pPr>
    </w:p>
    <w:p w:rsidR="00DC0B31" w:rsidRPr="00626763" w:rsidRDefault="00DC0B31" w:rsidP="00DC0B31">
      <w:pPr>
        <w:jc w:val="both"/>
        <w:rPr>
          <w:b/>
          <w:color w:val="000000" w:themeColor="text1"/>
        </w:rPr>
      </w:pPr>
      <w:r w:rsidRPr="00626763">
        <w:rPr>
          <w:b/>
          <w:color w:val="000000" w:themeColor="text1"/>
        </w:rPr>
        <w:t>19.Заградительный барьер на выборах в Государственную Думу равен:</w:t>
      </w:r>
    </w:p>
    <w:p w:rsidR="00DC0B31" w:rsidRPr="00626763" w:rsidRDefault="00DC0B31" w:rsidP="00DC0B31">
      <w:pPr>
        <w:jc w:val="both"/>
        <w:rPr>
          <w:color w:val="000000" w:themeColor="text1"/>
        </w:rPr>
      </w:pPr>
      <w:r w:rsidRPr="00626763">
        <w:rPr>
          <w:color w:val="000000" w:themeColor="text1"/>
        </w:rPr>
        <w:t>1) 7 %</w:t>
      </w:r>
    </w:p>
    <w:p w:rsidR="00DC0B31" w:rsidRPr="00626763" w:rsidRDefault="00DC0B31" w:rsidP="00DC0B31">
      <w:pPr>
        <w:jc w:val="both"/>
        <w:rPr>
          <w:color w:val="000000" w:themeColor="text1"/>
        </w:rPr>
      </w:pPr>
      <w:r w:rsidRPr="00626763">
        <w:rPr>
          <w:color w:val="000000" w:themeColor="text1"/>
        </w:rPr>
        <w:t>2)3 %</w:t>
      </w:r>
    </w:p>
    <w:p w:rsidR="00DC0B31" w:rsidRPr="00626763" w:rsidRDefault="00DC0B31" w:rsidP="00DC0B31">
      <w:pPr>
        <w:jc w:val="both"/>
        <w:rPr>
          <w:b/>
          <w:color w:val="000000" w:themeColor="text1"/>
        </w:rPr>
      </w:pPr>
      <w:r w:rsidRPr="00626763">
        <w:rPr>
          <w:b/>
          <w:color w:val="000000" w:themeColor="text1"/>
        </w:rPr>
        <w:t>3) 5 %</w:t>
      </w:r>
    </w:p>
    <w:p w:rsidR="00DC0B31" w:rsidRPr="00626763" w:rsidRDefault="00DC0B31" w:rsidP="00DC0B31">
      <w:pPr>
        <w:jc w:val="both"/>
        <w:rPr>
          <w:b/>
          <w:color w:val="000000" w:themeColor="text1"/>
        </w:rPr>
      </w:pPr>
    </w:p>
    <w:p w:rsidR="00DC0B31" w:rsidRPr="00626763" w:rsidRDefault="00DC0B31" w:rsidP="00DC0B31">
      <w:pPr>
        <w:jc w:val="both"/>
        <w:rPr>
          <w:b/>
          <w:color w:val="000000" w:themeColor="text1"/>
        </w:rPr>
      </w:pPr>
      <w:r w:rsidRPr="00626763">
        <w:rPr>
          <w:b/>
          <w:color w:val="000000" w:themeColor="text1"/>
        </w:rPr>
        <w:t>20. К ведению Государственной Думы не относится:</w:t>
      </w:r>
    </w:p>
    <w:p w:rsidR="00DC0B31" w:rsidRPr="00626763" w:rsidRDefault="00DC0B31" w:rsidP="00DC0B31">
      <w:pPr>
        <w:jc w:val="both"/>
        <w:rPr>
          <w:b/>
          <w:color w:val="000000" w:themeColor="text1"/>
        </w:rPr>
      </w:pPr>
      <w:r w:rsidRPr="00626763">
        <w:rPr>
          <w:b/>
          <w:color w:val="000000" w:themeColor="text1"/>
        </w:rPr>
        <w:t>1) назначение выборов Президента</w:t>
      </w:r>
    </w:p>
    <w:p w:rsidR="00DC0B31" w:rsidRPr="00626763" w:rsidRDefault="00DC0B31" w:rsidP="00DC0B31">
      <w:pPr>
        <w:jc w:val="both"/>
        <w:rPr>
          <w:color w:val="000000" w:themeColor="text1"/>
        </w:rPr>
      </w:pPr>
      <w:r w:rsidRPr="00626763">
        <w:rPr>
          <w:color w:val="000000" w:themeColor="text1"/>
        </w:rPr>
        <w:t>2) объявление амнистии</w:t>
      </w:r>
    </w:p>
    <w:p w:rsidR="00DC0B31" w:rsidRPr="00626763" w:rsidRDefault="00DC0B31" w:rsidP="00DC0B31">
      <w:pPr>
        <w:jc w:val="both"/>
        <w:rPr>
          <w:color w:val="000000" w:themeColor="text1"/>
        </w:rPr>
      </w:pPr>
      <w:r w:rsidRPr="00626763">
        <w:rPr>
          <w:color w:val="000000" w:themeColor="text1"/>
        </w:rPr>
        <w:t>3)назначение на должность Уполномоченного по правам человека</w:t>
      </w:r>
    </w:p>
    <w:p w:rsidR="00DC0B31" w:rsidRPr="00626763" w:rsidRDefault="00DC0B31" w:rsidP="00DC0B31">
      <w:pPr>
        <w:jc w:val="both"/>
        <w:rPr>
          <w:color w:val="000000" w:themeColor="text1"/>
        </w:rPr>
      </w:pPr>
    </w:p>
    <w:p w:rsidR="00DC0B31" w:rsidRPr="00626763" w:rsidRDefault="00DC0B31" w:rsidP="00ED05AB">
      <w:pPr>
        <w:pStyle w:val="aa"/>
        <w:ind w:left="720"/>
        <w:rPr>
          <w:color w:val="000000" w:themeColor="text1"/>
        </w:rPr>
      </w:pPr>
    </w:p>
    <w:p w:rsidR="00AC5996" w:rsidRPr="00626763" w:rsidRDefault="00AC5996" w:rsidP="00754ED7">
      <w:pPr>
        <w:rPr>
          <w:b/>
          <w:color w:val="000000" w:themeColor="text1"/>
        </w:rPr>
      </w:pPr>
      <w:r w:rsidRPr="00626763">
        <w:rPr>
          <w:b/>
          <w:color w:val="000000" w:themeColor="text1"/>
        </w:rPr>
        <w:t>Типовые проблемно-аналитические задания</w:t>
      </w:r>
    </w:p>
    <w:p w:rsidR="00676D2E" w:rsidRPr="00626763" w:rsidRDefault="00676D2E" w:rsidP="0066776F">
      <w:pPr>
        <w:widowControl/>
        <w:autoSpaceDE/>
        <w:autoSpaceDN/>
        <w:adjustRightInd/>
        <w:spacing w:line="276" w:lineRule="auto"/>
        <w:ind w:firstLine="414"/>
        <w:contextualSpacing/>
        <w:jc w:val="both"/>
        <w:rPr>
          <w:color w:val="000000" w:themeColor="text1"/>
        </w:rPr>
      </w:pPr>
    </w:p>
    <w:p w:rsidR="00676D2E" w:rsidRPr="00626763" w:rsidRDefault="00676D2E" w:rsidP="0066776F">
      <w:pPr>
        <w:widowControl/>
        <w:autoSpaceDE/>
        <w:autoSpaceDN/>
        <w:adjustRightInd/>
        <w:spacing w:line="276" w:lineRule="auto"/>
        <w:ind w:firstLine="414"/>
        <w:rPr>
          <w:color w:val="000000" w:themeColor="text1"/>
        </w:rPr>
      </w:pPr>
      <w:r w:rsidRPr="00626763">
        <w:rPr>
          <w:b/>
          <w:bCs/>
          <w:color w:val="000000" w:themeColor="text1"/>
        </w:rPr>
        <w:t>Задание </w:t>
      </w:r>
      <w:r w:rsidR="0066776F" w:rsidRPr="00626763">
        <w:rPr>
          <w:b/>
          <w:bCs/>
          <w:color w:val="000000" w:themeColor="text1"/>
        </w:rPr>
        <w:t>1</w:t>
      </w:r>
    </w:p>
    <w:p w:rsidR="0066776F" w:rsidRPr="00626763" w:rsidRDefault="00676D2E" w:rsidP="00754ED7">
      <w:pPr>
        <w:widowControl/>
        <w:autoSpaceDE/>
        <w:autoSpaceDN/>
        <w:adjustRightInd/>
        <w:spacing w:line="276" w:lineRule="auto"/>
        <w:ind w:right="-6" w:firstLine="709"/>
        <w:jc w:val="both"/>
        <w:rPr>
          <w:color w:val="000000" w:themeColor="text1"/>
        </w:rPr>
      </w:pPr>
      <w:r w:rsidRPr="00626763">
        <w:rPr>
          <w:color w:val="000000" w:themeColor="text1"/>
        </w:rPr>
        <w:t xml:space="preserve">По выражению П. Друкера «нет бедных стран - </w:t>
      </w:r>
      <w:r w:rsidR="0066776F" w:rsidRPr="00626763">
        <w:rPr>
          <w:color w:val="000000" w:themeColor="text1"/>
        </w:rPr>
        <w:t>есть страны, плохо управляемые».</w:t>
      </w:r>
    </w:p>
    <w:p w:rsidR="0066776F" w:rsidRPr="00626763" w:rsidRDefault="0066776F" w:rsidP="0066776F">
      <w:pPr>
        <w:widowControl/>
        <w:autoSpaceDE/>
        <w:autoSpaceDN/>
        <w:adjustRightInd/>
        <w:spacing w:line="276" w:lineRule="auto"/>
        <w:ind w:left="567" w:right="-6"/>
        <w:jc w:val="both"/>
        <w:rPr>
          <w:i/>
          <w:color w:val="000000" w:themeColor="text1"/>
        </w:rPr>
      </w:pPr>
      <w:r w:rsidRPr="00626763">
        <w:rPr>
          <w:i/>
          <w:color w:val="000000" w:themeColor="text1"/>
        </w:rPr>
        <w:t>С</w:t>
      </w:r>
      <w:r w:rsidR="00676D2E" w:rsidRPr="00626763">
        <w:rPr>
          <w:i/>
          <w:color w:val="000000" w:themeColor="text1"/>
        </w:rPr>
        <w:t xml:space="preserve">огласны ли вы с этим выражением? </w:t>
      </w:r>
    </w:p>
    <w:p w:rsidR="00676D2E" w:rsidRPr="00626763" w:rsidRDefault="00676D2E" w:rsidP="0066776F">
      <w:pPr>
        <w:widowControl/>
        <w:autoSpaceDE/>
        <w:autoSpaceDN/>
        <w:adjustRightInd/>
        <w:spacing w:line="276" w:lineRule="auto"/>
        <w:ind w:left="567" w:right="-6"/>
        <w:jc w:val="both"/>
        <w:rPr>
          <w:i/>
          <w:color w:val="000000" w:themeColor="text1"/>
        </w:rPr>
      </w:pPr>
      <w:r w:rsidRPr="00626763">
        <w:rPr>
          <w:i/>
          <w:color w:val="000000" w:themeColor="text1"/>
        </w:rPr>
        <w:t>Почему вы так думаете?</w:t>
      </w:r>
    </w:p>
    <w:p w:rsidR="0066776F" w:rsidRPr="00626763" w:rsidRDefault="0066776F" w:rsidP="0066776F">
      <w:pPr>
        <w:widowControl/>
        <w:autoSpaceDE/>
        <w:autoSpaceDN/>
        <w:adjustRightInd/>
        <w:spacing w:line="276" w:lineRule="auto"/>
        <w:ind w:left="567" w:right="-6"/>
        <w:jc w:val="both"/>
        <w:rPr>
          <w:i/>
          <w:color w:val="000000" w:themeColor="text1"/>
        </w:rPr>
      </w:pPr>
    </w:p>
    <w:p w:rsidR="001E24FD" w:rsidRDefault="0066776F" w:rsidP="0066776F">
      <w:pPr>
        <w:widowControl/>
        <w:autoSpaceDE/>
        <w:autoSpaceDN/>
        <w:adjustRightInd/>
        <w:spacing w:line="276" w:lineRule="auto"/>
        <w:ind w:left="720"/>
        <w:contextualSpacing/>
        <w:rPr>
          <w:b/>
          <w:bCs/>
          <w:color w:val="000000" w:themeColor="text1"/>
        </w:rPr>
      </w:pPr>
      <w:r w:rsidRPr="00626763">
        <w:rPr>
          <w:b/>
          <w:bCs/>
          <w:color w:val="000000" w:themeColor="text1"/>
        </w:rPr>
        <w:t xml:space="preserve">  </w:t>
      </w:r>
    </w:p>
    <w:p w:rsidR="001E24FD" w:rsidRDefault="001E24FD" w:rsidP="0066776F">
      <w:pPr>
        <w:widowControl/>
        <w:autoSpaceDE/>
        <w:autoSpaceDN/>
        <w:adjustRightInd/>
        <w:spacing w:line="276" w:lineRule="auto"/>
        <w:ind w:left="720"/>
        <w:contextualSpacing/>
        <w:rPr>
          <w:b/>
          <w:bCs/>
          <w:color w:val="000000" w:themeColor="text1"/>
        </w:rPr>
      </w:pPr>
    </w:p>
    <w:p w:rsidR="0066776F" w:rsidRPr="00626763" w:rsidRDefault="0066776F" w:rsidP="0066776F">
      <w:pPr>
        <w:widowControl/>
        <w:autoSpaceDE/>
        <w:autoSpaceDN/>
        <w:adjustRightInd/>
        <w:spacing w:line="276" w:lineRule="auto"/>
        <w:ind w:left="720"/>
        <w:contextualSpacing/>
        <w:rPr>
          <w:color w:val="000000" w:themeColor="text1"/>
        </w:rPr>
      </w:pPr>
      <w:r w:rsidRPr="00626763">
        <w:rPr>
          <w:b/>
          <w:bCs/>
          <w:color w:val="000000" w:themeColor="text1"/>
        </w:rPr>
        <w:t xml:space="preserve">  Задание </w:t>
      </w:r>
      <w:r w:rsidRPr="00626763">
        <w:rPr>
          <w:b/>
          <w:color w:val="000000" w:themeColor="text1"/>
        </w:rPr>
        <w:t>2</w:t>
      </w:r>
    </w:p>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Раскройте содержание основных теорий происхождения государства. Заполните таблицу:</w:t>
      </w:r>
    </w:p>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 </w:t>
      </w:r>
    </w:p>
    <w:tbl>
      <w:tblPr>
        <w:tblW w:w="8931"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4"/>
        <w:gridCol w:w="3154"/>
        <w:gridCol w:w="3013"/>
      </w:tblGrid>
      <w:tr w:rsidR="0066776F" w:rsidRPr="00626763" w:rsidTr="00D66027">
        <w:trPr>
          <w:trHeight w:val="148"/>
          <w:tblCellSpacing w:w="22" w:type="dxa"/>
          <w:jc w:val="center"/>
        </w:trPr>
        <w:tc>
          <w:tcPr>
            <w:tcW w:w="269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b/>
                <w:bCs/>
                <w:color w:val="000000" w:themeColor="text1"/>
              </w:rPr>
              <w:lastRenderedPageBreak/>
              <w:t>Название теории</w:t>
            </w:r>
          </w:p>
        </w:tc>
        <w:tc>
          <w:tcPr>
            <w:tcW w:w="311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b/>
                <w:bCs/>
                <w:color w:val="000000" w:themeColor="text1"/>
              </w:rPr>
              <w:t>Представители теории</w:t>
            </w:r>
          </w:p>
        </w:tc>
        <w:tc>
          <w:tcPr>
            <w:tcW w:w="294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b/>
                <w:bCs/>
                <w:color w:val="000000" w:themeColor="text1"/>
              </w:rPr>
              <w:t>Основное содержание</w:t>
            </w:r>
          </w:p>
        </w:tc>
      </w:tr>
      <w:tr w:rsidR="0066776F" w:rsidRPr="00626763" w:rsidTr="00D66027">
        <w:trPr>
          <w:trHeight w:val="116"/>
          <w:tblCellSpacing w:w="22" w:type="dxa"/>
          <w:jc w:val="center"/>
        </w:trPr>
        <w:tc>
          <w:tcPr>
            <w:tcW w:w="269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1.</w:t>
            </w:r>
          </w:p>
        </w:tc>
        <w:tc>
          <w:tcPr>
            <w:tcW w:w="311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 </w:t>
            </w:r>
          </w:p>
        </w:tc>
        <w:tc>
          <w:tcPr>
            <w:tcW w:w="294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D66027">
            <w:pPr>
              <w:widowControl/>
              <w:autoSpaceDE/>
              <w:autoSpaceDN/>
              <w:adjustRightInd/>
              <w:spacing w:line="276" w:lineRule="auto"/>
              <w:ind w:left="33"/>
              <w:contextualSpacing/>
              <w:rPr>
                <w:color w:val="000000" w:themeColor="text1"/>
              </w:rPr>
            </w:pPr>
            <w:r w:rsidRPr="00626763">
              <w:rPr>
                <w:color w:val="000000" w:themeColor="text1"/>
              </w:rPr>
              <w:t> </w:t>
            </w:r>
          </w:p>
        </w:tc>
      </w:tr>
      <w:tr w:rsidR="0066776F" w:rsidRPr="00626763" w:rsidTr="00D66027">
        <w:trPr>
          <w:trHeight w:val="79"/>
          <w:tblCellSpacing w:w="22" w:type="dxa"/>
          <w:jc w:val="center"/>
        </w:trPr>
        <w:tc>
          <w:tcPr>
            <w:tcW w:w="269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2.</w:t>
            </w:r>
          </w:p>
        </w:tc>
        <w:tc>
          <w:tcPr>
            <w:tcW w:w="311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 </w:t>
            </w:r>
          </w:p>
        </w:tc>
        <w:tc>
          <w:tcPr>
            <w:tcW w:w="294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 </w:t>
            </w:r>
          </w:p>
        </w:tc>
      </w:tr>
      <w:tr w:rsidR="0066776F" w:rsidRPr="00626763" w:rsidTr="00D66027">
        <w:trPr>
          <w:trHeight w:val="60"/>
          <w:tblCellSpacing w:w="22" w:type="dxa"/>
          <w:jc w:val="center"/>
        </w:trPr>
        <w:tc>
          <w:tcPr>
            <w:tcW w:w="269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w:t>
            </w:r>
          </w:p>
        </w:tc>
        <w:tc>
          <w:tcPr>
            <w:tcW w:w="311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 </w:t>
            </w:r>
          </w:p>
        </w:tc>
        <w:tc>
          <w:tcPr>
            <w:tcW w:w="294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66776F" w:rsidRPr="00626763" w:rsidRDefault="0066776F" w:rsidP="0066776F">
            <w:pPr>
              <w:widowControl/>
              <w:autoSpaceDE/>
              <w:autoSpaceDN/>
              <w:adjustRightInd/>
              <w:spacing w:line="276" w:lineRule="auto"/>
              <w:ind w:left="720"/>
              <w:contextualSpacing/>
              <w:rPr>
                <w:color w:val="000000" w:themeColor="text1"/>
              </w:rPr>
            </w:pPr>
            <w:r w:rsidRPr="00626763">
              <w:rPr>
                <w:color w:val="000000" w:themeColor="text1"/>
              </w:rPr>
              <w:t> </w:t>
            </w:r>
          </w:p>
        </w:tc>
      </w:tr>
    </w:tbl>
    <w:p w:rsidR="0066776F" w:rsidRDefault="0066776F" w:rsidP="0066776F">
      <w:pPr>
        <w:widowControl/>
        <w:autoSpaceDE/>
        <w:autoSpaceDN/>
        <w:adjustRightInd/>
        <w:spacing w:line="276" w:lineRule="auto"/>
        <w:ind w:left="720"/>
        <w:contextualSpacing/>
        <w:rPr>
          <w:color w:val="000000" w:themeColor="text1"/>
        </w:rPr>
      </w:pPr>
    </w:p>
    <w:p w:rsidR="00D66027" w:rsidRPr="00626763" w:rsidRDefault="00D66027" w:rsidP="0066776F">
      <w:pPr>
        <w:widowControl/>
        <w:autoSpaceDE/>
        <w:autoSpaceDN/>
        <w:adjustRightInd/>
        <w:spacing w:line="276" w:lineRule="auto"/>
        <w:ind w:left="720"/>
        <w:contextualSpacing/>
        <w:rPr>
          <w:color w:val="000000" w:themeColor="text1"/>
        </w:rPr>
      </w:pPr>
    </w:p>
    <w:p w:rsidR="0066776F" w:rsidRPr="00626763" w:rsidRDefault="0066776F" w:rsidP="0066776F">
      <w:pPr>
        <w:widowControl/>
        <w:autoSpaceDE/>
        <w:autoSpaceDN/>
        <w:adjustRightInd/>
        <w:ind w:firstLine="709"/>
        <w:jc w:val="both"/>
        <w:rPr>
          <w:b/>
          <w:bCs/>
          <w:color w:val="000000" w:themeColor="text1"/>
        </w:rPr>
      </w:pPr>
      <w:r w:rsidRPr="00626763">
        <w:rPr>
          <w:b/>
          <w:bCs/>
          <w:color w:val="000000" w:themeColor="text1"/>
        </w:rPr>
        <w:t xml:space="preserve"> Задание 3</w:t>
      </w:r>
    </w:p>
    <w:p w:rsidR="0066776F" w:rsidRPr="00626763" w:rsidRDefault="0066776F" w:rsidP="0066776F">
      <w:pPr>
        <w:widowControl/>
        <w:autoSpaceDE/>
        <w:autoSpaceDN/>
        <w:adjustRightInd/>
        <w:ind w:firstLine="709"/>
        <w:jc w:val="both"/>
        <w:rPr>
          <w:b/>
          <w:bCs/>
          <w:color w:val="000000" w:themeColor="text1"/>
        </w:rPr>
      </w:pPr>
    </w:p>
    <w:p w:rsidR="00F55AA5" w:rsidRPr="00626763" w:rsidRDefault="00F55AA5" w:rsidP="0066776F">
      <w:pPr>
        <w:widowControl/>
        <w:autoSpaceDE/>
        <w:autoSpaceDN/>
        <w:adjustRightInd/>
        <w:ind w:firstLine="709"/>
        <w:jc w:val="both"/>
        <w:rPr>
          <w:bCs/>
          <w:i/>
          <w:color w:val="000000" w:themeColor="text1"/>
        </w:rPr>
      </w:pPr>
      <w:r w:rsidRPr="00626763">
        <w:rPr>
          <w:bCs/>
          <w:i/>
          <w:color w:val="000000" w:themeColor="text1"/>
        </w:rPr>
        <w:t>Разрешите спор.</w:t>
      </w:r>
    </w:p>
    <w:p w:rsidR="0066776F" w:rsidRPr="00626763" w:rsidRDefault="0066776F" w:rsidP="00F55AA5">
      <w:pPr>
        <w:widowControl/>
        <w:autoSpaceDE/>
        <w:autoSpaceDN/>
        <w:adjustRightInd/>
        <w:jc w:val="both"/>
        <w:rPr>
          <w:color w:val="000000" w:themeColor="text1"/>
        </w:rPr>
      </w:pPr>
      <w:r w:rsidRPr="00626763">
        <w:rPr>
          <w:color w:val="000000" w:themeColor="text1"/>
        </w:rPr>
        <w:t xml:space="preserve">Вы присутствуете при споре двух ваших коллег. Один из них утверждает, что </w:t>
      </w:r>
    </w:p>
    <w:p w:rsidR="0066776F" w:rsidRPr="00626763" w:rsidRDefault="0066776F" w:rsidP="0066776F">
      <w:pPr>
        <w:widowControl/>
        <w:autoSpaceDE/>
        <w:autoSpaceDN/>
        <w:adjustRightInd/>
        <w:jc w:val="both"/>
        <w:rPr>
          <w:color w:val="000000" w:themeColor="text1"/>
        </w:rPr>
      </w:pPr>
      <w:r w:rsidRPr="00626763">
        <w:rPr>
          <w:color w:val="000000" w:themeColor="text1"/>
        </w:rPr>
        <w:t xml:space="preserve">любой федеральный закон выше по значению, чем Указ Президента РФ, и поэтому, в случае коллизии положений Указа и закона, следует следовать нормам закона. Другой, наоборот, доказывает, что у нас президентская республика, и Указы </w:t>
      </w:r>
    </w:p>
    <w:p w:rsidR="0066776F" w:rsidRPr="00626763" w:rsidRDefault="0066776F" w:rsidP="0066776F">
      <w:pPr>
        <w:widowControl/>
        <w:autoSpaceDE/>
        <w:autoSpaceDN/>
        <w:adjustRightInd/>
        <w:jc w:val="both"/>
        <w:rPr>
          <w:color w:val="000000" w:themeColor="text1"/>
        </w:rPr>
      </w:pPr>
      <w:r w:rsidRPr="00626763">
        <w:rPr>
          <w:color w:val="000000" w:themeColor="text1"/>
        </w:rPr>
        <w:t xml:space="preserve">Президента выше по значению любого федерального закона, за исключением конституционных. </w:t>
      </w:r>
    </w:p>
    <w:p w:rsidR="0066776F" w:rsidRPr="00626763" w:rsidRDefault="0066776F" w:rsidP="0066776F">
      <w:pPr>
        <w:widowControl/>
        <w:autoSpaceDE/>
        <w:autoSpaceDN/>
        <w:adjustRightInd/>
        <w:ind w:firstLine="709"/>
        <w:jc w:val="both"/>
        <w:rPr>
          <w:i/>
          <w:color w:val="000000" w:themeColor="text1"/>
        </w:rPr>
      </w:pPr>
      <w:r w:rsidRPr="00626763">
        <w:rPr>
          <w:i/>
          <w:color w:val="000000" w:themeColor="text1"/>
        </w:rPr>
        <w:t>Кто прав? Аргументируйте ответ.</w:t>
      </w:r>
    </w:p>
    <w:p w:rsidR="0066776F" w:rsidRPr="00626763" w:rsidRDefault="0066776F" w:rsidP="0066776F">
      <w:pPr>
        <w:widowControl/>
        <w:autoSpaceDE/>
        <w:autoSpaceDN/>
        <w:adjustRightInd/>
        <w:spacing w:line="276" w:lineRule="auto"/>
        <w:ind w:firstLine="709"/>
        <w:jc w:val="both"/>
        <w:rPr>
          <w:bCs/>
          <w:color w:val="000000" w:themeColor="text1"/>
        </w:rPr>
      </w:pPr>
    </w:p>
    <w:p w:rsidR="00F55AA5" w:rsidRPr="00626763" w:rsidRDefault="00F55AA5" w:rsidP="0066776F">
      <w:pPr>
        <w:widowControl/>
        <w:autoSpaceDE/>
        <w:autoSpaceDN/>
        <w:adjustRightInd/>
        <w:spacing w:line="276" w:lineRule="auto"/>
        <w:ind w:firstLine="709"/>
        <w:jc w:val="both"/>
        <w:rPr>
          <w:b/>
          <w:bCs/>
          <w:color w:val="000000" w:themeColor="text1"/>
        </w:rPr>
      </w:pPr>
      <w:r w:rsidRPr="00626763">
        <w:rPr>
          <w:b/>
          <w:bCs/>
          <w:color w:val="000000" w:themeColor="text1"/>
        </w:rPr>
        <w:t>Задание 4.</w:t>
      </w:r>
    </w:p>
    <w:p w:rsidR="0066776F" w:rsidRPr="00626763" w:rsidRDefault="0066776F" w:rsidP="0066776F">
      <w:pPr>
        <w:widowControl/>
        <w:autoSpaceDE/>
        <w:autoSpaceDN/>
        <w:adjustRightInd/>
        <w:spacing w:line="276" w:lineRule="auto"/>
        <w:ind w:firstLine="709"/>
        <w:jc w:val="both"/>
        <w:rPr>
          <w:color w:val="000000" w:themeColor="text1"/>
        </w:rPr>
      </w:pPr>
      <w:r w:rsidRPr="00626763">
        <w:rPr>
          <w:color w:val="000000" w:themeColor="text1"/>
        </w:rPr>
        <w:t>Дайте определение государственной гражданской службы и на основе перечисленных в этом определении признаков назовите, какие из приведенных ниже лиц не являются государственными гражданскими служащими:</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1)       Директор государственного предприятия.</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2)       Заместитель начальника отдела в управлении федеральной службы.</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3)       Адвокат.</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4)       Заведующий отделом торговли городской администрации.</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5)       Заместитель министра по делам молодежи, спорту и туризму Республики Татарстан.</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6)       Ведущий специалист–эксперт.</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7)       Ректор государственного университета.</w:t>
      </w:r>
    </w:p>
    <w:p w:rsidR="0066776F" w:rsidRPr="00626763" w:rsidRDefault="0066776F" w:rsidP="0066776F">
      <w:pPr>
        <w:widowControl/>
        <w:autoSpaceDE/>
        <w:autoSpaceDN/>
        <w:adjustRightInd/>
        <w:spacing w:line="276" w:lineRule="auto"/>
        <w:ind w:firstLine="709"/>
        <w:rPr>
          <w:color w:val="000000" w:themeColor="text1"/>
        </w:rPr>
      </w:pPr>
      <w:r w:rsidRPr="00626763">
        <w:rPr>
          <w:color w:val="000000" w:themeColor="text1"/>
        </w:rPr>
        <w:t>8)       Руководитель департамента федерального министерства.</w:t>
      </w:r>
    </w:p>
    <w:p w:rsidR="0066776F" w:rsidRPr="00626763" w:rsidRDefault="0066776F" w:rsidP="00DC0B31">
      <w:pPr>
        <w:widowControl/>
        <w:autoSpaceDE/>
        <w:autoSpaceDN/>
        <w:adjustRightInd/>
        <w:spacing w:line="276" w:lineRule="auto"/>
        <w:jc w:val="center"/>
        <w:rPr>
          <w:color w:val="000000" w:themeColor="text1"/>
        </w:rPr>
      </w:pPr>
      <w:r w:rsidRPr="00626763">
        <w:rPr>
          <w:color w:val="000000" w:themeColor="text1"/>
        </w:rPr>
        <w:t> </w:t>
      </w:r>
    </w:p>
    <w:p w:rsidR="00A7657A" w:rsidRPr="00626763" w:rsidRDefault="00A7657A" w:rsidP="00C262F3">
      <w:pPr>
        <w:pStyle w:val="aa"/>
        <w:ind w:left="720"/>
        <w:rPr>
          <w:color w:val="000000" w:themeColor="text1"/>
        </w:rPr>
      </w:pPr>
    </w:p>
    <w:p w:rsidR="00AC5996" w:rsidRPr="00626763" w:rsidRDefault="00AC5996" w:rsidP="00C262F3">
      <w:pPr>
        <w:ind w:left="710"/>
        <w:rPr>
          <w:b/>
          <w:i/>
          <w:color w:val="000000" w:themeColor="text1"/>
        </w:rPr>
      </w:pPr>
      <w:r w:rsidRPr="00626763">
        <w:rPr>
          <w:b/>
          <w:i/>
          <w:color w:val="000000" w:themeColor="text1"/>
        </w:rPr>
        <w:t>Типовые задания к интерактивным занятиям</w:t>
      </w:r>
    </w:p>
    <w:p w:rsidR="00AC5996" w:rsidRPr="00626763" w:rsidRDefault="00AC5996" w:rsidP="00C262F3">
      <w:pPr>
        <w:ind w:left="710"/>
        <w:rPr>
          <w:color w:val="000000" w:themeColor="text1"/>
        </w:rPr>
      </w:pPr>
    </w:p>
    <w:p w:rsidR="00AC5996" w:rsidRPr="00626763" w:rsidRDefault="00AC5996" w:rsidP="00C262F3">
      <w:pPr>
        <w:ind w:left="710"/>
        <w:rPr>
          <w:color w:val="000000" w:themeColor="text1"/>
        </w:rPr>
      </w:pPr>
    </w:p>
    <w:p w:rsidR="0066776F" w:rsidRPr="00626763" w:rsidRDefault="0066776F" w:rsidP="0066776F">
      <w:pPr>
        <w:keepNext/>
        <w:widowControl/>
        <w:autoSpaceDE/>
        <w:autoSpaceDN/>
        <w:adjustRightInd/>
        <w:spacing w:line="276" w:lineRule="auto"/>
        <w:ind w:firstLine="709"/>
        <w:rPr>
          <w:color w:val="000000" w:themeColor="text1"/>
        </w:rPr>
      </w:pPr>
      <w:r w:rsidRPr="00626763">
        <w:rPr>
          <w:b/>
          <w:bCs/>
          <w:color w:val="000000" w:themeColor="text1"/>
        </w:rPr>
        <w:t>Кейс. Свод з</w:t>
      </w:r>
      <w:bookmarkStart w:id="1" w:name="_ftnref16"/>
      <w:r w:rsidRPr="00626763">
        <w:rPr>
          <w:b/>
          <w:bCs/>
          <w:color w:val="000000" w:themeColor="text1"/>
        </w:rPr>
        <w:t>аконов царя Вавилонии Хаммурап</w:t>
      </w:r>
      <w:bookmarkEnd w:id="1"/>
      <w:r w:rsidRPr="00626763">
        <w:rPr>
          <w:b/>
          <w:bCs/>
          <w:color w:val="000000" w:themeColor="text1"/>
        </w:rPr>
        <w:t>и</w:t>
      </w:r>
    </w:p>
    <w:p w:rsidR="0066776F" w:rsidRPr="00626763" w:rsidRDefault="0066776F" w:rsidP="0066776F">
      <w:pPr>
        <w:widowControl/>
        <w:autoSpaceDE/>
        <w:autoSpaceDN/>
        <w:adjustRightInd/>
        <w:spacing w:line="276" w:lineRule="auto"/>
        <w:ind w:firstLine="709"/>
        <w:jc w:val="both"/>
        <w:rPr>
          <w:color w:val="000000" w:themeColor="text1"/>
        </w:rPr>
      </w:pPr>
      <w:r w:rsidRPr="00626763">
        <w:rPr>
          <w:color w:val="000000" w:themeColor="text1"/>
        </w:rPr>
        <w:t xml:space="preserve">Законы Хаммурапи являются одним из важнейших источников для изучения права и социально–экономического устройства </w:t>
      </w:r>
      <w:hyperlink r:id="rId9" w:tooltip="Месопотамия" w:history="1">
        <w:r w:rsidRPr="00626763">
          <w:rPr>
            <w:color w:val="000000" w:themeColor="text1"/>
          </w:rPr>
          <w:t>государства</w:t>
        </w:r>
      </w:hyperlink>
      <w:r w:rsidRPr="00626763">
        <w:rPr>
          <w:color w:val="000000" w:themeColor="text1"/>
        </w:rPr>
        <w:t xml:space="preserve">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6776F" w:rsidRPr="00626763" w:rsidRDefault="0066776F" w:rsidP="0066776F">
      <w:pPr>
        <w:widowControl/>
        <w:autoSpaceDE/>
        <w:autoSpaceDN/>
        <w:adjustRightInd/>
        <w:spacing w:line="276" w:lineRule="auto"/>
        <w:ind w:firstLine="709"/>
        <w:jc w:val="both"/>
        <w:rPr>
          <w:color w:val="000000" w:themeColor="text1"/>
        </w:rPr>
      </w:pPr>
      <w:r w:rsidRPr="00626763">
        <w:rPr>
          <w:color w:val="000000" w:themeColor="text1"/>
        </w:rPr>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w:t>
      </w:r>
      <w:r w:rsidRPr="00626763">
        <w:rPr>
          <w:color w:val="000000" w:themeColor="text1"/>
        </w:rPr>
        <w:lastRenderedPageBreak/>
        <w:t>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сиклей,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6776F" w:rsidRPr="00626763" w:rsidRDefault="0066776F" w:rsidP="0066776F">
      <w:pPr>
        <w:widowControl/>
        <w:autoSpaceDE/>
        <w:autoSpaceDN/>
        <w:adjustRightInd/>
        <w:spacing w:line="276" w:lineRule="auto"/>
        <w:ind w:firstLine="709"/>
        <w:jc w:val="both"/>
        <w:rPr>
          <w:color w:val="000000" w:themeColor="text1"/>
        </w:rPr>
      </w:pPr>
      <w:r w:rsidRPr="00626763">
        <w:rPr>
          <w:color w:val="000000" w:themeColor="text1"/>
        </w:rPr>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6776F" w:rsidRPr="00626763" w:rsidRDefault="0066776F" w:rsidP="00754ED7">
      <w:pPr>
        <w:widowControl/>
        <w:autoSpaceDE/>
        <w:autoSpaceDN/>
        <w:adjustRightInd/>
        <w:spacing w:line="276" w:lineRule="auto"/>
        <w:ind w:firstLine="709"/>
        <w:jc w:val="both"/>
        <w:rPr>
          <w:color w:val="000000" w:themeColor="text1"/>
        </w:rPr>
      </w:pPr>
      <w:r w:rsidRPr="00626763">
        <w:rPr>
          <w:color w:val="000000" w:themeColor="text1"/>
        </w:rP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 </w:t>
      </w:r>
    </w:p>
    <w:p w:rsidR="0066776F" w:rsidRPr="00626763" w:rsidRDefault="0066776F" w:rsidP="0066776F">
      <w:pPr>
        <w:widowControl/>
        <w:autoSpaceDE/>
        <w:autoSpaceDN/>
        <w:adjustRightInd/>
        <w:spacing w:line="276" w:lineRule="auto"/>
        <w:ind w:firstLine="709"/>
        <w:rPr>
          <w:b/>
          <w:i/>
          <w:color w:val="000000" w:themeColor="text1"/>
        </w:rPr>
      </w:pPr>
      <w:r w:rsidRPr="00626763">
        <w:rPr>
          <w:b/>
          <w:i/>
          <w:iCs/>
          <w:color w:val="000000" w:themeColor="text1"/>
        </w:rPr>
        <w:t>Вопросы для обсуждения ситуации:</w:t>
      </w:r>
    </w:p>
    <w:p w:rsidR="0066776F" w:rsidRPr="00626763" w:rsidRDefault="0066776F" w:rsidP="0066776F">
      <w:pPr>
        <w:widowControl/>
        <w:tabs>
          <w:tab w:val="left" w:pos="284"/>
        </w:tabs>
        <w:autoSpaceDE/>
        <w:autoSpaceDN/>
        <w:adjustRightInd/>
        <w:spacing w:line="276" w:lineRule="auto"/>
        <w:rPr>
          <w:i/>
          <w:color w:val="000000" w:themeColor="text1"/>
        </w:rPr>
      </w:pPr>
      <w:r w:rsidRPr="00626763">
        <w:rPr>
          <w:i/>
          <w:color w:val="000000" w:themeColor="text1"/>
        </w:rPr>
        <w:t>1)  Какую теорию происхождения государства раскрывает данный Свод законов?</w:t>
      </w:r>
    </w:p>
    <w:p w:rsidR="0066776F" w:rsidRPr="00626763" w:rsidRDefault="0066776F" w:rsidP="0066776F">
      <w:pPr>
        <w:widowControl/>
        <w:tabs>
          <w:tab w:val="left" w:pos="284"/>
        </w:tabs>
        <w:autoSpaceDE/>
        <w:autoSpaceDN/>
        <w:adjustRightInd/>
        <w:spacing w:line="276" w:lineRule="auto"/>
        <w:rPr>
          <w:i/>
          <w:color w:val="000000" w:themeColor="text1"/>
        </w:rPr>
      </w:pPr>
      <w:r w:rsidRPr="00626763">
        <w:rPr>
          <w:i/>
          <w:color w:val="000000" w:themeColor="text1"/>
        </w:rPr>
        <w:t>2)  Можно ли считать данный документ свидетельством зарождения человеческой гуманности?</w:t>
      </w:r>
    </w:p>
    <w:p w:rsidR="0066776F" w:rsidRPr="00626763" w:rsidRDefault="0066776F" w:rsidP="0066776F">
      <w:pPr>
        <w:widowControl/>
        <w:tabs>
          <w:tab w:val="left" w:pos="284"/>
        </w:tabs>
        <w:autoSpaceDE/>
        <w:autoSpaceDN/>
        <w:adjustRightInd/>
        <w:spacing w:line="276" w:lineRule="auto"/>
        <w:rPr>
          <w:i/>
          <w:color w:val="000000" w:themeColor="text1"/>
        </w:rPr>
      </w:pPr>
      <w:r w:rsidRPr="00626763">
        <w:rPr>
          <w:i/>
          <w:color w:val="000000" w:themeColor="text1"/>
        </w:rPr>
        <w:t>3)  Какие позитивные и негативные стороны наблюдаются у этого явления?</w:t>
      </w:r>
    </w:p>
    <w:p w:rsidR="0066776F" w:rsidRPr="00626763" w:rsidRDefault="0066776F" w:rsidP="0066776F">
      <w:pPr>
        <w:widowControl/>
        <w:tabs>
          <w:tab w:val="left" w:pos="284"/>
        </w:tabs>
        <w:autoSpaceDE/>
        <w:autoSpaceDN/>
        <w:adjustRightInd/>
        <w:spacing w:line="276" w:lineRule="auto"/>
        <w:rPr>
          <w:i/>
          <w:color w:val="000000" w:themeColor="text1"/>
        </w:rPr>
      </w:pPr>
      <w:r w:rsidRPr="00626763">
        <w:rPr>
          <w:i/>
          <w:color w:val="000000" w:themeColor="text1"/>
        </w:rPr>
        <w:t>4)  Чьи интересы защищали эти законы?</w:t>
      </w:r>
    </w:p>
    <w:p w:rsidR="0066776F" w:rsidRPr="00626763" w:rsidRDefault="0066776F" w:rsidP="0066776F">
      <w:pPr>
        <w:widowControl/>
        <w:tabs>
          <w:tab w:val="left" w:pos="284"/>
        </w:tabs>
        <w:autoSpaceDE/>
        <w:autoSpaceDN/>
        <w:adjustRightInd/>
        <w:spacing w:line="276" w:lineRule="auto"/>
        <w:rPr>
          <w:i/>
          <w:color w:val="000000" w:themeColor="text1"/>
        </w:rPr>
      </w:pPr>
      <w:r w:rsidRPr="00626763">
        <w:rPr>
          <w:i/>
          <w:color w:val="000000" w:themeColor="text1"/>
        </w:rPr>
        <w:t>5)  Признаки возникновения каких современных функций государства можно заметить на данном этапе развития науки государственного управления?</w:t>
      </w:r>
    </w:p>
    <w:p w:rsidR="00E826B9" w:rsidRPr="00626763" w:rsidRDefault="0066776F" w:rsidP="00DC0B31">
      <w:pPr>
        <w:widowControl/>
        <w:autoSpaceDE/>
        <w:autoSpaceDN/>
        <w:adjustRightInd/>
        <w:spacing w:line="276" w:lineRule="auto"/>
        <w:jc w:val="center"/>
        <w:rPr>
          <w:color w:val="000000" w:themeColor="text1"/>
        </w:rPr>
      </w:pPr>
      <w:r w:rsidRPr="00626763">
        <w:rPr>
          <w:color w:val="000000" w:themeColor="text1"/>
        </w:rPr>
        <w:t> </w:t>
      </w:r>
    </w:p>
    <w:p w:rsidR="00DC0B31" w:rsidRPr="00626763" w:rsidRDefault="00DC0B31" w:rsidP="00754ED7">
      <w:pPr>
        <w:widowControl/>
        <w:shd w:val="clear" w:color="auto" w:fill="FFFFFF"/>
        <w:autoSpaceDE/>
        <w:autoSpaceDN/>
        <w:adjustRightInd/>
        <w:spacing w:line="276" w:lineRule="auto"/>
        <w:ind w:firstLine="709"/>
        <w:jc w:val="both"/>
        <w:rPr>
          <w:b/>
          <w:bCs/>
          <w:i/>
          <w:color w:val="000000" w:themeColor="text1"/>
        </w:rPr>
      </w:pPr>
      <w:r w:rsidRPr="00626763">
        <w:rPr>
          <w:b/>
          <w:bCs/>
          <w:i/>
          <w:color w:val="000000" w:themeColor="text1"/>
        </w:rPr>
        <w:t>Проблемная  ситуация</w:t>
      </w:r>
    </w:p>
    <w:p w:rsidR="00DC0B31" w:rsidRPr="00626763" w:rsidRDefault="00DC0B31" w:rsidP="00DC0B31">
      <w:pPr>
        <w:widowControl/>
        <w:shd w:val="clear" w:color="auto" w:fill="FFFFFF"/>
        <w:autoSpaceDE/>
        <w:autoSpaceDN/>
        <w:adjustRightInd/>
        <w:spacing w:line="276" w:lineRule="auto"/>
        <w:ind w:firstLine="709"/>
        <w:jc w:val="both"/>
        <w:rPr>
          <w:color w:val="000000" w:themeColor="text1"/>
        </w:rPr>
      </w:pPr>
      <w:r w:rsidRPr="00626763">
        <w:rPr>
          <w:color w:val="000000" w:themeColor="text1"/>
        </w:rPr>
        <w:t>Вы - Глава Органа местного самоуправления. Между двумя подчиненными (коллегами) – муниципальными служащими -  возник конфликт, который мешает им успешно работать. Каждый из них в отдельности обращался к вам с просьбой разобраться и поддержать его позицию.</w:t>
      </w:r>
    </w:p>
    <w:p w:rsidR="00754ED7" w:rsidRPr="00626763" w:rsidRDefault="00754ED7" w:rsidP="00754ED7">
      <w:pPr>
        <w:widowControl/>
        <w:autoSpaceDE/>
        <w:autoSpaceDN/>
        <w:adjustRightInd/>
        <w:spacing w:line="276" w:lineRule="auto"/>
        <w:ind w:firstLine="709"/>
        <w:rPr>
          <w:b/>
          <w:i/>
          <w:color w:val="000000" w:themeColor="text1"/>
        </w:rPr>
      </w:pPr>
      <w:r w:rsidRPr="00626763">
        <w:rPr>
          <w:b/>
          <w:i/>
          <w:iCs/>
          <w:color w:val="000000" w:themeColor="text1"/>
        </w:rPr>
        <w:t>Вопросы для обсуждения ситуации:</w:t>
      </w:r>
    </w:p>
    <w:p w:rsidR="00DC0B31" w:rsidRPr="00626763" w:rsidRDefault="00DC0B31" w:rsidP="00DC0B31">
      <w:pPr>
        <w:widowControl/>
        <w:shd w:val="clear" w:color="auto" w:fill="FFFFFF"/>
        <w:autoSpaceDE/>
        <w:autoSpaceDN/>
        <w:adjustRightInd/>
        <w:spacing w:line="276" w:lineRule="auto"/>
        <w:ind w:firstLine="709"/>
        <w:jc w:val="both"/>
        <w:rPr>
          <w:i/>
          <w:color w:val="000000" w:themeColor="text1"/>
          <w:shd w:val="clear" w:color="auto" w:fill="FFFFFF"/>
        </w:rPr>
      </w:pPr>
      <w:r w:rsidRPr="00626763">
        <w:rPr>
          <w:i/>
          <w:color w:val="000000" w:themeColor="text1"/>
          <w:shd w:val="clear" w:color="auto" w:fill="FFFFFF"/>
        </w:rPr>
        <w:t xml:space="preserve">Проанализируйте сложившуюся ситуацию. </w:t>
      </w:r>
    </w:p>
    <w:p w:rsidR="00DC0B31" w:rsidRPr="00626763" w:rsidRDefault="00DC0B31" w:rsidP="00DC0B31">
      <w:pPr>
        <w:widowControl/>
        <w:shd w:val="clear" w:color="auto" w:fill="FFFFFF"/>
        <w:autoSpaceDE/>
        <w:autoSpaceDN/>
        <w:adjustRightInd/>
        <w:spacing w:line="276" w:lineRule="auto"/>
        <w:ind w:firstLine="709"/>
        <w:jc w:val="both"/>
        <w:rPr>
          <w:i/>
          <w:color w:val="000000" w:themeColor="text1"/>
          <w:shd w:val="clear" w:color="auto" w:fill="FFFFFF"/>
        </w:rPr>
      </w:pPr>
      <w:r w:rsidRPr="00626763">
        <w:rPr>
          <w:i/>
          <w:color w:val="000000" w:themeColor="text1"/>
          <w:shd w:val="clear" w:color="auto" w:fill="FFFFFF"/>
        </w:rPr>
        <w:t xml:space="preserve">Выберите и обоснуйте свой вариант поведения в этой ситуации. </w:t>
      </w:r>
    </w:p>
    <w:p w:rsidR="00DC0B31" w:rsidRPr="00626763" w:rsidRDefault="00DC0B31" w:rsidP="00DC0B31">
      <w:pPr>
        <w:widowControl/>
        <w:shd w:val="clear" w:color="auto" w:fill="FFFFFF"/>
        <w:autoSpaceDE/>
        <w:autoSpaceDN/>
        <w:adjustRightInd/>
        <w:spacing w:line="276" w:lineRule="auto"/>
        <w:ind w:firstLine="709"/>
        <w:jc w:val="both"/>
        <w:rPr>
          <w:i/>
          <w:color w:val="000000" w:themeColor="text1"/>
          <w:shd w:val="clear" w:color="auto" w:fill="FFFFFF"/>
        </w:rPr>
      </w:pPr>
      <w:r w:rsidRPr="00626763">
        <w:rPr>
          <w:i/>
          <w:color w:val="000000" w:themeColor="text1"/>
          <w:shd w:val="clear" w:color="auto" w:fill="FFFFFF"/>
        </w:rPr>
        <w:t>Какие методы управления Вы выберете в данной ситуации? Почему?</w:t>
      </w:r>
    </w:p>
    <w:p w:rsidR="00E826B9" w:rsidRPr="00626763" w:rsidRDefault="00E826B9" w:rsidP="00C262F3">
      <w:pPr>
        <w:pStyle w:val="aa"/>
        <w:ind w:left="720"/>
        <w:rPr>
          <w:color w:val="000000" w:themeColor="text1"/>
        </w:rPr>
      </w:pPr>
    </w:p>
    <w:p w:rsidR="00011E46" w:rsidRPr="00626763" w:rsidRDefault="00011E46" w:rsidP="00C262F3">
      <w:pPr>
        <w:pStyle w:val="aa"/>
        <w:ind w:left="720"/>
        <w:rPr>
          <w:b/>
          <w:color w:val="000000" w:themeColor="text1"/>
        </w:rPr>
      </w:pPr>
      <w:r w:rsidRPr="00626763">
        <w:rPr>
          <w:b/>
          <w:color w:val="000000" w:themeColor="text1"/>
        </w:rPr>
        <w:t>Темы информационных и исследовательских проектов</w:t>
      </w:r>
    </w:p>
    <w:p w:rsidR="00011E46" w:rsidRPr="00626763" w:rsidRDefault="00011E46" w:rsidP="00C262F3">
      <w:pPr>
        <w:pStyle w:val="aa"/>
        <w:ind w:left="720"/>
        <w:rPr>
          <w:color w:val="000000" w:themeColor="text1"/>
        </w:rPr>
      </w:pPr>
    </w:p>
    <w:p w:rsidR="00EF617E" w:rsidRPr="00626763" w:rsidRDefault="00EF617E" w:rsidP="00C262F3">
      <w:pPr>
        <w:pStyle w:val="aa"/>
        <w:ind w:left="720"/>
        <w:rPr>
          <w:color w:val="000000" w:themeColor="text1"/>
        </w:rPr>
      </w:pPr>
      <w:r w:rsidRPr="00626763">
        <w:rPr>
          <w:color w:val="000000" w:themeColor="text1"/>
        </w:rPr>
        <w:t>1.</w:t>
      </w:r>
      <w:r w:rsidR="00011E46" w:rsidRPr="00626763">
        <w:rPr>
          <w:color w:val="000000" w:themeColor="text1"/>
        </w:rPr>
        <w:t xml:space="preserve">Государственное управление (содержание основных понятий). </w:t>
      </w:r>
    </w:p>
    <w:p w:rsidR="00EF617E" w:rsidRPr="00626763" w:rsidRDefault="00011E46" w:rsidP="00C262F3">
      <w:pPr>
        <w:pStyle w:val="aa"/>
        <w:ind w:left="720"/>
        <w:rPr>
          <w:color w:val="000000" w:themeColor="text1"/>
        </w:rPr>
      </w:pPr>
      <w:r w:rsidRPr="00626763">
        <w:rPr>
          <w:color w:val="000000" w:themeColor="text1"/>
        </w:rPr>
        <w:t xml:space="preserve">2. Основные научные школы, изучающие государственное управление. </w:t>
      </w:r>
    </w:p>
    <w:p w:rsidR="00EF617E" w:rsidRPr="00626763" w:rsidRDefault="00011E46" w:rsidP="00C262F3">
      <w:pPr>
        <w:pStyle w:val="aa"/>
        <w:ind w:left="720"/>
        <w:rPr>
          <w:color w:val="000000" w:themeColor="text1"/>
        </w:rPr>
      </w:pPr>
      <w:r w:rsidRPr="00626763">
        <w:rPr>
          <w:color w:val="000000" w:themeColor="text1"/>
        </w:rPr>
        <w:t xml:space="preserve">3. Виды и методы государственного управления. </w:t>
      </w:r>
    </w:p>
    <w:p w:rsidR="00EF617E" w:rsidRPr="00626763" w:rsidRDefault="00011E46" w:rsidP="00C262F3">
      <w:pPr>
        <w:pStyle w:val="aa"/>
        <w:ind w:left="720"/>
        <w:rPr>
          <w:color w:val="000000" w:themeColor="text1"/>
        </w:rPr>
      </w:pPr>
      <w:r w:rsidRPr="00626763">
        <w:rPr>
          <w:color w:val="000000" w:themeColor="text1"/>
        </w:rPr>
        <w:lastRenderedPageBreak/>
        <w:t xml:space="preserve">4. Принципы государственного управления. </w:t>
      </w:r>
    </w:p>
    <w:p w:rsidR="00EF617E" w:rsidRPr="00626763" w:rsidRDefault="00011E46" w:rsidP="00C262F3">
      <w:pPr>
        <w:pStyle w:val="aa"/>
        <w:ind w:left="720"/>
        <w:rPr>
          <w:color w:val="000000" w:themeColor="text1"/>
        </w:rPr>
      </w:pPr>
      <w:r w:rsidRPr="00626763">
        <w:rPr>
          <w:color w:val="000000" w:themeColor="text1"/>
        </w:rPr>
        <w:t xml:space="preserve">5. Функции государственного управления. </w:t>
      </w:r>
    </w:p>
    <w:p w:rsidR="00EF617E" w:rsidRPr="00626763" w:rsidRDefault="00011E46" w:rsidP="00C262F3">
      <w:pPr>
        <w:pStyle w:val="aa"/>
        <w:ind w:left="720"/>
        <w:rPr>
          <w:color w:val="000000" w:themeColor="text1"/>
        </w:rPr>
      </w:pPr>
      <w:r w:rsidRPr="00626763">
        <w:rPr>
          <w:color w:val="000000" w:themeColor="text1"/>
        </w:rPr>
        <w:t xml:space="preserve">6. Особенности государственного управления в странах с федеративным государственным устройством. </w:t>
      </w:r>
    </w:p>
    <w:p w:rsidR="00EF617E" w:rsidRPr="00626763" w:rsidRDefault="00011E46" w:rsidP="00C262F3">
      <w:pPr>
        <w:pStyle w:val="aa"/>
        <w:ind w:left="720"/>
        <w:rPr>
          <w:color w:val="000000" w:themeColor="text1"/>
        </w:rPr>
      </w:pPr>
      <w:r w:rsidRPr="00626763">
        <w:rPr>
          <w:color w:val="000000" w:themeColor="text1"/>
        </w:rPr>
        <w:t xml:space="preserve">7. Государственное управление в унитарных государствах. </w:t>
      </w:r>
    </w:p>
    <w:p w:rsidR="00EF617E" w:rsidRPr="00626763" w:rsidRDefault="00011E46" w:rsidP="00C262F3">
      <w:pPr>
        <w:pStyle w:val="aa"/>
        <w:ind w:left="720"/>
        <w:rPr>
          <w:color w:val="000000" w:themeColor="text1"/>
        </w:rPr>
      </w:pPr>
      <w:r w:rsidRPr="00626763">
        <w:rPr>
          <w:color w:val="000000" w:themeColor="text1"/>
        </w:rPr>
        <w:t xml:space="preserve">8. Система органов государственной власти в РФ. </w:t>
      </w:r>
    </w:p>
    <w:p w:rsidR="00EF617E" w:rsidRPr="00626763" w:rsidRDefault="00011E46" w:rsidP="00C262F3">
      <w:pPr>
        <w:pStyle w:val="aa"/>
        <w:ind w:left="720"/>
        <w:rPr>
          <w:color w:val="000000" w:themeColor="text1"/>
        </w:rPr>
      </w:pPr>
      <w:r w:rsidRPr="00626763">
        <w:rPr>
          <w:color w:val="000000" w:themeColor="text1"/>
        </w:rPr>
        <w:t xml:space="preserve">9. Исполнительная власть и ее функции. </w:t>
      </w:r>
    </w:p>
    <w:p w:rsidR="00EF617E" w:rsidRPr="00626763" w:rsidRDefault="00011E46" w:rsidP="00C262F3">
      <w:pPr>
        <w:pStyle w:val="aa"/>
        <w:ind w:left="720"/>
        <w:rPr>
          <w:color w:val="000000" w:themeColor="text1"/>
        </w:rPr>
      </w:pPr>
      <w:r w:rsidRPr="00626763">
        <w:rPr>
          <w:color w:val="000000" w:themeColor="text1"/>
        </w:rPr>
        <w:t xml:space="preserve">10. Органы государственной власти в субъектах РФ. </w:t>
      </w:r>
    </w:p>
    <w:p w:rsidR="00EF617E" w:rsidRPr="00626763" w:rsidRDefault="00011E46" w:rsidP="00C262F3">
      <w:pPr>
        <w:pStyle w:val="aa"/>
        <w:ind w:left="720"/>
        <w:rPr>
          <w:color w:val="000000" w:themeColor="text1"/>
        </w:rPr>
      </w:pPr>
      <w:r w:rsidRPr="00626763">
        <w:rPr>
          <w:color w:val="000000" w:themeColor="text1"/>
        </w:rPr>
        <w:t xml:space="preserve">11. Сущность и принципы регионального управления. </w:t>
      </w:r>
    </w:p>
    <w:p w:rsidR="00EF617E" w:rsidRPr="00626763" w:rsidRDefault="00011E46" w:rsidP="00C262F3">
      <w:pPr>
        <w:pStyle w:val="aa"/>
        <w:ind w:left="720"/>
        <w:rPr>
          <w:color w:val="000000" w:themeColor="text1"/>
        </w:rPr>
      </w:pPr>
      <w:r w:rsidRPr="00626763">
        <w:rPr>
          <w:color w:val="000000" w:themeColor="text1"/>
        </w:rPr>
        <w:t xml:space="preserve">12. Цели и основные положения региональной политики. </w:t>
      </w:r>
    </w:p>
    <w:p w:rsidR="00EF617E" w:rsidRPr="00626763" w:rsidRDefault="00011E46" w:rsidP="00C262F3">
      <w:pPr>
        <w:pStyle w:val="aa"/>
        <w:ind w:left="720"/>
        <w:rPr>
          <w:color w:val="000000" w:themeColor="text1"/>
        </w:rPr>
      </w:pPr>
      <w:r w:rsidRPr="00626763">
        <w:rPr>
          <w:color w:val="000000" w:themeColor="text1"/>
        </w:rPr>
        <w:t xml:space="preserve">13. Организация регионального управления. </w:t>
      </w:r>
    </w:p>
    <w:p w:rsidR="00EF617E" w:rsidRPr="00626763" w:rsidRDefault="00011E46" w:rsidP="00C262F3">
      <w:pPr>
        <w:pStyle w:val="aa"/>
        <w:ind w:left="720"/>
        <w:rPr>
          <w:color w:val="000000" w:themeColor="text1"/>
        </w:rPr>
      </w:pPr>
      <w:r w:rsidRPr="00626763">
        <w:rPr>
          <w:color w:val="000000" w:themeColor="text1"/>
        </w:rPr>
        <w:t xml:space="preserve">14. Принципы формирования государственной политики. </w:t>
      </w:r>
    </w:p>
    <w:p w:rsidR="00EF617E" w:rsidRPr="00626763" w:rsidRDefault="00011E46" w:rsidP="00C262F3">
      <w:pPr>
        <w:pStyle w:val="aa"/>
        <w:ind w:left="720"/>
        <w:rPr>
          <w:color w:val="000000" w:themeColor="text1"/>
        </w:rPr>
      </w:pPr>
      <w:r w:rsidRPr="00626763">
        <w:rPr>
          <w:color w:val="000000" w:themeColor="text1"/>
        </w:rPr>
        <w:t xml:space="preserve">15. Порядок принятия государственного бюджета РФ. </w:t>
      </w:r>
    </w:p>
    <w:p w:rsidR="00EF617E" w:rsidRPr="00626763" w:rsidRDefault="00011E46" w:rsidP="00C262F3">
      <w:pPr>
        <w:pStyle w:val="aa"/>
        <w:ind w:left="720"/>
        <w:rPr>
          <w:color w:val="000000" w:themeColor="text1"/>
        </w:rPr>
      </w:pPr>
      <w:r w:rsidRPr="00626763">
        <w:rPr>
          <w:color w:val="000000" w:themeColor="text1"/>
        </w:rPr>
        <w:t xml:space="preserve">16. Факторы реализации государственной политики. </w:t>
      </w:r>
    </w:p>
    <w:p w:rsidR="00EF617E" w:rsidRPr="00626763" w:rsidRDefault="00011E46" w:rsidP="00C262F3">
      <w:pPr>
        <w:pStyle w:val="aa"/>
        <w:ind w:left="720"/>
        <w:rPr>
          <w:color w:val="000000" w:themeColor="text1"/>
        </w:rPr>
      </w:pPr>
      <w:r w:rsidRPr="00626763">
        <w:rPr>
          <w:color w:val="000000" w:themeColor="text1"/>
        </w:rPr>
        <w:t xml:space="preserve">17. Объекты и субъекты государственного регулирования экономики. </w:t>
      </w:r>
    </w:p>
    <w:p w:rsidR="00EF617E" w:rsidRPr="00626763" w:rsidRDefault="00011E46" w:rsidP="00C262F3">
      <w:pPr>
        <w:pStyle w:val="aa"/>
        <w:ind w:left="720"/>
        <w:rPr>
          <w:color w:val="000000" w:themeColor="text1"/>
        </w:rPr>
      </w:pPr>
      <w:r w:rsidRPr="00626763">
        <w:rPr>
          <w:color w:val="000000" w:themeColor="text1"/>
        </w:rPr>
        <w:t xml:space="preserve">18. Методы государственного регулирования экономики. </w:t>
      </w:r>
    </w:p>
    <w:p w:rsidR="00EF617E" w:rsidRPr="00626763" w:rsidRDefault="00011E46" w:rsidP="00C262F3">
      <w:pPr>
        <w:pStyle w:val="aa"/>
        <w:ind w:left="720"/>
        <w:rPr>
          <w:color w:val="000000" w:themeColor="text1"/>
        </w:rPr>
      </w:pPr>
      <w:r w:rsidRPr="00626763">
        <w:rPr>
          <w:color w:val="000000" w:themeColor="text1"/>
        </w:rPr>
        <w:t xml:space="preserve">19. Прогнозирование и планирование в условиях рынка. </w:t>
      </w:r>
    </w:p>
    <w:p w:rsidR="00EF617E" w:rsidRPr="00626763" w:rsidRDefault="00011E46" w:rsidP="00C262F3">
      <w:pPr>
        <w:pStyle w:val="aa"/>
        <w:ind w:left="720"/>
        <w:rPr>
          <w:color w:val="000000" w:themeColor="text1"/>
        </w:rPr>
      </w:pPr>
      <w:r w:rsidRPr="00626763">
        <w:rPr>
          <w:color w:val="000000" w:themeColor="text1"/>
        </w:rPr>
        <w:t xml:space="preserve">20. Антимонопольный контроль государства. </w:t>
      </w:r>
    </w:p>
    <w:p w:rsidR="00EF617E" w:rsidRPr="00626763" w:rsidRDefault="00011E46" w:rsidP="00C262F3">
      <w:pPr>
        <w:pStyle w:val="aa"/>
        <w:ind w:left="720"/>
        <w:rPr>
          <w:color w:val="000000" w:themeColor="text1"/>
        </w:rPr>
      </w:pPr>
      <w:r w:rsidRPr="00626763">
        <w:rPr>
          <w:color w:val="000000" w:themeColor="text1"/>
        </w:rPr>
        <w:t xml:space="preserve">21. Государственное регулирование предпринимательской деятельности. </w:t>
      </w:r>
    </w:p>
    <w:p w:rsidR="00EF617E" w:rsidRPr="00626763" w:rsidRDefault="00011E46" w:rsidP="00C262F3">
      <w:pPr>
        <w:pStyle w:val="aa"/>
        <w:ind w:left="720"/>
        <w:rPr>
          <w:color w:val="000000" w:themeColor="text1"/>
        </w:rPr>
      </w:pPr>
      <w:r w:rsidRPr="00626763">
        <w:rPr>
          <w:color w:val="000000" w:themeColor="text1"/>
        </w:rPr>
        <w:t xml:space="preserve">22. Формы содействия занятости населения. </w:t>
      </w:r>
    </w:p>
    <w:p w:rsidR="00EF617E" w:rsidRPr="00626763" w:rsidRDefault="00011E46" w:rsidP="00C262F3">
      <w:pPr>
        <w:pStyle w:val="aa"/>
        <w:ind w:left="720"/>
        <w:rPr>
          <w:color w:val="000000" w:themeColor="text1"/>
        </w:rPr>
      </w:pPr>
      <w:r w:rsidRPr="00626763">
        <w:rPr>
          <w:color w:val="000000" w:themeColor="text1"/>
        </w:rPr>
        <w:t xml:space="preserve">23. Государственная научно-техническая и промышленная политика. </w:t>
      </w:r>
    </w:p>
    <w:p w:rsidR="00EF617E" w:rsidRPr="00626763" w:rsidRDefault="00011E46" w:rsidP="00C262F3">
      <w:pPr>
        <w:pStyle w:val="aa"/>
        <w:ind w:left="720"/>
        <w:rPr>
          <w:color w:val="000000" w:themeColor="text1"/>
        </w:rPr>
      </w:pPr>
      <w:r w:rsidRPr="00626763">
        <w:rPr>
          <w:color w:val="000000" w:themeColor="text1"/>
        </w:rPr>
        <w:t xml:space="preserve">24. Управление государственным имуществом. </w:t>
      </w:r>
    </w:p>
    <w:p w:rsidR="00EF617E" w:rsidRPr="00626763" w:rsidRDefault="00011E46" w:rsidP="00C262F3">
      <w:pPr>
        <w:pStyle w:val="aa"/>
        <w:ind w:left="720"/>
        <w:rPr>
          <w:color w:val="000000" w:themeColor="text1"/>
        </w:rPr>
      </w:pPr>
      <w:r w:rsidRPr="00626763">
        <w:rPr>
          <w:color w:val="000000" w:themeColor="text1"/>
        </w:rPr>
        <w:t xml:space="preserve">25. Управление государственным имуществом. </w:t>
      </w:r>
    </w:p>
    <w:p w:rsidR="00EF617E" w:rsidRPr="00626763" w:rsidRDefault="00011E46" w:rsidP="00C262F3">
      <w:pPr>
        <w:pStyle w:val="aa"/>
        <w:ind w:left="720"/>
        <w:rPr>
          <w:color w:val="000000" w:themeColor="text1"/>
        </w:rPr>
      </w:pPr>
      <w:r w:rsidRPr="00626763">
        <w:rPr>
          <w:color w:val="000000" w:themeColor="text1"/>
        </w:rPr>
        <w:t xml:space="preserve">26. Государственный контроль за качеством услуг здравоохранения, образования. </w:t>
      </w:r>
    </w:p>
    <w:p w:rsidR="00EF617E" w:rsidRPr="00626763" w:rsidRDefault="00011E46" w:rsidP="00C262F3">
      <w:pPr>
        <w:pStyle w:val="aa"/>
        <w:ind w:left="720"/>
        <w:rPr>
          <w:color w:val="000000" w:themeColor="text1"/>
        </w:rPr>
      </w:pPr>
      <w:r w:rsidRPr="00626763">
        <w:rPr>
          <w:color w:val="000000" w:themeColor="text1"/>
        </w:rPr>
        <w:t xml:space="preserve">27. Государственная поддержка безработных. </w:t>
      </w:r>
    </w:p>
    <w:p w:rsidR="00EF617E" w:rsidRPr="00626763" w:rsidRDefault="00011E46" w:rsidP="00C262F3">
      <w:pPr>
        <w:pStyle w:val="aa"/>
        <w:ind w:left="720"/>
        <w:rPr>
          <w:color w:val="000000" w:themeColor="text1"/>
        </w:rPr>
      </w:pPr>
      <w:r w:rsidRPr="00626763">
        <w:rPr>
          <w:color w:val="000000" w:themeColor="text1"/>
        </w:rPr>
        <w:t>28. Социальная защита населения. Социальное обслуживание.</w:t>
      </w:r>
    </w:p>
    <w:p w:rsidR="00EF617E" w:rsidRPr="00626763" w:rsidRDefault="00011E46" w:rsidP="00C262F3">
      <w:pPr>
        <w:pStyle w:val="aa"/>
        <w:ind w:left="720"/>
        <w:rPr>
          <w:color w:val="000000" w:themeColor="text1"/>
        </w:rPr>
      </w:pPr>
      <w:r w:rsidRPr="00626763">
        <w:rPr>
          <w:color w:val="000000" w:themeColor="text1"/>
        </w:rPr>
        <w:t xml:space="preserve"> 29. Федеральные целевые программы. </w:t>
      </w:r>
    </w:p>
    <w:p w:rsidR="00EF617E" w:rsidRPr="00626763" w:rsidRDefault="00011E46" w:rsidP="00C262F3">
      <w:pPr>
        <w:pStyle w:val="aa"/>
        <w:ind w:left="720"/>
        <w:rPr>
          <w:color w:val="000000" w:themeColor="text1"/>
        </w:rPr>
      </w:pPr>
      <w:r w:rsidRPr="00626763">
        <w:rPr>
          <w:color w:val="000000" w:themeColor="text1"/>
        </w:rPr>
        <w:t>30. Пенсионное обеспечение. Социальное страхование.</w:t>
      </w:r>
    </w:p>
    <w:p w:rsidR="00EF617E" w:rsidRPr="00626763" w:rsidRDefault="00011E46" w:rsidP="00C262F3">
      <w:pPr>
        <w:pStyle w:val="aa"/>
        <w:ind w:left="720"/>
        <w:rPr>
          <w:color w:val="000000" w:themeColor="text1"/>
        </w:rPr>
      </w:pPr>
      <w:r w:rsidRPr="00626763">
        <w:rPr>
          <w:color w:val="000000" w:themeColor="text1"/>
        </w:rPr>
        <w:t xml:space="preserve"> 31. Государственный контроль за качеством услуг здравоохранения, образования. </w:t>
      </w:r>
    </w:p>
    <w:p w:rsidR="00EF617E" w:rsidRPr="00626763" w:rsidRDefault="00011E46" w:rsidP="00C262F3">
      <w:pPr>
        <w:pStyle w:val="aa"/>
        <w:ind w:left="720"/>
        <w:rPr>
          <w:color w:val="000000" w:themeColor="text1"/>
        </w:rPr>
      </w:pPr>
      <w:r w:rsidRPr="00626763">
        <w:rPr>
          <w:color w:val="000000" w:themeColor="text1"/>
        </w:rPr>
        <w:t xml:space="preserve">32. Роль местных органов управления в развитии культуры, здравоохранения, образования. </w:t>
      </w:r>
    </w:p>
    <w:p w:rsidR="00EF617E" w:rsidRPr="00626763" w:rsidRDefault="00011E46" w:rsidP="00C262F3">
      <w:pPr>
        <w:pStyle w:val="aa"/>
        <w:ind w:left="720"/>
        <w:rPr>
          <w:color w:val="000000" w:themeColor="text1"/>
        </w:rPr>
      </w:pPr>
      <w:r w:rsidRPr="00626763">
        <w:rPr>
          <w:color w:val="000000" w:themeColor="text1"/>
        </w:rPr>
        <w:t>33. Финансирование отраслей социальной сферы.</w:t>
      </w:r>
    </w:p>
    <w:p w:rsidR="00EF617E" w:rsidRPr="00626763" w:rsidRDefault="00011E46" w:rsidP="00C262F3">
      <w:pPr>
        <w:pStyle w:val="aa"/>
        <w:ind w:left="720"/>
        <w:rPr>
          <w:color w:val="000000" w:themeColor="text1"/>
        </w:rPr>
      </w:pPr>
      <w:r w:rsidRPr="00626763">
        <w:rPr>
          <w:color w:val="000000" w:themeColor="text1"/>
        </w:rPr>
        <w:t xml:space="preserve"> 34. Социальные конфликты (понятие, предотвращение и разрешение). </w:t>
      </w:r>
    </w:p>
    <w:p w:rsidR="00EF617E" w:rsidRPr="00626763" w:rsidRDefault="00011E46" w:rsidP="00C262F3">
      <w:pPr>
        <w:pStyle w:val="aa"/>
        <w:ind w:left="720"/>
        <w:rPr>
          <w:color w:val="000000" w:themeColor="text1"/>
        </w:rPr>
      </w:pPr>
      <w:r w:rsidRPr="00626763">
        <w:rPr>
          <w:color w:val="000000" w:themeColor="text1"/>
        </w:rPr>
        <w:t xml:space="preserve">35. Критерии классификации и виды чрезвычайных ситуаций. </w:t>
      </w:r>
    </w:p>
    <w:p w:rsidR="00EF617E" w:rsidRPr="00626763" w:rsidRDefault="00011E46" w:rsidP="00C262F3">
      <w:pPr>
        <w:pStyle w:val="aa"/>
        <w:ind w:left="720"/>
        <w:rPr>
          <w:color w:val="000000" w:themeColor="text1"/>
        </w:rPr>
      </w:pPr>
      <w:r w:rsidRPr="00626763">
        <w:rPr>
          <w:color w:val="000000" w:themeColor="text1"/>
        </w:rPr>
        <w:t xml:space="preserve">36. Органы государственного регулирования по ядерной, технической, экологической, пожарной безопасности. </w:t>
      </w:r>
    </w:p>
    <w:p w:rsidR="00EF617E" w:rsidRPr="00626763" w:rsidRDefault="00011E46" w:rsidP="00C262F3">
      <w:pPr>
        <w:pStyle w:val="aa"/>
        <w:ind w:left="720"/>
        <w:rPr>
          <w:color w:val="000000" w:themeColor="text1"/>
        </w:rPr>
      </w:pPr>
      <w:r w:rsidRPr="00626763">
        <w:rPr>
          <w:color w:val="000000" w:themeColor="text1"/>
        </w:rPr>
        <w:t xml:space="preserve">37. Порядок ликвидации чрезвычайных ситуаций и их последствий. </w:t>
      </w:r>
    </w:p>
    <w:p w:rsidR="00EF617E" w:rsidRPr="00626763" w:rsidRDefault="00011E46" w:rsidP="00C262F3">
      <w:pPr>
        <w:pStyle w:val="aa"/>
        <w:ind w:left="720"/>
        <w:rPr>
          <w:color w:val="000000" w:themeColor="text1"/>
        </w:rPr>
      </w:pPr>
      <w:r w:rsidRPr="00626763">
        <w:rPr>
          <w:color w:val="000000" w:themeColor="text1"/>
        </w:rPr>
        <w:t xml:space="preserve">38. Федеральные органы по ликвидации чрезвычайных ситуаций. </w:t>
      </w:r>
    </w:p>
    <w:p w:rsidR="00EF617E" w:rsidRPr="00626763" w:rsidRDefault="00011E46" w:rsidP="00C262F3">
      <w:pPr>
        <w:pStyle w:val="aa"/>
        <w:ind w:left="720"/>
        <w:rPr>
          <w:color w:val="000000" w:themeColor="text1"/>
        </w:rPr>
      </w:pPr>
      <w:r w:rsidRPr="00626763">
        <w:rPr>
          <w:color w:val="000000" w:themeColor="text1"/>
        </w:rPr>
        <w:t xml:space="preserve">39. Местное управление и местное сообщество. </w:t>
      </w:r>
    </w:p>
    <w:p w:rsidR="00EF617E" w:rsidRPr="00626763" w:rsidRDefault="00011E46" w:rsidP="00C262F3">
      <w:pPr>
        <w:pStyle w:val="aa"/>
        <w:ind w:left="720"/>
        <w:rPr>
          <w:color w:val="000000" w:themeColor="text1"/>
        </w:rPr>
      </w:pPr>
      <w:r w:rsidRPr="00626763">
        <w:rPr>
          <w:color w:val="000000" w:themeColor="text1"/>
        </w:rPr>
        <w:t xml:space="preserve">40. Местное управление и государство: основные взаимосвязи. </w:t>
      </w:r>
    </w:p>
    <w:p w:rsidR="00EF617E" w:rsidRPr="00626763" w:rsidRDefault="00011E46" w:rsidP="00C262F3">
      <w:pPr>
        <w:pStyle w:val="aa"/>
        <w:ind w:left="720"/>
        <w:rPr>
          <w:color w:val="000000" w:themeColor="text1"/>
        </w:rPr>
      </w:pPr>
      <w:r w:rsidRPr="00626763">
        <w:rPr>
          <w:color w:val="000000" w:themeColor="text1"/>
        </w:rPr>
        <w:t xml:space="preserve">41. Местное управление Московской Руси в XV-XVII вв. </w:t>
      </w:r>
    </w:p>
    <w:p w:rsidR="00EF617E" w:rsidRPr="00626763" w:rsidRDefault="00011E46" w:rsidP="00C262F3">
      <w:pPr>
        <w:pStyle w:val="aa"/>
        <w:ind w:left="720"/>
        <w:rPr>
          <w:color w:val="000000" w:themeColor="text1"/>
        </w:rPr>
      </w:pPr>
      <w:r w:rsidRPr="00626763">
        <w:rPr>
          <w:color w:val="000000" w:themeColor="text1"/>
        </w:rPr>
        <w:t xml:space="preserve">42. Реформы местного управления в России конца XVII-XVIII вв. </w:t>
      </w:r>
    </w:p>
    <w:p w:rsidR="00EF617E" w:rsidRPr="00626763" w:rsidRDefault="00011E46" w:rsidP="00C262F3">
      <w:pPr>
        <w:pStyle w:val="aa"/>
        <w:ind w:left="720"/>
        <w:rPr>
          <w:color w:val="000000" w:themeColor="text1"/>
        </w:rPr>
      </w:pPr>
      <w:r w:rsidRPr="00626763">
        <w:rPr>
          <w:color w:val="000000" w:themeColor="text1"/>
        </w:rPr>
        <w:t xml:space="preserve">43. Реформы местного управления в Западной Европе XIX в. </w:t>
      </w:r>
    </w:p>
    <w:p w:rsidR="00EF617E" w:rsidRPr="00626763" w:rsidRDefault="00011E46" w:rsidP="00C262F3">
      <w:pPr>
        <w:pStyle w:val="aa"/>
        <w:ind w:left="720"/>
        <w:rPr>
          <w:color w:val="000000" w:themeColor="text1"/>
        </w:rPr>
      </w:pPr>
      <w:r w:rsidRPr="00626763">
        <w:rPr>
          <w:color w:val="000000" w:themeColor="text1"/>
        </w:rPr>
        <w:t>44. Земская реформа в России. Организац</w:t>
      </w:r>
      <w:r w:rsidR="00EF617E" w:rsidRPr="00626763">
        <w:rPr>
          <w:color w:val="000000" w:themeColor="text1"/>
        </w:rPr>
        <w:t xml:space="preserve">ия и функционирование земств. </w:t>
      </w:r>
    </w:p>
    <w:p w:rsidR="00EF617E" w:rsidRPr="00626763" w:rsidRDefault="00011E46" w:rsidP="00C262F3">
      <w:pPr>
        <w:pStyle w:val="aa"/>
        <w:ind w:left="720"/>
        <w:rPr>
          <w:color w:val="000000" w:themeColor="text1"/>
        </w:rPr>
      </w:pPr>
      <w:r w:rsidRPr="00626763">
        <w:rPr>
          <w:color w:val="000000" w:themeColor="text1"/>
        </w:rPr>
        <w:t xml:space="preserve">45. Местные Советы и организация местного управления в СССР. </w:t>
      </w:r>
    </w:p>
    <w:p w:rsidR="00EF617E" w:rsidRPr="00626763" w:rsidRDefault="00011E46" w:rsidP="00C262F3">
      <w:pPr>
        <w:pStyle w:val="aa"/>
        <w:ind w:left="720"/>
        <w:rPr>
          <w:color w:val="000000" w:themeColor="text1"/>
        </w:rPr>
      </w:pPr>
      <w:r w:rsidRPr="00626763">
        <w:rPr>
          <w:color w:val="000000" w:themeColor="text1"/>
        </w:rPr>
        <w:t xml:space="preserve">46. Сближение национальных систем и Европейская хартия самоуправления. 47. Зарубежные системы местного самоуправления. </w:t>
      </w:r>
    </w:p>
    <w:p w:rsidR="00EF617E" w:rsidRPr="00626763" w:rsidRDefault="00011E46" w:rsidP="00C262F3">
      <w:pPr>
        <w:pStyle w:val="aa"/>
        <w:ind w:left="720"/>
        <w:rPr>
          <w:color w:val="000000" w:themeColor="text1"/>
        </w:rPr>
      </w:pPr>
      <w:r w:rsidRPr="00626763">
        <w:rPr>
          <w:color w:val="000000" w:themeColor="text1"/>
        </w:rPr>
        <w:t xml:space="preserve">48. Основы правового статуса местного самоуправления в РФ. </w:t>
      </w:r>
    </w:p>
    <w:p w:rsidR="00EF617E" w:rsidRPr="00626763" w:rsidRDefault="00011E46" w:rsidP="00C262F3">
      <w:pPr>
        <w:pStyle w:val="aa"/>
        <w:ind w:left="720"/>
        <w:rPr>
          <w:color w:val="000000" w:themeColor="text1"/>
        </w:rPr>
      </w:pPr>
      <w:r w:rsidRPr="00626763">
        <w:rPr>
          <w:color w:val="000000" w:themeColor="text1"/>
        </w:rPr>
        <w:t xml:space="preserve">49. Основные принципы управления на местном уровне. </w:t>
      </w:r>
    </w:p>
    <w:p w:rsidR="00EF617E" w:rsidRPr="00626763" w:rsidRDefault="00011E46" w:rsidP="00C262F3">
      <w:pPr>
        <w:pStyle w:val="aa"/>
        <w:ind w:left="720"/>
        <w:rPr>
          <w:color w:val="000000" w:themeColor="text1"/>
        </w:rPr>
      </w:pPr>
      <w:r w:rsidRPr="00626763">
        <w:rPr>
          <w:color w:val="000000" w:themeColor="text1"/>
        </w:rPr>
        <w:t xml:space="preserve">50. Система местного управления в РФ. </w:t>
      </w:r>
    </w:p>
    <w:p w:rsidR="00EF617E" w:rsidRPr="00626763" w:rsidRDefault="00011E46" w:rsidP="00C262F3">
      <w:pPr>
        <w:pStyle w:val="aa"/>
        <w:ind w:left="720"/>
        <w:rPr>
          <w:color w:val="000000" w:themeColor="text1"/>
        </w:rPr>
      </w:pPr>
      <w:r w:rsidRPr="00626763">
        <w:rPr>
          <w:color w:val="000000" w:themeColor="text1"/>
        </w:rPr>
        <w:t xml:space="preserve">51. Муниципально - правовые акты, регулирующие управление на местном уровне. </w:t>
      </w:r>
    </w:p>
    <w:p w:rsidR="00EF617E" w:rsidRPr="00626763" w:rsidRDefault="00011E46" w:rsidP="00C262F3">
      <w:pPr>
        <w:pStyle w:val="aa"/>
        <w:ind w:left="720"/>
        <w:rPr>
          <w:color w:val="000000" w:themeColor="text1"/>
        </w:rPr>
      </w:pPr>
      <w:r w:rsidRPr="00626763">
        <w:rPr>
          <w:color w:val="000000" w:themeColor="text1"/>
        </w:rPr>
        <w:t xml:space="preserve">52. Представительный орган местного самоуправления, как орган правового </w:t>
      </w:r>
      <w:r w:rsidRPr="00626763">
        <w:rPr>
          <w:color w:val="000000" w:themeColor="text1"/>
        </w:rPr>
        <w:lastRenderedPageBreak/>
        <w:t xml:space="preserve">управления. </w:t>
      </w:r>
    </w:p>
    <w:p w:rsidR="00EF617E" w:rsidRPr="00626763" w:rsidRDefault="00011E46" w:rsidP="00C262F3">
      <w:pPr>
        <w:pStyle w:val="aa"/>
        <w:ind w:left="720"/>
        <w:rPr>
          <w:color w:val="000000" w:themeColor="text1"/>
        </w:rPr>
      </w:pPr>
      <w:r w:rsidRPr="00626763">
        <w:rPr>
          <w:color w:val="000000" w:themeColor="text1"/>
        </w:rPr>
        <w:t xml:space="preserve">53. Глава муниципального образования, как орган управления (понятие и полномочия). </w:t>
      </w:r>
    </w:p>
    <w:p w:rsidR="00EF617E" w:rsidRPr="00626763" w:rsidRDefault="00011E46" w:rsidP="00C262F3">
      <w:pPr>
        <w:pStyle w:val="aa"/>
        <w:ind w:left="720"/>
        <w:rPr>
          <w:color w:val="000000" w:themeColor="text1"/>
        </w:rPr>
      </w:pPr>
      <w:r w:rsidRPr="00626763">
        <w:rPr>
          <w:color w:val="000000" w:themeColor="text1"/>
        </w:rPr>
        <w:t xml:space="preserve">54. Местная администрация, как исполнительно- распорядительный орган. </w:t>
      </w:r>
    </w:p>
    <w:p w:rsidR="00EF617E" w:rsidRPr="00626763" w:rsidRDefault="00011E46" w:rsidP="00C262F3">
      <w:pPr>
        <w:pStyle w:val="aa"/>
        <w:ind w:left="720"/>
        <w:rPr>
          <w:color w:val="000000" w:themeColor="text1"/>
        </w:rPr>
      </w:pPr>
      <w:r w:rsidRPr="00626763">
        <w:rPr>
          <w:color w:val="000000" w:themeColor="text1"/>
        </w:rPr>
        <w:t xml:space="preserve">55. Компетенции субъектов местного управления в РФ. </w:t>
      </w:r>
    </w:p>
    <w:p w:rsidR="00EF617E" w:rsidRPr="00626763" w:rsidRDefault="00011E46" w:rsidP="00C262F3">
      <w:pPr>
        <w:pStyle w:val="aa"/>
        <w:ind w:left="720"/>
        <w:rPr>
          <w:color w:val="000000" w:themeColor="text1"/>
        </w:rPr>
      </w:pPr>
      <w:r w:rsidRPr="00626763">
        <w:rPr>
          <w:color w:val="000000" w:themeColor="text1"/>
        </w:rPr>
        <w:t xml:space="preserve">56. Финансы местного самоуправления в России. </w:t>
      </w:r>
    </w:p>
    <w:p w:rsidR="00EF617E" w:rsidRPr="00626763" w:rsidRDefault="00011E46" w:rsidP="00C262F3">
      <w:pPr>
        <w:pStyle w:val="aa"/>
        <w:ind w:left="720"/>
        <w:rPr>
          <w:color w:val="000000" w:themeColor="text1"/>
        </w:rPr>
      </w:pPr>
      <w:r w:rsidRPr="00626763">
        <w:rPr>
          <w:color w:val="000000" w:themeColor="text1"/>
        </w:rPr>
        <w:t xml:space="preserve">57. Формы государственного контроля за органами местного самоуправления. 58. Исполнительная власть и ее функции на местном уровне. </w:t>
      </w:r>
    </w:p>
    <w:p w:rsidR="00EF617E" w:rsidRPr="00626763" w:rsidRDefault="00011E46" w:rsidP="00C262F3">
      <w:pPr>
        <w:pStyle w:val="aa"/>
        <w:ind w:left="720"/>
        <w:rPr>
          <w:color w:val="000000" w:themeColor="text1"/>
        </w:rPr>
      </w:pPr>
      <w:r w:rsidRPr="00626763">
        <w:rPr>
          <w:color w:val="000000" w:themeColor="text1"/>
        </w:rPr>
        <w:t xml:space="preserve">59. Межмуниципальное сотрудничество за рубежом и в России: Ассоциации и союзы местных властей. </w:t>
      </w:r>
    </w:p>
    <w:p w:rsidR="00EF617E" w:rsidRPr="00626763" w:rsidRDefault="00011E46" w:rsidP="00C262F3">
      <w:pPr>
        <w:pStyle w:val="aa"/>
        <w:ind w:left="720"/>
        <w:rPr>
          <w:color w:val="000000" w:themeColor="text1"/>
        </w:rPr>
      </w:pPr>
      <w:r w:rsidRPr="00626763">
        <w:rPr>
          <w:color w:val="000000" w:themeColor="text1"/>
        </w:rPr>
        <w:t xml:space="preserve">60. Территориальное общественное самоуправление (ТОСы) в РФ: цели, направления деятельности, проблемы функционирования </w:t>
      </w:r>
    </w:p>
    <w:p w:rsidR="00EF617E" w:rsidRPr="00626763" w:rsidRDefault="00011E46" w:rsidP="00C262F3">
      <w:pPr>
        <w:pStyle w:val="aa"/>
        <w:ind w:left="720"/>
        <w:rPr>
          <w:color w:val="000000" w:themeColor="text1"/>
        </w:rPr>
      </w:pPr>
      <w:r w:rsidRPr="00626763">
        <w:rPr>
          <w:color w:val="000000" w:themeColor="text1"/>
        </w:rPr>
        <w:t xml:space="preserve">61. Муниципальное регулирование инвестиционной деятельности. </w:t>
      </w:r>
    </w:p>
    <w:p w:rsidR="00EF617E" w:rsidRPr="00626763" w:rsidRDefault="00011E46" w:rsidP="00C262F3">
      <w:pPr>
        <w:pStyle w:val="aa"/>
        <w:ind w:left="720"/>
        <w:rPr>
          <w:color w:val="000000" w:themeColor="text1"/>
        </w:rPr>
      </w:pPr>
      <w:r w:rsidRPr="00626763">
        <w:rPr>
          <w:color w:val="000000" w:themeColor="text1"/>
        </w:rPr>
        <w:t xml:space="preserve">62. Информационное обеспечение процесса муниципального управления и его основные характеристики. </w:t>
      </w:r>
    </w:p>
    <w:p w:rsidR="00EF617E" w:rsidRPr="00626763" w:rsidRDefault="00011E46" w:rsidP="00C262F3">
      <w:pPr>
        <w:pStyle w:val="aa"/>
        <w:ind w:left="720"/>
        <w:rPr>
          <w:color w:val="000000" w:themeColor="text1"/>
        </w:rPr>
      </w:pPr>
      <w:r w:rsidRPr="00626763">
        <w:rPr>
          <w:color w:val="000000" w:themeColor="text1"/>
        </w:rPr>
        <w:t xml:space="preserve">63. Кадры и их роль в системе муниципального управления. </w:t>
      </w:r>
    </w:p>
    <w:p w:rsidR="00EF617E" w:rsidRPr="00626763" w:rsidRDefault="00011E46" w:rsidP="00C262F3">
      <w:pPr>
        <w:pStyle w:val="aa"/>
        <w:ind w:left="720"/>
        <w:rPr>
          <w:color w:val="000000" w:themeColor="text1"/>
        </w:rPr>
      </w:pPr>
      <w:r w:rsidRPr="00626763">
        <w:rPr>
          <w:color w:val="000000" w:themeColor="text1"/>
        </w:rPr>
        <w:t xml:space="preserve">64. Муниципальный маркетинг: сущность, содержание, цели. </w:t>
      </w:r>
    </w:p>
    <w:p w:rsidR="00EF617E" w:rsidRPr="00626763" w:rsidRDefault="00011E46" w:rsidP="00C262F3">
      <w:pPr>
        <w:pStyle w:val="aa"/>
        <w:ind w:left="720"/>
        <w:rPr>
          <w:color w:val="000000" w:themeColor="text1"/>
        </w:rPr>
      </w:pPr>
      <w:r w:rsidRPr="00626763">
        <w:rPr>
          <w:color w:val="000000" w:themeColor="text1"/>
        </w:rPr>
        <w:t xml:space="preserve">65. Понятие имущественных прав муниципальных образований и их виды. </w:t>
      </w:r>
    </w:p>
    <w:p w:rsidR="00011E46" w:rsidRPr="00626763" w:rsidRDefault="00011E46" w:rsidP="00C262F3">
      <w:pPr>
        <w:pStyle w:val="aa"/>
        <w:ind w:left="720"/>
        <w:rPr>
          <w:color w:val="000000" w:themeColor="text1"/>
        </w:rPr>
      </w:pPr>
      <w:r w:rsidRPr="00626763">
        <w:rPr>
          <w:color w:val="000000" w:themeColor="text1"/>
        </w:rPr>
        <w:t>66. Культура процесса муниципального управления.</w:t>
      </w:r>
    </w:p>
    <w:p w:rsidR="00011E46" w:rsidRPr="00626763" w:rsidRDefault="00011E46" w:rsidP="00C262F3">
      <w:pPr>
        <w:pStyle w:val="aa"/>
        <w:ind w:left="720"/>
        <w:rPr>
          <w:color w:val="000000" w:themeColor="text1"/>
        </w:rPr>
      </w:pPr>
    </w:p>
    <w:p w:rsidR="00F92564" w:rsidRPr="00626763" w:rsidRDefault="00F92564" w:rsidP="00F92564">
      <w:pPr>
        <w:ind w:firstLine="709"/>
        <w:jc w:val="both"/>
        <w:rPr>
          <w:b/>
          <w:color w:val="000000" w:themeColor="text1"/>
        </w:rPr>
      </w:pPr>
      <w:r w:rsidRPr="00626763">
        <w:rPr>
          <w:b/>
          <w:color w:val="000000" w:themeColor="text1"/>
        </w:rPr>
        <w:t>Требования к выполнению курсовой работы</w:t>
      </w:r>
    </w:p>
    <w:p w:rsidR="00F92564" w:rsidRPr="00626763" w:rsidRDefault="00F92564" w:rsidP="00F92564">
      <w:pPr>
        <w:jc w:val="both"/>
        <w:rPr>
          <w:i/>
          <w:color w:val="000000" w:themeColor="text1"/>
        </w:rPr>
      </w:pPr>
      <w:r w:rsidRPr="00626763">
        <w:rPr>
          <w:i/>
          <w:color w:val="000000" w:themeColor="text1"/>
        </w:rPr>
        <w:t>Изложены в методических рекомендациях по курсовым работам</w:t>
      </w:r>
    </w:p>
    <w:p w:rsidR="00F92564" w:rsidRPr="00626763" w:rsidRDefault="00F92564" w:rsidP="00F92564">
      <w:pPr>
        <w:jc w:val="both"/>
        <w:rPr>
          <w:i/>
          <w:color w:val="000000" w:themeColor="text1"/>
        </w:rPr>
      </w:pPr>
    </w:p>
    <w:p w:rsidR="00F92564" w:rsidRPr="00626763" w:rsidRDefault="00F92564" w:rsidP="00F92564">
      <w:pPr>
        <w:ind w:firstLine="709"/>
        <w:jc w:val="both"/>
        <w:rPr>
          <w:b/>
          <w:color w:val="000000" w:themeColor="text1"/>
        </w:rPr>
      </w:pPr>
      <w:r w:rsidRPr="00626763">
        <w:rPr>
          <w:b/>
          <w:color w:val="000000" w:themeColor="text1"/>
        </w:rPr>
        <w:t>Рекомендуемые темы курсовых работ</w:t>
      </w:r>
    </w:p>
    <w:p w:rsidR="00EF617E" w:rsidRPr="00626763" w:rsidRDefault="00EF617E" w:rsidP="00C262F3">
      <w:pPr>
        <w:pStyle w:val="aa"/>
        <w:ind w:left="720"/>
        <w:rPr>
          <w:color w:val="000000" w:themeColor="text1"/>
        </w:rPr>
      </w:pPr>
    </w:p>
    <w:p w:rsidR="00EF617E" w:rsidRPr="00626763" w:rsidRDefault="00011E46" w:rsidP="00C262F3">
      <w:pPr>
        <w:pStyle w:val="aa"/>
        <w:ind w:left="720"/>
        <w:rPr>
          <w:color w:val="000000" w:themeColor="text1"/>
        </w:rPr>
      </w:pPr>
      <w:r w:rsidRPr="00626763">
        <w:rPr>
          <w:color w:val="000000" w:themeColor="text1"/>
        </w:rPr>
        <w:t xml:space="preserve">1. Основные функции государственного управления (на примере…). </w:t>
      </w:r>
    </w:p>
    <w:p w:rsidR="00EF617E" w:rsidRPr="00626763" w:rsidRDefault="00011E46" w:rsidP="00C262F3">
      <w:pPr>
        <w:pStyle w:val="aa"/>
        <w:ind w:left="720"/>
        <w:rPr>
          <w:color w:val="000000" w:themeColor="text1"/>
        </w:rPr>
      </w:pPr>
      <w:r w:rsidRPr="00626763">
        <w:rPr>
          <w:color w:val="000000" w:themeColor="text1"/>
        </w:rPr>
        <w:t xml:space="preserve">2. Основные функции муниципального управления (на примере…). </w:t>
      </w:r>
    </w:p>
    <w:p w:rsidR="00EF617E" w:rsidRPr="00626763" w:rsidRDefault="00011E46" w:rsidP="00C262F3">
      <w:pPr>
        <w:pStyle w:val="aa"/>
        <w:ind w:left="720"/>
        <w:rPr>
          <w:color w:val="000000" w:themeColor="text1"/>
        </w:rPr>
      </w:pPr>
      <w:r w:rsidRPr="00626763">
        <w:rPr>
          <w:color w:val="000000" w:themeColor="text1"/>
        </w:rPr>
        <w:t xml:space="preserve">3. Методы государственного управления (на примере…). </w:t>
      </w:r>
    </w:p>
    <w:p w:rsidR="00EF617E" w:rsidRPr="00626763" w:rsidRDefault="00011E46" w:rsidP="00C262F3">
      <w:pPr>
        <w:pStyle w:val="aa"/>
        <w:ind w:left="720"/>
        <w:rPr>
          <w:color w:val="000000" w:themeColor="text1"/>
        </w:rPr>
      </w:pPr>
      <w:r w:rsidRPr="00626763">
        <w:rPr>
          <w:color w:val="000000" w:themeColor="text1"/>
        </w:rPr>
        <w:t>4. Методы муниципальн</w:t>
      </w:r>
      <w:r w:rsidR="00EF617E" w:rsidRPr="00626763">
        <w:rPr>
          <w:color w:val="000000" w:themeColor="text1"/>
        </w:rPr>
        <w:t xml:space="preserve">ого управления (на примере…). </w:t>
      </w:r>
    </w:p>
    <w:p w:rsidR="00EF617E" w:rsidRPr="00626763" w:rsidRDefault="00011E46" w:rsidP="00C262F3">
      <w:pPr>
        <w:pStyle w:val="aa"/>
        <w:ind w:left="720"/>
        <w:rPr>
          <w:color w:val="000000" w:themeColor="text1"/>
        </w:rPr>
      </w:pPr>
      <w:r w:rsidRPr="00626763">
        <w:rPr>
          <w:color w:val="000000" w:themeColor="text1"/>
        </w:rPr>
        <w:t xml:space="preserve">5. Разработка и реализация государственной политики (в конкретной сфере жизнедеятельности общества). </w:t>
      </w:r>
    </w:p>
    <w:p w:rsidR="00EF617E" w:rsidRPr="00626763" w:rsidRDefault="00011E46" w:rsidP="00C262F3">
      <w:pPr>
        <w:pStyle w:val="aa"/>
        <w:ind w:left="720"/>
        <w:rPr>
          <w:color w:val="000000" w:themeColor="text1"/>
        </w:rPr>
      </w:pPr>
      <w:r w:rsidRPr="00626763">
        <w:rPr>
          <w:color w:val="000000" w:themeColor="text1"/>
        </w:rPr>
        <w:t xml:space="preserve">6. Разработка и реализация муниципальной политики (в конкретной сфере жизнедеятельности местного сообщества). </w:t>
      </w:r>
    </w:p>
    <w:p w:rsidR="00EF617E" w:rsidRPr="00626763" w:rsidRDefault="00011E46" w:rsidP="00C262F3">
      <w:pPr>
        <w:pStyle w:val="aa"/>
        <w:ind w:left="720"/>
        <w:rPr>
          <w:color w:val="000000" w:themeColor="text1"/>
        </w:rPr>
      </w:pPr>
      <w:r w:rsidRPr="00626763">
        <w:rPr>
          <w:color w:val="000000" w:themeColor="text1"/>
        </w:rPr>
        <w:t xml:space="preserve">7. Надзорная функция государства (на примере…). </w:t>
      </w:r>
    </w:p>
    <w:p w:rsidR="00EF617E" w:rsidRPr="00626763" w:rsidRDefault="00011E46" w:rsidP="00C262F3">
      <w:pPr>
        <w:pStyle w:val="aa"/>
        <w:ind w:left="720"/>
        <w:rPr>
          <w:color w:val="000000" w:themeColor="text1"/>
        </w:rPr>
      </w:pPr>
      <w:r w:rsidRPr="00626763">
        <w:rPr>
          <w:color w:val="000000" w:themeColor="text1"/>
        </w:rPr>
        <w:t xml:space="preserve">8. Государственный контроль (на примере…). </w:t>
      </w:r>
    </w:p>
    <w:p w:rsidR="00EF617E" w:rsidRPr="00626763" w:rsidRDefault="00011E46" w:rsidP="00C262F3">
      <w:pPr>
        <w:pStyle w:val="aa"/>
        <w:ind w:left="720"/>
        <w:rPr>
          <w:color w:val="000000" w:themeColor="text1"/>
        </w:rPr>
      </w:pPr>
      <w:r w:rsidRPr="00626763">
        <w:rPr>
          <w:color w:val="000000" w:themeColor="text1"/>
        </w:rPr>
        <w:t xml:space="preserve">9. Муниципальный контроль (на примере…) </w:t>
      </w:r>
    </w:p>
    <w:p w:rsidR="00EF617E" w:rsidRPr="00626763" w:rsidRDefault="00011E46" w:rsidP="00C262F3">
      <w:pPr>
        <w:pStyle w:val="aa"/>
        <w:ind w:left="720"/>
        <w:rPr>
          <w:color w:val="000000" w:themeColor="text1"/>
        </w:rPr>
      </w:pPr>
      <w:r w:rsidRPr="00626763">
        <w:rPr>
          <w:color w:val="000000" w:themeColor="text1"/>
        </w:rPr>
        <w:t xml:space="preserve">10. Бюрократия и бюрократизм в административно-государственных учреждениях (на примере…). </w:t>
      </w:r>
    </w:p>
    <w:p w:rsidR="00EF617E" w:rsidRPr="00626763" w:rsidRDefault="00011E46" w:rsidP="00C262F3">
      <w:pPr>
        <w:pStyle w:val="aa"/>
        <w:ind w:left="720"/>
        <w:rPr>
          <w:color w:val="000000" w:themeColor="text1"/>
        </w:rPr>
      </w:pPr>
      <w:r w:rsidRPr="00626763">
        <w:rPr>
          <w:color w:val="000000" w:themeColor="text1"/>
        </w:rPr>
        <w:t xml:space="preserve">11. Роль СМИ в государственном управлении (на примере…). </w:t>
      </w:r>
    </w:p>
    <w:p w:rsidR="00EF617E" w:rsidRPr="00626763" w:rsidRDefault="00011E46" w:rsidP="00C262F3">
      <w:pPr>
        <w:pStyle w:val="aa"/>
        <w:ind w:left="720"/>
        <w:rPr>
          <w:color w:val="000000" w:themeColor="text1"/>
        </w:rPr>
      </w:pPr>
      <w:r w:rsidRPr="00626763">
        <w:rPr>
          <w:color w:val="000000" w:themeColor="text1"/>
        </w:rPr>
        <w:t xml:space="preserve">12. Роль СМИ в муниципальном управлении (на примере…). </w:t>
      </w:r>
    </w:p>
    <w:p w:rsidR="00EF617E" w:rsidRPr="00626763" w:rsidRDefault="00011E46" w:rsidP="00C262F3">
      <w:pPr>
        <w:pStyle w:val="aa"/>
        <w:ind w:left="720"/>
        <w:rPr>
          <w:color w:val="000000" w:themeColor="text1"/>
        </w:rPr>
      </w:pPr>
      <w:r w:rsidRPr="00626763">
        <w:rPr>
          <w:color w:val="000000" w:themeColor="text1"/>
        </w:rPr>
        <w:t xml:space="preserve">13. Компетенция главы государства в РФ. </w:t>
      </w:r>
    </w:p>
    <w:p w:rsidR="00EF617E" w:rsidRPr="00626763" w:rsidRDefault="00011E46" w:rsidP="00C262F3">
      <w:pPr>
        <w:pStyle w:val="aa"/>
        <w:ind w:left="720"/>
        <w:rPr>
          <w:color w:val="000000" w:themeColor="text1"/>
        </w:rPr>
      </w:pPr>
      <w:r w:rsidRPr="00626763">
        <w:rPr>
          <w:color w:val="000000" w:themeColor="text1"/>
        </w:rPr>
        <w:t xml:space="preserve">14. Институт президентства в РФ: генезис и современное состояние. </w:t>
      </w:r>
    </w:p>
    <w:p w:rsidR="00EF617E" w:rsidRPr="00626763" w:rsidRDefault="00011E46" w:rsidP="00C262F3">
      <w:pPr>
        <w:pStyle w:val="aa"/>
        <w:ind w:left="720"/>
        <w:rPr>
          <w:color w:val="000000" w:themeColor="text1"/>
        </w:rPr>
      </w:pPr>
      <w:r w:rsidRPr="00626763">
        <w:rPr>
          <w:color w:val="000000" w:themeColor="text1"/>
        </w:rPr>
        <w:t xml:space="preserve">15. Институт президентства в РФ и за рубежом: сравнительный анализ. </w:t>
      </w:r>
    </w:p>
    <w:p w:rsidR="00EF617E" w:rsidRPr="00626763" w:rsidRDefault="00011E46" w:rsidP="00C262F3">
      <w:pPr>
        <w:pStyle w:val="aa"/>
        <w:ind w:left="720"/>
        <w:rPr>
          <w:color w:val="000000" w:themeColor="text1"/>
        </w:rPr>
      </w:pPr>
      <w:r w:rsidRPr="00626763">
        <w:rPr>
          <w:color w:val="000000" w:themeColor="text1"/>
        </w:rPr>
        <w:t xml:space="preserve">16. Полномочия Федерального Собрания РФ. Основные направления реформирования палат Федерального Собрания РФ. </w:t>
      </w:r>
    </w:p>
    <w:p w:rsidR="00EF617E" w:rsidRPr="00626763" w:rsidRDefault="00011E46" w:rsidP="00C262F3">
      <w:pPr>
        <w:pStyle w:val="aa"/>
        <w:ind w:left="720"/>
        <w:rPr>
          <w:color w:val="000000" w:themeColor="text1"/>
        </w:rPr>
      </w:pPr>
      <w:r w:rsidRPr="00626763">
        <w:rPr>
          <w:color w:val="000000" w:themeColor="text1"/>
        </w:rPr>
        <w:t xml:space="preserve">17. Исполнительная власть в РФ. Основные направления реформирования системы исполнительной власти в РФ. </w:t>
      </w:r>
    </w:p>
    <w:p w:rsidR="00EF617E" w:rsidRPr="00626763" w:rsidRDefault="00011E46" w:rsidP="00C262F3">
      <w:pPr>
        <w:pStyle w:val="aa"/>
        <w:ind w:left="720"/>
        <w:rPr>
          <w:color w:val="000000" w:themeColor="text1"/>
        </w:rPr>
      </w:pPr>
      <w:r w:rsidRPr="00626763">
        <w:rPr>
          <w:color w:val="000000" w:themeColor="text1"/>
        </w:rPr>
        <w:t xml:space="preserve">18. Судебная система Российской Федерации. Основные направления реформирования судебной системы России. </w:t>
      </w:r>
    </w:p>
    <w:p w:rsidR="00EF617E" w:rsidRPr="00626763" w:rsidRDefault="00011E46" w:rsidP="00C262F3">
      <w:pPr>
        <w:pStyle w:val="aa"/>
        <w:ind w:left="720"/>
        <w:rPr>
          <w:color w:val="000000" w:themeColor="text1"/>
        </w:rPr>
      </w:pPr>
      <w:r w:rsidRPr="00626763">
        <w:rPr>
          <w:color w:val="000000" w:themeColor="text1"/>
        </w:rPr>
        <w:t xml:space="preserve">19. Органы государственной власти субъектов РФ. </w:t>
      </w:r>
    </w:p>
    <w:p w:rsidR="00EF617E" w:rsidRPr="00626763" w:rsidRDefault="00011E46" w:rsidP="00C262F3">
      <w:pPr>
        <w:pStyle w:val="aa"/>
        <w:ind w:left="720"/>
        <w:rPr>
          <w:color w:val="000000" w:themeColor="text1"/>
        </w:rPr>
      </w:pPr>
      <w:r w:rsidRPr="00626763">
        <w:rPr>
          <w:color w:val="000000" w:themeColor="text1"/>
        </w:rPr>
        <w:t xml:space="preserve">20. Государственная региональная политика РФ. </w:t>
      </w:r>
    </w:p>
    <w:p w:rsidR="00EF617E" w:rsidRPr="00626763" w:rsidRDefault="00011E46" w:rsidP="00C262F3">
      <w:pPr>
        <w:pStyle w:val="aa"/>
        <w:ind w:left="720"/>
        <w:rPr>
          <w:color w:val="000000" w:themeColor="text1"/>
        </w:rPr>
      </w:pPr>
      <w:r w:rsidRPr="00626763">
        <w:rPr>
          <w:color w:val="000000" w:themeColor="text1"/>
        </w:rPr>
        <w:t xml:space="preserve">21. Региональные модели управления в РФ. </w:t>
      </w:r>
    </w:p>
    <w:p w:rsidR="00EF617E" w:rsidRPr="00626763" w:rsidRDefault="00011E46" w:rsidP="00C262F3">
      <w:pPr>
        <w:pStyle w:val="aa"/>
        <w:ind w:left="720"/>
        <w:rPr>
          <w:color w:val="000000" w:themeColor="text1"/>
        </w:rPr>
      </w:pPr>
      <w:r w:rsidRPr="00626763">
        <w:rPr>
          <w:color w:val="000000" w:themeColor="text1"/>
        </w:rPr>
        <w:lastRenderedPageBreak/>
        <w:t>22. Модель государствен</w:t>
      </w:r>
      <w:r w:rsidR="00EF617E" w:rsidRPr="00626763">
        <w:rPr>
          <w:color w:val="000000" w:themeColor="text1"/>
        </w:rPr>
        <w:t>ного управления Московской (любой)</w:t>
      </w:r>
      <w:r w:rsidRPr="00626763">
        <w:rPr>
          <w:color w:val="000000" w:themeColor="text1"/>
        </w:rPr>
        <w:t xml:space="preserve"> области. </w:t>
      </w:r>
    </w:p>
    <w:p w:rsidR="00EF617E" w:rsidRPr="00626763" w:rsidRDefault="00011E46" w:rsidP="00C262F3">
      <w:pPr>
        <w:pStyle w:val="aa"/>
        <w:ind w:left="720"/>
        <w:rPr>
          <w:color w:val="000000" w:themeColor="text1"/>
        </w:rPr>
      </w:pPr>
      <w:r w:rsidRPr="00626763">
        <w:rPr>
          <w:color w:val="000000" w:themeColor="text1"/>
        </w:rPr>
        <w:t xml:space="preserve">23. Структура и полномочия представительного органа государственной власти Рязанской области. </w:t>
      </w:r>
    </w:p>
    <w:p w:rsidR="00F92564" w:rsidRPr="00626763" w:rsidRDefault="00011E46" w:rsidP="00C262F3">
      <w:pPr>
        <w:pStyle w:val="aa"/>
        <w:ind w:left="720"/>
        <w:rPr>
          <w:color w:val="000000" w:themeColor="text1"/>
        </w:rPr>
      </w:pPr>
      <w:r w:rsidRPr="00626763">
        <w:rPr>
          <w:color w:val="000000" w:themeColor="text1"/>
        </w:rPr>
        <w:t xml:space="preserve">24. Структура и полномочия исполнительных органов государственной власти Московской области. </w:t>
      </w:r>
    </w:p>
    <w:p w:rsidR="00EF617E" w:rsidRPr="00626763" w:rsidRDefault="00011E46" w:rsidP="00C262F3">
      <w:pPr>
        <w:pStyle w:val="aa"/>
        <w:ind w:left="720"/>
        <w:rPr>
          <w:color w:val="000000" w:themeColor="text1"/>
        </w:rPr>
      </w:pPr>
      <w:r w:rsidRPr="00626763">
        <w:rPr>
          <w:color w:val="000000" w:themeColor="text1"/>
        </w:rPr>
        <w:t>25.Компетенция высшего должностно</w:t>
      </w:r>
      <w:r w:rsidR="00EF617E" w:rsidRPr="00626763">
        <w:rPr>
          <w:color w:val="000000" w:themeColor="text1"/>
        </w:rPr>
        <w:t>го лица ……..</w:t>
      </w:r>
      <w:r w:rsidRPr="00626763">
        <w:rPr>
          <w:color w:val="000000" w:themeColor="text1"/>
        </w:rPr>
        <w:t xml:space="preserve"> области. </w:t>
      </w:r>
    </w:p>
    <w:p w:rsidR="00EF617E" w:rsidRPr="00626763" w:rsidRDefault="00011E46" w:rsidP="00C262F3">
      <w:pPr>
        <w:pStyle w:val="aa"/>
        <w:ind w:left="720"/>
        <w:rPr>
          <w:color w:val="000000" w:themeColor="text1"/>
        </w:rPr>
      </w:pPr>
      <w:r w:rsidRPr="00626763">
        <w:rPr>
          <w:color w:val="000000" w:themeColor="text1"/>
        </w:rPr>
        <w:t>26. Ин</w:t>
      </w:r>
      <w:r w:rsidR="00EF617E" w:rsidRPr="00626763">
        <w:rPr>
          <w:color w:val="000000" w:themeColor="text1"/>
        </w:rPr>
        <w:t>ститут мировых судей в …….</w:t>
      </w:r>
      <w:r w:rsidRPr="00626763">
        <w:rPr>
          <w:color w:val="000000" w:themeColor="text1"/>
        </w:rPr>
        <w:t xml:space="preserve"> области. </w:t>
      </w:r>
    </w:p>
    <w:p w:rsidR="00EF617E" w:rsidRPr="00626763" w:rsidRDefault="00011E46" w:rsidP="00C262F3">
      <w:pPr>
        <w:pStyle w:val="aa"/>
        <w:ind w:left="720"/>
        <w:rPr>
          <w:color w:val="000000" w:themeColor="text1"/>
        </w:rPr>
      </w:pPr>
      <w:r w:rsidRPr="00626763">
        <w:rPr>
          <w:color w:val="000000" w:themeColor="text1"/>
        </w:rPr>
        <w:t>27. Организация мест</w:t>
      </w:r>
      <w:r w:rsidR="00EF617E" w:rsidRPr="00626763">
        <w:rPr>
          <w:color w:val="000000" w:themeColor="text1"/>
        </w:rPr>
        <w:t xml:space="preserve">ного самоуправления в ……. </w:t>
      </w:r>
      <w:r w:rsidRPr="00626763">
        <w:rPr>
          <w:color w:val="000000" w:themeColor="text1"/>
        </w:rPr>
        <w:t xml:space="preserve">области (на примере конкретного муниципального образования). </w:t>
      </w:r>
    </w:p>
    <w:p w:rsidR="00EF617E" w:rsidRPr="00626763" w:rsidRDefault="00011E46" w:rsidP="00C262F3">
      <w:pPr>
        <w:pStyle w:val="aa"/>
        <w:ind w:left="720"/>
        <w:rPr>
          <w:color w:val="000000" w:themeColor="text1"/>
        </w:rPr>
      </w:pPr>
      <w:r w:rsidRPr="00626763">
        <w:rPr>
          <w:color w:val="000000" w:themeColor="text1"/>
        </w:rPr>
        <w:t xml:space="preserve">28. Виды и формы государственно-административных решений. </w:t>
      </w:r>
    </w:p>
    <w:p w:rsidR="00EF617E" w:rsidRPr="00626763" w:rsidRDefault="00011E46" w:rsidP="00C262F3">
      <w:pPr>
        <w:pStyle w:val="aa"/>
        <w:ind w:left="720"/>
        <w:rPr>
          <w:color w:val="000000" w:themeColor="text1"/>
        </w:rPr>
      </w:pPr>
      <w:r w:rsidRPr="00626763">
        <w:rPr>
          <w:color w:val="000000" w:themeColor="text1"/>
        </w:rPr>
        <w:t xml:space="preserve">29. Методологические основы разработки управленческих решений. </w:t>
      </w:r>
    </w:p>
    <w:p w:rsidR="00EF617E" w:rsidRPr="00626763" w:rsidRDefault="00011E46" w:rsidP="00C262F3">
      <w:pPr>
        <w:pStyle w:val="aa"/>
        <w:ind w:left="720"/>
        <w:rPr>
          <w:color w:val="000000" w:themeColor="text1"/>
        </w:rPr>
      </w:pPr>
      <w:r w:rsidRPr="00626763">
        <w:rPr>
          <w:color w:val="000000" w:themeColor="text1"/>
        </w:rPr>
        <w:t xml:space="preserve">30. Технологии принятия и реализации государственных управленческих решений. </w:t>
      </w:r>
    </w:p>
    <w:p w:rsidR="00EF617E" w:rsidRPr="00626763" w:rsidRDefault="00011E46" w:rsidP="00C262F3">
      <w:pPr>
        <w:pStyle w:val="aa"/>
        <w:ind w:left="720"/>
        <w:rPr>
          <w:color w:val="000000" w:themeColor="text1"/>
        </w:rPr>
      </w:pPr>
      <w:r w:rsidRPr="00626763">
        <w:rPr>
          <w:color w:val="000000" w:themeColor="text1"/>
        </w:rPr>
        <w:t xml:space="preserve">31. Оценка эффективности государственных управленческих решений (на примере…). </w:t>
      </w:r>
    </w:p>
    <w:p w:rsidR="00EF617E" w:rsidRPr="00626763" w:rsidRDefault="00011E46" w:rsidP="00C262F3">
      <w:pPr>
        <w:pStyle w:val="aa"/>
        <w:ind w:left="720"/>
        <w:rPr>
          <w:color w:val="000000" w:themeColor="text1"/>
        </w:rPr>
      </w:pPr>
      <w:r w:rsidRPr="00626763">
        <w:rPr>
          <w:color w:val="000000" w:themeColor="text1"/>
        </w:rPr>
        <w:t xml:space="preserve">32. Оценка эффективности муниципальных управленческих решений (на примере…). </w:t>
      </w:r>
    </w:p>
    <w:p w:rsidR="00EF617E" w:rsidRPr="00626763" w:rsidRDefault="00011E46" w:rsidP="00C262F3">
      <w:pPr>
        <w:pStyle w:val="aa"/>
        <w:ind w:left="720"/>
        <w:rPr>
          <w:color w:val="000000" w:themeColor="text1"/>
        </w:rPr>
      </w:pPr>
      <w:r w:rsidRPr="00626763">
        <w:rPr>
          <w:color w:val="000000" w:themeColor="text1"/>
        </w:rPr>
        <w:t xml:space="preserve">33. Конфликты в государственно-административной сфере. </w:t>
      </w:r>
    </w:p>
    <w:p w:rsidR="00EF617E" w:rsidRPr="00626763" w:rsidRDefault="00011E46" w:rsidP="00C262F3">
      <w:pPr>
        <w:pStyle w:val="aa"/>
        <w:ind w:left="720"/>
        <w:rPr>
          <w:color w:val="000000" w:themeColor="text1"/>
        </w:rPr>
      </w:pPr>
      <w:r w:rsidRPr="00626763">
        <w:rPr>
          <w:color w:val="000000" w:themeColor="text1"/>
        </w:rPr>
        <w:t xml:space="preserve">34. Социальная политика государства. </w:t>
      </w:r>
    </w:p>
    <w:p w:rsidR="00EF617E" w:rsidRPr="00626763" w:rsidRDefault="00011E46" w:rsidP="00C262F3">
      <w:pPr>
        <w:pStyle w:val="aa"/>
        <w:ind w:left="720"/>
        <w:rPr>
          <w:color w:val="000000" w:themeColor="text1"/>
        </w:rPr>
      </w:pPr>
      <w:r w:rsidRPr="00626763">
        <w:rPr>
          <w:color w:val="000000" w:themeColor="text1"/>
        </w:rPr>
        <w:t xml:space="preserve">35. Государственное управление в сфере культуры (на примере …). </w:t>
      </w:r>
    </w:p>
    <w:p w:rsidR="00EF617E" w:rsidRPr="00626763" w:rsidRDefault="00011E46" w:rsidP="00C262F3">
      <w:pPr>
        <w:pStyle w:val="aa"/>
        <w:ind w:left="720"/>
        <w:rPr>
          <w:color w:val="000000" w:themeColor="text1"/>
        </w:rPr>
      </w:pPr>
      <w:r w:rsidRPr="00626763">
        <w:rPr>
          <w:color w:val="000000" w:themeColor="text1"/>
        </w:rPr>
        <w:t xml:space="preserve">36. Деятельность органов местного самоуправления в сфере культуры (на примере конкретного муниципального образования). </w:t>
      </w:r>
    </w:p>
    <w:p w:rsidR="00EF617E" w:rsidRPr="00626763" w:rsidRDefault="00011E46" w:rsidP="00C262F3">
      <w:pPr>
        <w:pStyle w:val="aa"/>
        <w:ind w:left="720"/>
        <w:rPr>
          <w:color w:val="000000" w:themeColor="text1"/>
        </w:rPr>
      </w:pPr>
      <w:r w:rsidRPr="00626763">
        <w:rPr>
          <w:color w:val="000000" w:themeColor="text1"/>
        </w:rPr>
        <w:t xml:space="preserve">37. Государственное управление в сфере образования (на примере …). </w:t>
      </w:r>
    </w:p>
    <w:p w:rsidR="00EF617E" w:rsidRPr="00626763" w:rsidRDefault="00011E46" w:rsidP="00C262F3">
      <w:pPr>
        <w:pStyle w:val="aa"/>
        <w:ind w:left="720"/>
        <w:rPr>
          <w:color w:val="000000" w:themeColor="text1"/>
        </w:rPr>
      </w:pPr>
      <w:r w:rsidRPr="00626763">
        <w:rPr>
          <w:color w:val="000000" w:themeColor="text1"/>
        </w:rPr>
        <w:t xml:space="preserve">38. Деятельность органов местного самоуправления в сфере образования (на примере конкретного муниципального образования). </w:t>
      </w:r>
    </w:p>
    <w:p w:rsidR="00EF617E" w:rsidRPr="00626763" w:rsidRDefault="00011E46" w:rsidP="00C262F3">
      <w:pPr>
        <w:pStyle w:val="aa"/>
        <w:ind w:left="720"/>
        <w:rPr>
          <w:color w:val="000000" w:themeColor="text1"/>
        </w:rPr>
      </w:pPr>
      <w:r w:rsidRPr="00626763">
        <w:rPr>
          <w:color w:val="000000" w:themeColor="text1"/>
        </w:rPr>
        <w:t>39. Государственное управление в сфере здр</w:t>
      </w:r>
      <w:r w:rsidR="00EF617E" w:rsidRPr="00626763">
        <w:rPr>
          <w:color w:val="000000" w:themeColor="text1"/>
        </w:rPr>
        <w:t xml:space="preserve">авоохранения (на примере …). </w:t>
      </w:r>
    </w:p>
    <w:p w:rsidR="00EF617E" w:rsidRPr="00626763" w:rsidRDefault="00011E46" w:rsidP="00C262F3">
      <w:pPr>
        <w:pStyle w:val="aa"/>
        <w:ind w:left="720"/>
        <w:rPr>
          <w:color w:val="000000" w:themeColor="text1"/>
        </w:rPr>
      </w:pPr>
      <w:r w:rsidRPr="00626763">
        <w:rPr>
          <w:color w:val="000000" w:themeColor="text1"/>
        </w:rPr>
        <w:t xml:space="preserve">40. Государственное управление в сфере социальной защиты населения (на примере …). </w:t>
      </w:r>
    </w:p>
    <w:p w:rsidR="00EF617E" w:rsidRPr="00626763" w:rsidRDefault="00011E46" w:rsidP="00C262F3">
      <w:pPr>
        <w:pStyle w:val="aa"/>
        <w:ind w:left="720"/>
        <w:rPr>
          <w:color w:val="000000" w:themeColor="text1"/>
        </w:rPr>
      </w:pPr>
      <w:r w:rsidRPr="00626763">
        <w:rPr>
          <w:color w:val="000000" w:themeColor="text1"/>
        </w:rPr>
        <w:t xml:space="preserve">41. Деятельность органов местного самоуправления в сфере социальной защиты населения (на примере конкретного муниципального образования). </w:t>
      </w:r>
    </w:p>
    <w:p w:rsidR="00EF617E" w:rsidRPr="00626763" w:rsidRDefault="00011E46" w:rsidP="00C262F3">
      <w:pPr>
        <w:pStyle w:val="aa"/>
        <w:ind w:left="720"/>
        <w:rPr>
          <w:color w:val="000000" w:themeColor="text1"/>
        </w:rPr>
      </w:pPr>
      <w:r w:rsidRPr="00626763">
        <w:rPr>
          <w:color w:val="000000" w:themeColor="text1"/>
        </w:rPr>
        <w:t xml:space="preserve">42. Государственная политика в сфере труда и занятости (на примере …). </w:t>
      </w:r>
    </w:p>
    <w:p w:rsidR="00EF617E" w:rsidRPr="00626763" w:rsidRDefault="00011E46" w:rsidP="00C262F3">
      <w:pPr>
        <w:pStyle w:val="aa"/>
        <w:ind w:left="720"/>
        <w:rPr>
          <w:color w:val="000000" w:themeColor="text1"/>
        </w:rPr>
      </w:pPr>
      <w:r w:rsidRPr="00626763">
        <w:rPr>
          <w:color w:val="000000" w:themeColor="text1"/>
        </w:rPr>
        <w:t xml:space="preserve">43. Реализация национальных проектов (выбрать один из них) как направление государственной социальной политики РФ. </w:t>
      </w:r>
    </w:p>
    <w:p w:rsidR="00EF617E" w:rsidRPr="00626763" w:rsidRDefault="00011E46" w:rsidP="00C262F3">
      <w:pPr>
        <w:pStyle w:val="aa"/>
        <w:ind w:left="720"/>
        <w:rPr>
          <w:color w:val="000000" w:themeColor="text1"/>
        </w:rPr>
      </w:pPr>
      <w:r w:rsidRPr="00626763">
        <w:rPr>
          <w:color w:val="000000" w:themeColor="text1"/>
        </w:rPr>
        <w:t xml:space="preserve">44. Государственное управление национальными отношениями. </w:t>
      </w:r>
    </w:p>
    <w:p w:rsidR="00EF617E" w:rsidRPr="00626763" w:rsidRDefault="00011E46" w:rsidP="00C262F3">
      <w:pPr>
        <w:pStyle w:val="aa"/>
        <w:ind w:left="720"/>
        <w:rPr>
          <w:color w:val="000000" w:themeColor="text1"/>
        </w:rPr>
      </w:pPr>
      <w:r w:rsidRPr="00626763">
        <w:rPr>
          <w:color w:val="000000" w:themeColor="text1"/>
        </w:rPr>
        <w:t xml:space="preserve">45. Государственное управление социально-экономическими процессами в условиях развития рыночных отношений. </w:t>
      </w:r>
    </w:p>
    <w:p w:rsidR="00EF617E" w:rsidRPr="00626763" w:rsidRDefault="00011E46" w:rsidP="00C262F3">
      <w:pPr>
        <w:pStyle w:val="aa"/>
        <w:ind w:left="720"/>
        <w:rPr>
          <w:color w:val="000000" w:themeColor="text1"/>
        </w:rPr>
      </w:pPr>
      <w:r w:rsidRPr="00626763">
        <w:rPr>
          <w:color w:val="000000" w:themeColor="text1"/>
        </w:rPr>
        <w:t xml:space="preserve">46. Взаимодействие органов государственного управления с естественными монополиями. </w:t>
      </w:r>
    </w:p>
    <w:p w:rsidR="00EF617E" w:rsidRPr="00626763" w:rsidRDefault="00011E46" w:rsidP="00C262F3">
      <w:pPr>
        <w:pStyle w:val="aa"/>
        <w:ind w:left="720"/>
        <w:rPr>
          <w:color w:val="000000" w:themeColor="text1"/>
        </w:rPr>
      </w:pPr>
      <w:r w:rsidRPr="00626763">
        <w:rPr>
          <w:color w:val="000000" w:themeColor="text1"/>
        </w:rPr>
        <w:t xml:space="preserve">47. Деятельность государственных органов по развитию малого и среднего предпринимательства (на примере …). </w:t>
      </w:r>
    </w:p>
    <w:p w:rsidR="00EF617E" w:rsidRPr="00626763" w:rsidRDefault="00011E46" w:rsidP="00C262F3">
      <w:pPr>
        <w:pStyle w:val="aa"/>
        <w:ind w:left="720"/>
        <w:rPr>
          <w:color w:val="000000" w:themeColor="text1"/>
        </w:rPr>
      </w:pPr>
      <w:r w:rsidRPr="00626763">
        <w:rPr>
          <w:color w:val="000000" w:themeColor="text1"/>
        </w:rPr>
        <w:t xml:space="preserve">48. Деятельность органов местного самоуправления по развитию малого и среднего предпринимательства (на примере конкретного муниципального образования). </w:t>
      </w:r>
    </w:p>
    <w:p w:rsidR="00EF617E" w:rsidRPr="00626763" w:rsidRDefault="00011E46" w:rsidP="00C262F3">
      <w:pPr>
        <w:pStyle w:val="aa"/>
        <w:ind w:left="720"/>
        <w:rPr>
          <w:color w:val="000000" w:themeColor="text1"/>
        </w:rPr>
      </w:pPr>
      <w:r w:rsidRPr="00626763">
        <w:rPr>
          <w:color w:val="000000" w:themeColor="text1"/>
        </w:rPr>
        <w:t xml:space="preserve">49. Государственное управление административно-политической сферой. </w:t>
      </w:r>
    </w:p>
    <w:p w:rsidR="00EF617E" w:rsidRPr="00626763" w:rsidRDefault="00011E46" w:rsidP="00C262F3">
      <w:pPr>
        <w:pStyle w:val="aa"/>
        <w:ind w:left="720"/>
        <w:rPr>
          <w:color w:val="000000" w:themeColor="text1"/>
        </w:rPr>
      </w:pPr>
      <w:r w:rsidRPr="00626763">
        <w:rPr>
          <w:color w:val="000000" w:themeColor="text1"/>
        </w:rPr>
        <w:t xml:space="preserve">50. Правовое регулирование отношений в государственном управлении. </w:t>
      </w:r>
    </w:p>
    <w:p w:rsidR="00EF617E" w:rsidRPr="00626763" w:rsidRDefault="00011E46" w:rsidP="00C262F3">
      <w:pPr>
        <w:pStyle w:val="aa"/>
        <w:ind w:left="720"/>
        <w:rPr>
          <w:color w:val="000000" w:themeColor="text1"/>
        </w:rPr>
      </w:pPr>
      <w:r w:rsidRPr="00626763">
        <w:rPr>
          <w:color w:val="000000" w:themeColor="text1"/>
        </w:rPr>
        <w:t xml:space="preserve">51. Антикризисное управление государственной собственностью. </w:t>
      </w:r>
    </w:p>
    <w:p w:rsidR="00EF617E" w:rsidRPr="00626763" w:rsidRDefault="00011E46" w:rsidP="00C262F3">
      <w:pPr>
        <w:pStyle w:val="aa"/>
        <w:ind w:left="720"/>
        <w:rPr>
          <w:color w:val="000000" w:themeColor="text1"/>
        </w:rPr>
      </w:pPr>
      <w:r w:rsidRPr="00626763">
        <w:rPr>
          <w:color w:val="000000" w:themeColor="text1"/>
        </w:rPr>
        <w:t xml:space="preserve">52. Законность и ответственность в государственном управлении. </w:t>
      </w:r>
    </w:p>
    <w:p w:rsidR="00EF617E" w:rsidRPr="00626763" w:rsidRDefault="00011E46" w:rsidP="00C262F3">
      <w:pPr>
        <w:pStyle w:val="aa"/>
        <w:ind w:left="720"/>
        <w:rPr>
          <w:color w:val="000000" w:themeColor="text1"/>
        </w:rPr>
      </w:pPr>
      <w:r w:rsidRPr="00626763">
        <w:rPr>
          <w:color w:val="000000" w:themeColor="text1"/>
        </w:rPr>
        <w:t xml:space="preserve">53. Современные информационные и коммуникационные технологии в государственном управлении (на примере…). </w:t>
      </w:r>
    </w:p>
    <w:p w:rsidR="00EF617E" w:rsidRPr="00626763" w:rsidRDefault="00011E46" w:rsidP="00C262F3">
      <w:pPr>
        <w:pStyle w:val="aa"/>
        <w:ind w:left="720"/>
        <w:rPr>
          <w:color w:val="000000" w:themeColor="text1"/>
        </w:rPr>
      </w:pPr>
      <w:r w:rsidRPr="00626763">
        <w:rPr>
          <w:color w:val="000000" w:themeColor="text1"/>
        </w:rPr>
        <w:t xml:space="preserve">54. Культура государственного управления. </w:t>
      </w:r>
    </w:p>
    <w:p w:rsidR="00F92564" w:rsidRPr="00626763" w:rsidRDefault="00011E46" w:rsidP="00C262F3">
      <w:pPr>
        <w:pStyle w:val="aa"/>
        <w:ind w:left="720"/>
        <w:rPr>
          <w:color w:val="000000" w:themeColor="text1"/>
        </w:rPr>
      </w:pPr>
      <w:r w:rsidRPr="00626763">
        <w:rPr>
          <w:color w:val="000000" w:themeColor="text1"/>
        </w:rPr>
        <w:t xml:space="preserve">55. Связи с общественностью в государственном управлении (на примере…). </w:t>
      </w:r>
    </w:p>
    <w:p w:rsidR="00F92564" w:rsidRPr="00626763" w:rsidRDefault="00011E46" w:rsidP="00C262F3">
      <w:pPr>
        <w:pStyle w:val="aa"/>
        <w:ind w:left="720"/>
        <w:rPr>
          <w:color w:val="000000" w:themeColor="text1"/>
        </w:rPr>
      </w:pPr>
      <w:r w:rsidRPr="00626763">
        <w:rPr>
          <w:color w:val="000000" w:themeColor="text1"/>
        </w:rPr>
        <w:t xml:space="preserve">56. Связи с общественностью в муниципальном управлении (на примере…). </w:t>
      </w:r>
    </w:p>
    <w:p w:rsidR="00EF617E" w:rsidRPr="00626763" w:rsidRDefault="00011E46" w:rsidP="00C262F3">
      <w:pPr>
        <w:pStyle w:val="aa"/>
        <w:ind w:left="720"/>
        <w:rPr>
          <w:color w:val="000000" w:themeColor="text1"/>
        </w:rPr>
      </w:pPr>
      <w:r w:rsidRPr="00626763">
        <w:rPr>
          <w:color w:val="000000" w:themeColor="text1"/>
        </w:rPr>
        <w:t xml:space="preserve">57. Функциональное представительство интересов в государственном управлении: лоббизм и корпоративизм (на примере…). </w:t>
      </w:r>
    </w:p>
    <w:p w:rsidR="00EF617E" w:rsidRPr="00626763" w:rsidRDefault="00011E46" w:rsidP="00C262F3">
      <w:pPr>
        <w:pStyle w:val="aa"/>
        <w:ind w:left="720"/>
        <w:rPr>
          <w:color w:val="000000" w:themeColor="text1"/>
        </w:rPr>
      </w:pPr>
      <w:r w:rsidRPr="00626763">
        <w:rPr>
          <w:color w:val="000000" w:themeColor="text1"/>
        </w:rPr>
        <w:lastRenderedPageBreak/>
        <w:t xml:space="preserve">58. Государственная антимонопольная политика РФ (на примере…) </w:t>
      </w:r>
    </w:p>
    <w:p w:rsidR="00EF617E" w:rsidRPr="00626763" w:rsidRDefault="00011E46" w:rsidP="00C262F3">
      <w:pPr>
        <w:pStyle w:val="aa"/>
        <w:ind w:left="720"/>
        <w:rPr>
          <w:color w:val="000000" w:themeColor="text1"/>
        </w:rPr>
      </w:pPr>
      <w:r w:rsidRPr="00626763">
        <w:rPr>
          <w:color w:val="000000" w:themeColor="text1"/>
        </w:rPr>
        <w:t xml:space="preserve">59. Управление государственным имуществом (на примере…). </w:t>
      </w:r>
    </w:p>
    <w:p w:rsidR="00EF617E" w:rsidRPr="00626763" w:rsidRDefault="00011E46" w:rsidP="00C262F3">
      <w:pPr>
        <w:pStyle w:val="aa"/>
        <w:ind w:left="720"/>
        <w:rPr>
          <w:color w:val="000000" w:themeColor="text1"/>
        </w:rPr>
      </w:pPr>
      <w:r w:rsidRPr="00626763">
        <w:rPr>
          <w:color w:val="000000" w:themeColor="text1"/>
        </w:rPr>
        <w:t xml:space="preserve">60. Управление муниципальным имуществом (на примере…). </w:t>
      </w:r>
    </w:p>
    <w:p w:rsidR="00F92564" w:rsidRPr="00626763" w:rsidRDefault="00011E46" w:rsidP="00C262F3">
      <w:pPr>
        <w:pStyle w:val="aa"/>
        <w:ind w:left="720"/>
        <w:rPr>
          <w:color w:val="000000" w:themeColor="text1"/>
        </w:rPr>
      </w:pPr>
      <w:r w:rsidRPr="00626763">
        <w:rPr>
          <w:color w:val="000000" w:themeColor="text1"/>
        </w:rPr>
        <w:t xml:space="preserve">61. Кадровая работа в органах государственного управления (на примере…). </w:t>
      </w:r>
    </w:p>
    <w:p w:rsidR="00EF617E" w:rsidRPr="00626763" w:rsidRDefault="00011E46" w:rsidP="00C262F3">
      <w:pPr>
        <w:pStyle w:val="aa"/>
        <w:ind w:left="720"/>
        <w:rPr>
          <w:color w:val="000000" w:themeColor="text1"/>
        </w:rPr>
      </w:pPr>
      <w:r w:rsidRPr="00626763">
        <w:rPr>
          <w:color w:val="000000" w:themeColor="text1"/>
        </w:rPr>
        <w:t xml:space="preserve">62. Кадровая работа в органах местного самоуправления (на примере…). </w:t>
      </w:r>
    </w:p>
    <w:p w:rsidR="00F92564" w:rsidRPr="00626763" w:rsidRDefault="00011E46" w:rsidP="00C262F3">
      <w:pPr>
        <w:pStyle w:val="aa"/>
        <w:ind w:left="720"/>
        <w:rPr>
          <w:color w:val="000000" w:themeColor="text1"/>
        </w:rPr>
      </w:pPr>
      <w:r w:rsidRPr="00626763">
        <w:rPr>
          <w:color w:val="000000" w:themeColor="text1"/>
        </w:rPr>
        <w:t xml:space="preserve">63. Государственная служба как социально-правовой институт (на примере…). </w:t>
      </w:r>
    </w:p>
    <w:p w:rsidR="00F92564" w:rsidRPr="00626763" w:rsidRDefault="00011E46" w:rsidP="00C262F3">
      <w:pPr>
        <w:pStyle w:val="aa"/>
        <w:ind w:left="720"/>
        <w:rPr>
          <w:color w:val="000000" w:themeColor="text1"/>
        </w:rPr>
      </w:pPr>
      <w:r w:rsidRPr="00626763">
        <w:rPr>
          <w:color w:val="000000" w:themeColor="text1"/>
        </w:rPr>
        <w:t xml:space="preserve">64. Муниципальная служба как социально-правовой институт (на примере…). </w:t>
      </w:r>
    </w:p>
    <w:p w:rsidR="00EF617E" w:rsidRPr="00626763" w:rsidRDefault="00011E46" w:rsidP="00C262F3">
      <w:pPr>
        <w:pStyle w:val="aa"/>
        <w:ind w:left="720"/>
        <w:rPr>
          <w:color w:val="000000" w:themeColor="text1"/>
        </w:rPr>
      </w:pPr>
      <w:r w:rsidRPr="00626763">
        <w:rPr>
          <w:color w:val="000000" w:themeColor="text1"/>
        </w:rPr>
        <w:t xml:space="preserve">65. Порядок поступления на государственную службу и ее прохождения (на примере…). </w:t>
      </w:r>
    </w:p>
    <w:p w:rsidR="00EF617E" w:rsidRPr="00626763" w:rsidRDefault="00011E46" w:rsidP="00C262F3">
      <w:pPr>
        <w:pStyle w:val="aa"/>
        <w:ind w:left="720"/>
        <w:rPr>
          <w:color w:val="000000" w:themeColor="text1"/>
        </w:rPr>
      </w:pPr>
      <w:r w:rsidRPr="00626763">
        <w:rPr>
          <w:color w:val="000000" w:themeColor="text1"/>
        </w:rPr>
        <w:t xml:space="preserve">66. Порядок поступления на муниципальную службу и ее прохождения (на примере…). </w:t>
      </w:r>
    </w:p>
    <w:p w:rsidR="00EF617E" w:rsidRPr="00626763" w:rsidRDefault="00011E46" w:rsidP="00C262F3">
      <w:pPr>
        <w:pStyle w:val="aa"/>
        <w:ind w:left="720"/>
        <w:rPr>
          <w:color w:val="000000" w:themeColor="text1"/>
        </w:rPr>
      </w:pPr>
      <w:r w:rsidRPr="00626763">
        <w:rPr>
          <w:color w:val="000000" w:themeColor="text1"/>
        </w:rPr>
        <w:t xml:space="preserve">67. Аттестация и повышение квалификации государственных служащих (на примере…). </w:t>
      </w:r>
    </w:p>
    <w:p w:rsidR="00EF617E" w:rsidRPr="00626763" w:rsidRDefault="00011E46" w:rsidP="00C262F3">
      <w:pPr>
        <w:pStyle w:val="aa"/>
        <w:ind w:left="720"/>
        <w:rPr>
          <w:color w:val="000000" w:themeColor="text1"/>
        </w:rPr>
      </w:pPr>
      <w:r w:rsidRPr="00626763">
        <w:rPr>
          <w:color w:val="000000" w:themeColor="text1"/>
        </w:rPr>
        <w:t xml:space="preserve">68. Аттестация и повышение квалификации муниципальных служащих (на примере…). </w:t>
      </w:r>
    </w:p>
    <w:p w:rsidR="00EF617E" w:rsidRPr="00626763" w:rsidRDefault="00011E46" w:rsidP="00C262F3">
      <w:pPr>
        <w:pStyle w:val="aa"/>
        <w:ind w:left="720"/>
        <w:rPr>
          <w:color w:val="000000" w:themeColor="text1"/>
        </w:rPr>
      </w:pPr>
      <w:r w:rsidRPr="00626763">
        <w:rPr>
          <w:color w:val="000000" w:themeColor="text1"/>
        </w:rPr>
        <w:t xml:space="preserve">69. Борьба с коррупцией в системе государственного и муниципального управления в РФ (на примере…). </w:t>
      </w:r>
    </w:p>
    <w:p w:rsidR="00011E46" w:rsidRPr="00626763" w:rsidRDefault="00011E46" w:rsidP="00C262F3">
      <w:pPr>
        <w:pStyle w:val="aa"/>
        <w:ind w:left="720"/>
        <w:rPr>
          <w:color w:val="000000" w:themeColor="text1"/>
        </w:rPr>
      </w:pPr>
      <w:r w:rsidRPr="00626763">
        <w:rPr>
          <w:color w:val="000000" w:themeColor="text1"/>
        </w:rPr>
        <w:t xml:space="preserve">70. Государственное управление в чрезвычайных ситуациях. </w:t>
      </w:r>
    </w:p>
    <w:p w:rsidR="00011E46" w:rsidRPr="00626763" w:rsidRDefault="00011E46" w:rsidP="00C262F3">
      <w:pPr>
        <w:pStyle w:val="aa"/>
        <w:ind w:left="720"/>
        <w:rPr>
          <w:color w:val="000000" w:themeColor="text1"/>
        </w:rPr>
      </w:pPr>
    </w:p>
    <w:p w:rsidR="00011E46" w:rsidRPr="00626763" w:rsidRDefault="00011E46" w:rsidP="00C262F3">
      <w:pPr>
        <w:pStyle w:val="aa"/>
        <w:ind w:left="720"/>
        <w:rPr>
          <w:color w:val="000000" w:themeColor="text1"/>
        </w:rPr>
      </w:pPr>
    </w:p>
    <w:p w:rsidR="00EF617E" w:rsidRPr="00626763" w:rsidRDefault="00011E46" w:rsidP="00C262F3">
      <w:pPr>
        <w:pStyle w:val="aa"/>
        <w:ind w:left="720"/>
        <w:rPr>
          <w:color w:val="000000" w:themeColor="text1"/>
        </w:rPr>
      </w:pPr>
      <w:r w:rsidRPr="00626763">
        <w:rPr>
          <w:b/>
          <w:color w:val="000000" w:themeColor="text1"/>
        </w:rPr>
        <w:t>Вопросы к защите курсовых работ:</w:t>
      </w:r>
    </w:p>
    <w:p w:rsidR="00EF617E" w:rsidRPr="00626763" w:rsidRDefault="00011E46" w:rsidP="00C262F3">
      <w:pPr>
        <w:pStyle w:val="aa"/>
        <w:ind w:left="720"/>
        <w:rPr>
          <w:color w:val="000000" w:themeColor="text1"/>
        </w:rPr>
      </w:pPr>
      <w:r w:rsidRPr="00626763">
        <w:rPr>
          <w:color w:val="000000" w:themeColor="text1"/>
        </w:rPr>
        <w:t xml:space="preserve">Вопросы </w:t>
      </w:r>
    </w:p>
    <w:p w:rsidR="00EF617E" w:rsidRPr="00626763" w:rsidRDefault="00011E46" w:rsidP="00C262F3">
      <w:pPr>
        <w:pStyle w:val="aa"/>
        <w:ind w:left="720"/>
        <w:rPr>
          <w:color w:val="000000" w:themeColor="text1"/>
        </w:rPr>
      </w:pPr>
      <w:r w:rsidRPr="00626763">
        <w:rPr>
          <w:color w:val="000000" w:themeColor="text1"/>
        </w:rPr>
        <w:t xml:space="preserve">1 Какие задачи решались в ходе работы над курсовым проектом/курсовой работой? </w:t>
      </w:r>
    </w:p>
    <w:p w:rsidR="00EF617E" w:rsidRPr="00626763" w:rsidRDefault="00011E46" w:rsidP="00C262F3">
      <w:pPr>
        <w:pStyle w:val="aa"/>
        <w:ind w:left="720"/>
        <w:rPr>
          <w:color w:val="000000" w:themeColor="text1"/>
        </w:rPr>
      </w:pPr>
      <w:r w:rsidRPr="00626763">
        <w:rPr>
          <w:color w:val="000000" w:themeColor="text1"/>
        </w:rPr>
        <w:t xml:space="preserve">2 Какие исходные данные использованы? </w:t>
      </w:r>
    </w:p>
    <w:p w:rsidR="00EF617E" w:rsidRPr="00626763" w:rsidRDefault="00011E46" w:rsidP="00C262F3">
      <w:pPr>
        <w:pStyle w:val="aa"/>
        <w:ind w:left="720"/>
        <w:rPr>
          <w:color w:val="000000" w:themeColor="text1"/>
        </w:rPr>
      </w:pPr>
      <w:r w:rsidRPr="00626763">
        <w:rPr>
          <w:color w:val="000000" w:themeColor="text1"/>
        </w:rPr>
        <w:t xml:space="preserve">3 На основании каких теоретических положений находилось решение? </w:t>
      </w:r>
    </w:p>
    <w:p w:rsidR="00EF617E" w:rsidRPr="00626763" w:rsidRDefault="00011E46" w:rsidP="00C262F3">
      <w:pPr>
        <w:pStyle w:val="aa"/>
        <w:ind w:left="720"/>
        <w:rPr>
          <w:color w:val="000000" w:themeColor="text1"/>
        </w:rPr>
      </w:pPr>
      <w:r w:rsidRPr="00626763">
        <w:rPr>
          <w:color w:val="000000" w:themeColor="text1"/>
        </w:rPr>
        <w:t xml:space="preserve">4 Какие варианты решений рассматривались? </w:t>
      </w:r>
    </w:p>
    <w:p w:rsidR="00EF617E" w:rsidRPr="00626763" w:rsidRDefault="00011E46" w:rsidP="00C262F3">
      <w:pPr>
        <w:pStyle w:val="aa"/>
        <w:ind w:left="720"/>
        <w:rPr>
          <w:color w:val="000000" w:themeColor="text1"/>
        </w:rPr>
      </w:pPr>
      <w:r w:rsidRPr="00626763">
        <w:rPr>
          <w:color w:val="000000" w:themeColor="text1"/>
        </w:rPr>
        <w:t xml:space="preserve">5 Какие критерии выбора решения использовались? </w:t>
      </w:r>
    </w:p>
    <w:p w:rsidR="00EF617E" w:rsidRPr="00626763" w:rsidRDefault="00011E46" w:rsidP="00C262F3">
      <w:pPr>
        <w:pStyle w:val="aa"/>
        <w:ind w:left="720"/>
        <w:rPr>
          <w:color w:val="000000" w:themeColor="text1"/>
        </w:rPr>
      </w:pPr>
      <w:r w:rsidRPr="00626763">
        <w:rPr>
          <w:color w:val="000000" w:themeColor="text1"/>
        </w:rPr>
        <w:t>6 Какими источни</w:t>
      </w:r>
      <w:r w:rsidR="00EF617E" w:rsidRPr="00626763">
        <w:rPr>
          <w:color w:val="000000" w:themeColor="text1"/>
        </w:rPr>
        <w:t xml:space="preserve">ками информации пользовались? </w:t>
      </w:r>
    </w:p>
    <w:p w:rsidR="00EF617E" w:rsidRPr="00626763" w:rsidRDefault="00011E46" w:rsidP="00C262F3">
      <w:pPr>
        <w:pStyle w:val="aa"/>
        <w:ind w:left="720"/>
        <w:rPr>
          <w:color w:val="000000" w:themeColor="text1"/>
        </w:rPr>
      </w:pPr>
      <w:r w:rsidRPr="00626763">
        <w:rPr>
          <w:color w:val="000000" w:themeColor="text1"/>
        </w:rPr>
        <w:t xml:space="preserve">7 Как оценить полученный результат? </w:t>
      </w:r>
    </w:p>
    <w:p w:rsidR="00EF617E" w:rsidRPr="00626763" w:rsidRDefault="00011E46" w:rsidP="00C262F3">
      <w:pPr>
        <w:pStyle w:val="aa"/>
        <w:ind w:left="720"/>
        <w:rPr>
          <w:color w:val="000000" w:themeColor="text1"/>
        </w:rPr>
      </w:pPr>
      <w:r w:rsidRPr="00626763">
        <w:rPr>
          <w:color w:val="000000" w:themeColor="text1"/>
        </w:rPr>
        <w:t xml:space="preserve">8 Как исправить выявленные ошибки? </w:t>
      </w:r>
    </w:p>
    <w:p w:rsidR="00011E46" w:rsidRPr="00626763" w:rsidRDefault="00011E46" w:rsidP="00C262F3">
      <w:pPr>
        <w:pStyle w:val="aa"/>
        <w:ind w:left="720"/>
        <w:rPr>
          <w:color w:val="000000" w:themeColor="text1"/>
        </w:rPr>
      </w:pPr>
      <w:r w:rsidRPr="00626763">
        <w:rPr>
          <w:color w:val="000000" w:themeColor="text1"/>
        </w:rPr>
        <w:t>9 Какое практическое применение имеет выполненная работа?</w:t>
      </w:r>
    </w:p>
    <w:p w:rsidR="00D87978" w:rsidRPr="00626763" w:rsidRDefault="00D87978" w:rsidP="00D87978">
      <w:pPr>
        <w:widowControl/>
        <w:autoSpaceDE/>
        <w:autoSpaceDN/>
        <w:adjustRightInd/>
        <w:ind w:firstLine="708"/>
        <w:rPr>
          <w:rFonts w:eastAsiaTheme="minorHAnsi"/>
          <w:b/>
          <w:i/>
          <w:color w:val="000000" w:themeColor="text1"/>
          <w:shd w:val="clear" w:color="auto" w:fill="FFFFFF"/>
          <w:lang w:eastAsia="en-US"/>
        </w:rPr>
      </w:pPr>
    </w:p>
    <w:p w:rsidR="00721371" w:rsidRPr="00626763" w:rsidRDefault="00D87978" w:rsidP="000D125C">
      <w:pPr>
        <w:ind w:left="709"/>
        <w:rPr>
          <w:b/>
          <w:i/>
          <w:color w:val="000000" w:themeColor="text1"/>
        </w:rPr>
      </w:pPr>
      <w:r w:rsidRPr="00626763">
        <w:rPr>
          <w:b/>
          <w:i/>
          <w:color w:val="000000" w:themeColor="text1"/>
        </w:rPr>
        <w:t>6.3</w:t>
      </w:r>
      <w:r w:rsidR="00721371" w:rsidRPr="00626763">
        <w:rPr>
          <w:b/>
          <w:i/>
          <w:color w:val="000000" w:themeColor="text1"/>
        </w:rPr>
        <w:t xml:space="preserve"> Методические материалы, определяющие процедуры оценивания знаний, умений, навыков и (или) опыта деятельности</w:t>
      </w:r>
    </w:p>
    <w:p w:rsidR="00D87978" w:rsidRPr="00626763" w:rsidRDefault="00D87978" w:rsidP="009867AC">
      <w:pPr>
        <w:widowControl/>
        <w:autoSpaceDE/>
        <w:autoSpaceDN/>
        <w:adjustRightInd/>
        <w:ind w:firstLine="709"/>
        <w:jc w:val="both"/>
        <w:rPr>
          <w:rFonts w:eastAsiaTheme="minorHAnsi"/>
          <w:color w:val="000000" w:themeColor="text1"/>
          <w:lang w:eastAsia="en-US"/>
        </w:rPr>
      </w:pPr>
    </w:p>
    <w:p w:rsidR="00110F86" w:rsidRPr="00626763" w:rsidRDefault="00110F86" w:rsidP="00110F86">
      <w:pPr>
        <w:widowControl/>
        <w:autoSpaceDE/>
        <w:autoSpaceDN/>
        <w:adjustRightInd/>
        <w:ind w:firstLine="709"/>
        <w:jc w:val="both"/>
        <w:rPr>
          <w:rFonts w:eastAsiaTheme="minorHAnsi"/>
          <w:color w:val="000000" w:themeColor="text1"/>
          <w:lang w:eastAsia="en-US"/>
        </w:rPr>
      </w:pPr>
      <w:r w:rsidRPr="00626763">
        <w:rPr>
          <w:rFonts w:eastAsiaTheme="minorHAnsi"/>
          <w:color w:val="000000" w:themeColor="text1"/>
          <w:lang w:eastAsia="en-US"/>
        </w:rPr>
        <w:t xml:space="preserve">Все задания, используемые для текущего контроля формирования компетенций условно можно разделить на две группы: </w:t>
      </w:r>
    </w:p>
    <w:p w:rsidR="00110F86" w:rsidRPr="00626763" w:rsidRDefault="00110F86" w:rsidP="00110F86">
      <w:pPr>
        <w:widowControl/>
        <w:numPr>
          <w:ilvl w:val="0"/>
          <w:numId w:val="1"/>
        </w:numPr>
        <w:autoSpaceDE/>
        <w:autoSpaceDN/>
        <w:adjustRightInd/>
        <w:spacing w:after="200" w:line="276" w:lineRule="auto"/>
        <w:ind w:left="0" w:firstLine="709"/>
        <w:contextualSpacing/>
        <w:jc w:val="both"/>
        <w:rPr>
          <w:rFonts w:eastAsiaTheme="minorHAnsi"/>
          <w:color w:val="000000" w:themeColor="text1"/>
          <w:lang w:eastAsia="en-US"/>
        </w:rPr>
      </w:pPr>
      <w:r w:rsidRPr="00626763">
        <w:rPr>
          <w:rFonts w:eastAsiaTheme="minorHAnsi"/>
          <w:color w:val="000000" w:themeColor="text1"/>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10F86" w:rsidRPr="00626763" w:rsidRDefault="00110F86" w:rsidP="00110F86">
      <w:pPr>
        <w:widowControl/>
        <w:numPr>
          <w:ilvl w:val="0"/>
          <w:numId w:val="1"/>
        </w:numPr>
        <w:autoSpaceDE/>
        <w:autoSpaceDN/>
        <w:adjustRightInd/>
        <w:spacing w:after="200" w:line="276" w:lineRule="auto"/>
        <w:ind w:left="0" w:firstLine="709"/>
        <w:contextualSpacing/>
        <w:jc w:val="both"/>
        <w:rPr>
          <w:rFonts w:eastAsiaTheme="minorHAnsi"/>
          <w:color w:val="000000" w:themeColor="text1"/>
          <w:lang w:eastAsia="en-US"/>
        </w:rPr>
      </w:pPr>
      <w:r w:rsidRPr="00626763">
        <w:rPr>
          <w:rFonts w:eastAsiaTheme="minorHAnsi"/>
          <w:color w:val="000000" w:themeColor="text1"/>
          <w:lang w:eastAsia="en-US"/>
        </w:rPr>
        <w:t xml:space="preserve">задания, которые дополняют теоретические вопросы  (практические задания, проблемно-аналитические задания, тест). </w:t>
      </w:r>
    </w:p>
    <w:p w:rsidR="00110F86" w:rsidRPr="00626763" w:rsidRDefault="00110F86" w:rsidP="00110F86">
      <w:pPr>
        <w:widowControl/>
        <w:autoSpaceDE/>
        <w:autoSpaceDN/>
        <w:adjustRightInd/>
        <w:ind w:firstLine="709"/>
        <w:jc w:val="both"/>
        <w:rPr>
          <w:rFonts w:eastAsiaTheme="minorHAnsi"/>
          <w:color w:val="000000" w:themeColor="text1"/>
          <w:lang w:eastAsia="en-US"/>
        </w:rPr>
      </w:pPr>
      <w:r w:rsidRPr="00626763">
        <w:rPr>
          <w:rFonts w:eastAsiaTheme="minorHAnsi"/>
          <w:color w:val="000000" w:themeColor="text1"/>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10F86" w:rsidRPr="00626763" w:rsidRDefault="00110F86" w:rsidP="00110F86">
      <w:pPr>
        <w:ind w:firstLine="709"/>
        <w:contextualSpacing/>
        <w:jc w:val="both"/>
        <w:rPr>
          <w:i/>
          <w:color w:val="000000" w:themeColor="text1"/>
        </w:rPr>
      </w:pPr>
    </w:p>
    <w:p w:rsidR="00110F86" w:rsidRPr="00626763" w:rsidRDefault="00110F86" w:rsidP="00110F86">
      <w:pPr>
        <w:widowControl/>
        <w:autoSpaceDE/>
        <w:autoSpaceDN/>
        <w:adjustRightInd/>
        <w:ind w:firstLine="709"/>
        <w:jc w:val="both"/>
        <w:rPr>
          <w:b/>
          <w:color w:val="000000" w:themeColor="text1"/>
        </w:rPr>
      </w:pPr>
      <w:r w:rsidRPr="00626763">
        <w:rPr>
          <w:b/>
          <w:color w:val="000000" w:themeColor="text1"/>
        </w:rPr>
        <w:t>1. Требование к теоретическому устному ответу</w:t>
      </w:r>
    </w:p>
    <w:p w:rsidR="00110F86" w:rsidRPr="00626763" w:rsidRDefault="00110F86" w:rsidP="00110F86">
      <w:pPr>
        <w:widowControl/>
        <w:autoSpaceDE/>
        <w:autoSpaceDN/>
        <w:adjustRightInd/>
        <w:ind w:firstLine="709"/>
        <w:jc w:val="both"/>
        <w:rPr>
          <w:color w:val="000000" w:themeColor="text1"/>
        </w:rPr>
      </w:pPr>
      <w:r w:rsidRPr="00626763">
        <w:rPr>
          <w:color w:val="000000" w:themeColor="text1"/>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sidRPr="00626763">
        <w:rPr>
          <w:color w:val="000000" w:themeColor="text1"/>
        </w:rPr>
        <w:lastRenderedPageBreak/>
        <w:t>категорий  по теории.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110F86" w:rsidRPr="00626763" w:rsidRDefault="00110F86" w:rsidP="00110F86">
      <w:pPr>
        <w:widowControl/>
        <w:autoSpaceDE/>
        <w:autoSpaceDN/>
        <w:adjustRightInd/>
        <w:ind w:firstLine="709"/>
        <w:jc w:val="both"/>
        <w:rPr>
          <w:color w:val="000000" w:themeColor="text1"/>
        </w:rPr>
      </w:pPr>
      <w:r w:rsidRPr="00626763">
        <w:rPr>
          <w:i/>
          <w:color w:val="000000" w:themeColor="text1"/>
        </w:rPr>
        <w:t xml:space="preserve">Критерии оценивания: </w:t>
      </w:r>
      <w:r w:rsidRPr="00626763">
        <w:rPr>
          <w:color w:val="000000" w:themeColor="text1"/>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10F86" w:rsidRPr="00626763" w:rsidRDefault="00110F86" w:rsidP="00110F86">
      <w:pPr>
        <w:tabs>
          <w:tab w:val="left" w:pos="851"/>
        </w:tabs>
        <w:ind w:firstLine="709"/>
        <w:jc w:val="both"/>
        <w:rPr>
          <w:color w:val="000000" w:themeColor="text1"/>
        </w:rPr>
      </w:pPr>
      <w:r w:rsidRPr="00626763">
        <w:rPr>
          <w:color w:val="000000" w:themeColor="text1"/>
        </w:rPr>
        <w:tab/>
        <w:t xml:space="preserve">Оценка </w:t>
      </w:r>
      <w:r w:rsidRPr="00626763">
        <w:rPr>
          <w:i/>
          <w:color w:val="000000" w:themeColor="text1"/>
        </w:rPr>
        <w:t>«удовлетворительно»</w:t>
      </w:r>
      <w:r w:rsidRPr="00626763">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обучающийся не отвечает на поставленные вопросы.</w:t>
      </w:r>
    </w:p>
    <w:p w:rsidR="00110F86" w:rsidRPr="00626763" w:rsidRDefault="00110F86" w:rsidP="00110F86">
      <w:pPr>
        <w:ind w:firstLine="709"/>
        <w:rPr>
          <w:b/>
          <w:color w:val="000000" w:themeColor="text1"/>
          <w:u w:val="single"/>
        </w:rPr>
      </w:pPr>
    </w:p>
    <w:p w:rsidR="00110F86" w:rsidRPr="00626763" w:rsidRDefault="00110F86" w:rsidP="00110F86">
      <w:pPr>
        <w:ind w:firstLine="709"/>
        <w:rPr>
          <w:b/>
          <w:bCs/>
          <w:color w:val="000000" w:themeColor="text1"/>
          <w:spacing w:val="-2"/>
        </w:rPr>
      </w:pPr>
      <w:r w:rsidRPr="00626763">
        <w:rPr>
          <w:b/>
          <w:bCs/>
          <w:color w:val="000000" w:themeColor="text1"/>
          <w:spacing w:val="-2"/>
        </w:rPr>
        <w:t xml:space="preserve">2. Творческие задания </w:t>
      </w:r>
    </w:p>
    <w:p w:rsidR="00110F86" w:rsidRPr="00626763" w:rsidRDefault="00110F86" w:rsidP="00110F86">
      <w:pPr>
        <w:ind w:firstLine="709"/>
        <w:jc w:val="both"/>
        <w:rPr>
          <w:bCs/>
          <w:color w:val="000000" w:themeColor="text1"/>
          <w:spacing w:val="-2"/>
        </w:rPr>
      </w:pPr>
      <w:r w:rsidRPr="00626763">
        <w:rPr>
          <w:bCs/>
          <w:i/>
          <w:color w:val="000000" w:themeColor="text1"/>
          <w:spacing w:val="-2"/>
        </w:rPr>
        <w:t xml:space="preserve">Эссе </w:t>
      </w:r>
      <w:r w:rsidRPr="00626763">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10F86" w:rsidRPr="00626763" w:rsidRDefault="00110F86" w:rsidP="00110F86">
      <w:pPr>
        <w:ind w:firstLine="709"/>
        <w:jc w:val="both"/>
        <w:rPr>
          <w:bCs/>
          <w:color w:val="000000" w:themeColor="text1"/>
          <w:spacing w:val="-2"/>
        </w:rPr>
      </w:pPr>
      <w:r w:rsidRPr="00626763">
        <w:rPr>
          <w:bCs/>
          <w:i/>
          <w:color w:val="000000" w:themeColor="text1"/>
          <w:spacing w:val="-2"/>
        </w:rPr>
        <w:t>Критерии оценивания</w:t>
      </w:r>
      <w:r w:rsidRPr="00626763">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не выполнены никакие требования</w:t>
      </w:r>
    </w:p>
    <w:p w:rsidR="00110F86" w:rsidRPr="00626763" w:rsidRDefault="00110F86" w:rsidP="00110F86">
      <w:pPr>
        <w:widowControl/>
        <w:autoSpaceDE/>
        <w:autoSpaceDN/>
        <w:adjustRightInd/>
        <w:ind w:firstLine="709"/>
        <w:jc w:val="both"/>
        <w:rPr>
          <w:color w:val="000000" w:themeColor="text1"/>
        </w:rPr>
      </w:pPr>
    </w:p>
    <w:p w:rsidR="00110F86" w:rsidRPr="00626763" w:rsidRDefault="00110F86" w:rsidP="00110F86">
      <w:pPr>
        <w:numPr>
          <w:ilvl w:val="0"/>
          <w:numId w:val="1"/>
        </w:numPr>
        <w:ind w:left="0" w:firstLine="709"/>
        <w:contextualSpacing/>
        <w:jc w:val="both"/>
        <w:rPr>
          <w:b/>
          <w:color w:val="000000" w:themeColor="text1"/>
        </w:rPr>
      </w:pPr>
      <w:r w:rsidRPr="00626763">
        <w:rPr>
          <w:b/>
          <w:color w:val="000000" w:themeColor="text1"/>
        </w:rPr>
        <w:t>Требование к решению ситуационной, проблемной  задачи (кейс-измерители)</w:t>
      </w:r>
    </w:p>
    <w:p w:rsidR="00110F86" w:rsidRPr="00626763" w:rsidRDefault="00110F86" w:rsidP="00110F86">
      <w:pPr>
        <w:ind w:firstLine="709"/>
        <w:jc w:val="both"/>
        <w:rPr>
          <w:color w:val="000000" w:themeColor="text1"/>
        </w:rPr>
      </w:pPr>
      <w:r w:rsidRPr="00626763">
        <w:rPr>
          <w:color w:val="000000" w:themeColor="text1"/>
        </w:rPr>
        <w:tab/>
        <w:t xml:space="preserve">Студент должен уметь выделить основные положения из текста задачи, </w:t>
      </w:r>
      <w:r w:rsidRPr="00626763">
        <w:rPr>
          <w:color w:val="000000" w:themeColor="text1"/>
        </w:rPr>
        <w:lastRenderedPageBreak/>
        <w:t xml:space="preserve">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10F86" w:rsidRPr="00626763" w:rsidRDefault="00110F86" w:rsidP="00110F86">
      <w:pPr>
        <w:ind w:firstLine="709"/>
        <w:jc w:val="both"/>
        <w:rPr>
          <w:color w:val="000000" w:themeColor="text1"/>
        </w:rPr>
      </w:pPr>
      <w:r w:rsidRPr="00626763">
        <w:rPr>
          <w:color w:val="000000" w:themeColor="text1"/>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110F86" w:rsidRPr="00626763" w:rsidRDefault="00110F86" w:rsidP="00110F86">
      <w:pPr>
        <w:widowControl/>
        <w:autoSpaceDE/>
        <w:autoSpaceDN/>
        <w:adjustRightInd/>
        <w:ind w:firstLine="709"/>
        <w:jc w:val="both"/>
        <w:rPr>
          <w:color w:val="000000" w:themeColor="text1"/>
        </w:rPr>
      </w:pPr>
      <w:r w:rsidRPr="00626763">
        <w:rPr>
          <w:i/>
          <w:color w:val="000000" w:themeColor="text1"/>
        </w:rPr>
        <w:t>Критерии оценивания</w:t>
      </w:r>
      <w:r w:rsidRPr="00626763">
        <w:rPr>
          <w:color w:val="000000" w:themeColor="text1"/>
        </w:rPr>
        <w:t xml:space="preserve"> – </w:t>
      </w:r>
      <w:r w:rsidRPr="00626763">
        <w:rPr>
          <w:iCs/>
          <w:color w:val="000000" w:themeColor="text1"/>
        </w:rPr>
        <w:t xml:space="preserve">оценка учитывает методы и средства использованные </w:t>
      </w:r>
      <w:r w:rsidRPr="00626763">
        <w:rPr>
          <w:color w:val="000000" w:themeColor="text1"/>
        </w:rPr>
        <w:t>при решении ситуационной, проблемной  задачи.</w:t>
      </w:r>
    </w:p>
    <w:p w:rsidR="00110F86" w:rsidRPr="00626763" w:rsidRDefault="00110F86" w:rsidP="00110F86">
      <w:pPr>
        <w:widowControl/>
        <w:autoSpaceDE/>
        <w:autoSpaceDN/>
        <w:adjustRightInd/>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10F86" w:rsidRPr="00626763" w:rsidRDefault="00110F86" w:rsidP="00110F86">
      <w:pPr>
        <w:widowControl/>
        <w:autoSpaceDE/>
        <w:autoSpaceDN/>
        <w:adjustRightInd/>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10F86" w:rsidRPr="00626763" w:rsidRDefault="00110F86" w:rsidP="00110F86">
      <w:pPr>
        <w:widowControl/>
        <w:tabs>
          <w:tab w:val="left" w:pos="851"/>
        </w:tabs>
        <w:autoSpaceDE/>
        <w:autoSpaceDN/>
        <w:adjustRightInd/>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обучающийся  показал положительные результаты в процессе решения задачи. </w:t>
      </w:r>
    </w:p>
    <w:p w:rsidR="00110F86" w:rsidRPr="00626763" w:rsidRDefault="00110F86" w:rsidP="00110F86">
      <w:pPr>
        <w:widowControl/>
        <w:tabs>
          <w:tab w:val="left" w:pos="851"/>
        </w:tabs>
        <w:autoSpaceDE/>
        <w:autoSpaceDN/>
        <w:adjustRightInd/>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обучающийся  не выполнил все требования.</w:t>
      </w:r>
    </w:p>
    <w:p w:rsidR="00110F86" w:rsidRPr="00626763" w:rsidRDefault="00110F86" w:rsidP="00110F86">
      <w:pPr>
        <w:ind w:firstLine="709"/>
        <w:rPr>
          <w:color w:val="000000" w:themeColor="text1"/>
        </w:rPr>
      </w:pPr>
    </w:p>
    <w:p w:rsidR="00110F86" w:rsidRPr="00626763" w:rsidRDefault="00110F86" w:rsidP="00110F86">
      <w:pPr>
        <w:ind w:firstLine="709"/>
        <w:rPr>
          <w:b/>
          <w:color w:val="000000" w:themeColor="text1"/>
        </w:rPr>
      </w:pPr>
      <w:r w:rsidRPr="00626763">
        <w:rPr>
          <w:b/>
          <w:color w:val="000000" w:themeColor="text1"/>
        </w:rPr>
        <w:t>4. Интерактивные задания</w:t>
      </w:r>
    </w:p>
    <w:p w:rsidR="00110F86" w:rsidRPr="00626763" w:rsidRDefault="00110F86" w:rsidP="00110F86">
      <w:pPr>
        <w:ind w:firstLine="709"/>
        <w:jc w:val="both"/>
        <w:rPr>
          <w:color w:val="000000" w:themeColor="text1"/>
        </w:rPr>
      </w:pPr>
      <w:r w:rsidRPr="00626763">
        <w:rPr>
          <w:color w:val="000000" w:themeColor="text1"/>
        </w:rPr>
        <w:t>Механизм проведения   диспут-игры (ролевой (деловой) игры).</w:t>
      </w:r>
    </w:p>
    <w:p w:rsidR="00110F86" w:rsidRPr="00626763" w:rsidRDefault="00110F86" w:rsidP="00110F86">
      <w:pPr>
        <w:ind w:firstLine="709"/>
        <w:jc w:val="both"/>
        <w:rPr>
          <w:color w:val="000000" w:themeColor="text1"/>
        </w:rPr>
      </w:pPr>
      <w:r w:rsidRPr="00626763">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10F86" w:rsidRPr="00626763" w:rsidRDefault="00110F86" w:rsidP="00110F86">
      <w:pPr>
        <w:ind w:firstLine="709"/>
        <w:jc w:val="both"/>
        <w:rPr>
          <w:color w:val="000000" w:themeColor="text1"/>
        </w:rPr>
      </w:pPr>
      <w:r w:rsidRPr="00626763">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110F86" w:rsidRPr="00626763" w:rsidRDefault="00110F86" w:rsidP="00110F86">
      <w:pPr>
        <w:ind w:firstLine="709"/>
        <w:jc w:val="both"/>
        <w:rPr>
          <w:color w:val="000000" w:themeColor="text1"/>
        </w:rPr>
      </w:pPr>
      <w:r w:rsidRPr="00626763">
        <w:rPr>
          <w:i/>
          <w:color w:val="000000" w:themeColor="text1"/>
        </w:rPr>
        <w:t xml:space="preserve">Критерии оценивания – </w:t>
      </w:r>
      <w:r w:rsidRPr="00626763">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выполнения всех критериев.</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обучающиеся  не понимают проблему, их высказывания не соответствуют заданным целям.</w:t>
      </w:r>
    </w:p>
    <w:p w:rsidR="00110F86" w:rsidRPr="00626763" w:rsidRDefault="00110F86" w:rsidP="00110F86">
      <w:pPr>
        <w:ind w:firstLine="709"/>
        <w:jc w:val="both"/>
        <w:rPr>
          <w:color w:val="000000" w:themeColor="text1"/>
        </w:rPr>
      </w:pPr>
    </w:p>
    <w:p w:rsidR="00110F86" w:rsidRPr="00626763" w:rsidRDefault="00110F86" w:rsidP="00110F86">
      <w:pPr>
        <w:ind w:firstLine="709"/>
        <w:jc w:val="both"/>
        <w:rPr>
          <w:b/>
          <w:color w:val="000000" w:themeColor="text1"/>
        </w:rPr>
      </w:pPr>
      <w:r w:rsidRPr="00626763">
        <w:rPr>
          <w:b/>
          <w:color w:val="000000" w:themeColor="text1"/>
        </w:rPr>
        <w:t xml:space="preserve">5. Комплексное проблемно-аналитическое задание </w:t>
      </w:r>
    </w:p>
    <w:p w:rsidR="00110F86" w:rsidRPr="00626763" w:rsidRDefault="00110F86" w:rsidP="00110F86">
      <w:pPr>
        <w:ind w:firstLine="709"/>
        <w:jc w:val="both"/>
        <w:rPr>
          <w:color w:val="000000" w:themeColor="text1"/>
        </w:rPr>
      </w:pPr>
      <w:r w:rsidRPr="00626763">
        <w:rPr>
          <w:color w:val="000000" w:themeColor="text1"/>
        </w:rPr>
        <w:lastRenderedPageBreak/>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10F86" w:rsidRPr="00626763" w:rsidRDefault="00110F86" w:rsidP="00110F86">
      <w:pPr>
        <w:ind w:firstLine="709"/>
        <w:jc w:val="both"/>
        <w:rPr>
          <w:color w:val="000000" w:themeColor="text1"/>
        </w:rPr>
      </w:pPr>
      <w:r w:rsidRPr="00626763">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10F86" w:rsidRPr="00626763" w:rsidRDefault="00110F86" w:rsidP="00110F86">
      <w:pPr>
        <w:ind w:firstLine="709"/>
        <w:jc w:val="both"/>
        <w:rPr>
          <w:color w:val="000000" w:themeColor="text1"/>
        </w:rPr>
      </w:pPr>
      <w:r w:rsidRPr="00626763">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10F86" w:rsidRPr="00626763" w:rsidRDefault="00110F86" w:rsidP="00110F86">
      <w:pPr>
        <w:ind w:firstLine="709"/>
        <w:jc w:val="both"/>
        <w:rPr>
          <w:color w:val="000000" w:themeColor="text1"/>
        </w:rPr>
      </w:pPr>
      <w:r w:rsidRPr="00626763">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10F86" w:rsidRPr="00626763" w:rsidRDefault="00110F86" w:rsidP="00110F86">
      <w:pPr>
        <w:ind w:firstLine="709"/>
        <w:jc w:val="both"/>
        <w:rPr>
          <w:color w:val="000000" w:themeColor="text1"/>
        </w:rPr>
      </w:pPr>
      <w:r w:rsidRPr="00626763">
        <w:rPr>
          <w:i/>
          <w:color w:val="000000" w:themeColor="text1"/>
        </w:rPr>
        <w:t>Критерий оценивания</w:t>
      </w:r>
      <w:r w:rsidRPr="00626763">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110F86" w:rsidRPr="00626763" w:rsidRDefault="00110F86" w:rsidP="00110F86">
      <w:pPr>
        <w:ind w:firstLine="709"/>
        <w:jc w:val="both"/>
        <w:rPr>
          <w:color w:val="000000" w:themeColor="text1"/>
        </w:rPr>
      </w:pPr>
    </w:p>
    <w:p w:rsidR="00110F86" w:rsidRPr="00626763" w:rsidRDefault="00110F86" w:rsidP="00110F86">
      <w:pPr>
        <w:ind w:firstLine="709"/>
        <w:jc w:val="both"/>
        <w:rPr>
          <w:color w:val="000000" w:themeColor="text1"/>
        </w:rPr>
      </w:pPr>
      <w:r w:rsidRPr="00626763">
        <w:rPr>
          <w:b/>
          <w:color w:val="000000" w:themeColor="text1"/>
        </w:rPr>
        <w:t>6. Исследовательский проект</w:t>
      </w:r>
    </w:p>
    <w:p w:rsidR="00110F86" w:rsidRPr="00626763" w:rsidRDefault="00110F86" w:rsidP="00110F86">
      <w:pPr>
        <w:tabs>
          <w:tab w:val="center" w:pos="4536"/>
          <w:tab w:val="right" w:pos="9072"/>
        </w:tabs>
        <w:ind w:firstLine="709"/>
        <w:jc w:val="both"/>
        <w:rPr>
          <w:color w:val="000000" w:themeColor="text1"/>
        </w:rPr>
      </w:pPr>
      <w:r w:rsidRPr="00626763">
        <w:rPr>
          <w:b/>
          <w:i/>
          <w:color w:val="000000" w:themeColor="text1"/>
        </w:rPr>
        <w:tab/>
        <w:t>Исследовательский проект</w:t>
      </w:r>
      <w:r w:rsidRPr="00626763">
        <w:rPr>
          <w:b/>
          <w:color w:val="000000" w:themeColor="text1"/>
        </w:rPr>
        <w:t xml:space="preserve"> – </w:t>
      </w:r>
      <w:r w:rsidRPr="00626763">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10F86" w:rsidRPr="00626763" w:rsidRDefault="00110F86" w:rsidP="00110F86">
      <w:pPr>
        <w:ind w:firstLine="709"/>
        <w:jc w:val="both"/>
        <w:rPr>
          <w:color w:val="000000" w:themeColor="text1"/>
        </w:rPr>
      </w:pPr>
      <w:r w:rsidRPr="00626763">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110F86" w:rsidRPr="00626763" w:rsidRDefault="00110F86" w:rsidP="00110F86">
      <w:pPr>
        <w:ind w:firstLine="709"/>
        <w:jc w:val="both"/>
        <w:rPr>
          <w:color w:val="000000" w:themeColor="text1"/>
        </w:rPr>
      </w:pPr>
      <w:r w:rsidRPr="00626763">
        <w:rPr>
          <w:i/>
          <w:color w:val="000000" w:themeColor="text1"/>
        </w:rPr>
        <w:t>Критерии оценивания</w:t>
      </w:r>
      <w:r w:rsidRPr="00626763">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110F86" w:rsidRPr="00626763" w:rsidRDefault="00110F86" w:rsidP="00110F86">
      <w:pPr>
        <w:ind w:firstLine="709"/>
        <w:jc w:val="both"/>
        <w:rPr>
          <w:color w:val="000000" w:themeColor="text1"/>
        </w:rPr>
      </w:pPr>
    </w:p>
    <w:p w:rsidR="00110F86" w:rsidRPr="00626763" w:rsidRDefault="00110F86" w:rsidP="00110F86">
      <w:pPr>
        <w:ind w:firstLine="709"/>
        <w:jc w:val="both"/>
        <w:rPr>
          <w:bCs/>
          <w:color w:val="000000" w:themeColor="text1"/>
          <w:spacing w:val="-4"/>
        </w:rPr>
      </w:pPr>
      <w:r w:rsidRPr="00626763">
        <w:rPr>
          <w:b/>
          <w:bCs/>
          <w:color w:val="000000" w:themeColor="text1"/>
          <w:spacing w:val="-4"/>
        </w:rPr>
        <w:t>7. Информационный проект(презентация)</w:t>
      </w:r>
    </w:p>
    <w:p w:rsidR="00110F86" w:rsidRPr="00626763" w:rsidRDefault="00110F86" w:rsidP="00110F86">
      <w:pPr>
        <w:tabs>
          <w:tab w:val="center" w:pos="4536"/>
          <w:tab w:val="right" w:pos="9072"/>
        </w:tabs>
        <w:ind w:firstLine="709"/>
        <w:jc w:val="both"/>
        <w:rPr>
          <w:b/>
          <w:color w:val="000000" w:themeColor="text1"/>
        </w:rPr>
      </w:pPr>
      <w:r w:rsidRPr="00626763">
        <w:rPr>
          <w:b/>
          <w:i/>
          <w:color w:val="000000" w:themeColor="text1"/>
        </w:rPr>
        <w:t>Информационный проект</w:t>
      </w:r>
      <w:r w:rsidRPr="00626763">
        <w:rPr>
          <w:b/>
          <w:color w:val="000000" w:themeColor="text1"/>
        </w:rPr>
        <w:t xml:space="preserve"> – </w:t>
      </w:r>
      <w:r w:rsidRPr="00626763">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626763">
        <w:rPr>
          <w:color w:val="000000" w:themeColor="text1"/>
        </w:rPr>
        <w:lastRenderedPageBreak/>
        <w:t xml:space="preserve">иллюстрациями, слайд-шоу, мини-фильм, презентация и т.д. </w:t>
      </w:r>
    </w:p>
    <w:p w:rsidR="00110F86" w:rsidRPr="00626763" w:rsidRDefault="00110F86" w:rsidP="00110F86">
      <w:pPr>
        <w:ind w:firstLine="709"/>
        <w:jc w:val="both"/>
        <w:rPr>
          <w:bCs/>
          <w:color w:val="000000" w:themeColor="text1"/>
          <w:spacing w:val="-4"/>
        </w:rPr>
      </w:pPr>
      <w:r w:rsidRPr="00626763">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10F86" w:rsidRPr="00626763" w:rsidRDefault="00110F86" w:rsidP="00110F86">
      <w:pPr>
        <w:ind w:firstLine="709"/>
        <w:jc w:val="both"/>
        <w:rPr>
          <w:color w:val="000000" w:themeColor="text1"/>
        </w:rPr>
      </w:pPr>
      <w:r w:rsidRPr="00626763">
        <w:rPr>
          <w:i/>
          <w:color w:val="000000" w:themeColor="text1"/>
        </w:rPr>
        <w:t>Критерии оценивания</w:t>
      </w:r>
      <w:r w:rsidRPr="00626763">
        <w:rPr>
          <w:bCs/>
          <w:color w:val="000000" w:themeColor="text1"/>
          <w:spacing w:val="-4"/>
        </w:rPr>
        <w:t>- при</w:t>
      </w:r>
      <w:r w:rsidRPr="00626763">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10F86" w:rsidRPr="00626763" w:rsidRDefault="00110F86" w:rsidP="00110F86">
      <w:pPr>
        <w:ind w:firstLine="709"/>
        <w:jc w:val="both"/>
        <w:rPr>
          <w:color w:val="000000" w:themeColor="text1"/>
        </w:rPr>
      </w:pPr>
    </w:p>
    <w:p w:rsidR="00110F86" w:rsidRPr="00626763" w:rsidRDefault="00110F86" w:rsidP="00110F86">
      <w:pPr>
        <w:ind w:firstLine="709"/>
        <w:jc w:val="both"/>
        <w:rPr>
          <w:color w:val="000000" w:themeColor="text1"/>
        </w:rPr>
      </w:pPr>
      <w:r w:rsidRPr="00626763">
        <w:rPr>
          <w:b/>
          <w:color w:val="000000" w:themeColor="text1"/>
        </w:rPr>
        <w:t>8. Дискуссионные процедуры</w:t>
      </w:r>
    </w:p>
    <w:p w:rsidR="00110F86" w:rsidRPr="00626763" w:rsidRDefault="00110F86" w:rsidP="00110F86">
      <w:pPr>
        <w:ind w:firstLine="709"/>
        <w:jc w:val="both"/>
        <w:rPr>
          <w:color w:val="000000" w:themeColor="text1"/>
        </w:rPr>
      </w:pPr>
      <w:r w:rsidRPr="00626763">
        <w:rPr>
          <w:i/>
          <w:color w:val="000000" w:themeColor="text1"/>
        </w:rPr>
        <w:t>Круглый стол, дискуссия, полемика, диспут, дебаты, мини-конференции</w:t>
      </w:r>
      <w:r w:rsidRPr="00626763">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10F86" w:rsidRPr="00626763" w:rsidRDefault="00110F86" w:rsidP="00110F86">
      <w:pPr>
        <w:ind w:firstLine="709"/>
        <w:jc w:val="both"/>
        <w:rPr>
          <w:color w:val="000000" w:themeColor="text1"/>
        </w:rPr>
      </w:pPr>
      <w:r w:rsidRPr="00626763">
        <w:rPr>
          <w:color w:val="000000" w:themeColor="text1"/>
        </w:rPr>
        <w:t>Дискуссионные процедуры могут быть использованы для того, чтобы студенты:</w:t>
      </w:r>
    </w:p>
    <w:p w:rsidR="00110F86" w:rsidRPr="00626763" w:rsidRDefault="00110F86" w:rsidP="00110F86">
      <w:pPr>
        <w:ind w:firstLine="709"/>
        <w:jc w:val="both"/>
        <w:rPr>
          <w:color w:val="000000" w:themeColor="text1"/>
        </w:rPr>
      </w:pPr>
      <w:r w:rsidRPr="00626763">
        <w:rPr>
          <w:color w:val="000000" w:themeColor="text1"/>
        </w:rPr>
        <w:t>–лучше поняли усвояемый материал на фоне разнообразных позиций и мнений, не обязательно достигая общего мнения;</w:t>
      </w:r>
    </w:p>
    <w:p w:rsidR="00110F86" w:rsidRPr="00626763" w:rsidRDefault="00110F86" w:rsidP="00110F86">
      <w:pPr>
        <w:ind w:firstLine="709"/>
        <w:jc w:val="both"/>
        <w:rPr>
          <w:color w:val="000000" w:themeColor="text1"/>
        </w:rPr>
      </w:pPr>
      <w:r w:rsidRPr="00626763">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10F86" w:rsidRPr="00626763" w:rsidRDefault="00110F86" w:rsidP="00110F86">
      <w:pPr>
        <w:ind w:firstLine="709"/>
        <w:jc w:val="both"/>
        <w:rPr>
          <w:color w:val="000000" w:themeColor="text1"/>
        </w:rPr>
      </w:pPr>
      <w:r w:rsidRPr="00626763">
        <w:rPr>
          <w:color w:val="000000" w:themeColor="text1"/>
        </w:rPr>
        <w:t>– смогли согласовать свою позицию или действия относительно обсуждаемой проблемы.</w:t>
      </w:r>
    </w:p>
    <w:p w:rsidR="00110F86" w:rsidRPr="00626763" w:rsidRDefault="00110F86" w:rsidP="00110F86">
      <w:pPr>
        <w:ind w:firstLine="709"/>
        <w:jc w:val="both"/>
        <w:rPr>
          <w:color w:val="000000" w:themeColor="text1"/>
        </w:rPr>
      </w:pPr>
      <w:r w:rsidRPr="00626763">
        <w:rPr>
          <w:b/>
          <w:color w:val="000000" w:themeColor="text1"/>
        </w:rPr>
        <w:tab/>
      </w:r>
      <w:r w:rsidRPr="00626763">
        <w:rPr>
          <w:i/>
          <w:color w:val="000000" w:themeColor="text1"/>
        </w:rPr>
        <w:t xml:space="preserve">Критерии оценивания – </w:t>
      </w:r>
      <w:r w:rsidRPr="00626763">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все требования выполнены в полном объеме.</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обучающиеся  в целом демонстрируют понимание </w:t>
      </w:r>
      <w:r w:rsidRPr="00626763">
        <w:rPr>
          <w:color w:val="000000" w:themeColor="text1"/>
        </w:rPr>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обучающиеся  не понимают проблему, их высказывания не соответствуют заданным целям.</w:t>
      </w:r>
    </w:p>
    <w:p w:rsidR="00110F86" w:rsidRPr="00626763" w:rsidRDefault="00110F86" w:rsidP="00110F86">
      <w:pPr>
        <w:tabs>
          <w:tab w:val="left" w:pos="851"/>
        </w:tabs>
        <w:ind w:firstLine="709"/>
        <w:jc w:val="both"/>
        <w:rPr>
          <w:color w:val="000000" w:themeColor="text1"/>
        </w:rPr>
      </w:pPr>
    </w:p>
    <w:p w:rsidR="00110F86" w:rsidRPr="00626763" w:rsidRDefault="00110F86" w:rsidP="00110F86">
      <w:pPr>
        <w:tabs>
          <w:tab w:val="left" w:pos="851"/>
        </w:tabs>
        <w:ind w:firstLine="709"/>
        <w:jc w:val="both"/>
        <w:rPr>
          <w:b/>
          <w:color w:val="000000" w:themeColor="text1"/>
        </w:rPr>
      </w:pPr>
      <w:r w:rsidRPr="00626763">
        <w:rPr>
          <w:b/>
          <w:color w:val="000000" w:themeColor="text1"/>
        </w:rPr>
        <w:t>9. Тестирование</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Является одним из средств контроля знаний обучающихся по дисциплине. </w:t>
      </w:r>
    </w:p>
    <w:p w:rsidR="00110F86" w:rsidRPr="00626763" w:rsidRDefault="00110F86" w:rsidP="00110F86">
      <w:pPr>
        <w:ind w:firstLine="709"/>
        <w:rPr>
          <w:color w:val="000000" w:themeColor="text1"/>
        </w:rPr>
      </w:pPr>
      <w:r w:rsidRPr="00626763">
        <w:rPr>
          <w:i/>
          <w:color w:val="000000" w:themeColor="text1"/>
        </w:rPr>
        <w:t xml:space="preserve">Критерии оценивания – </w:t>
      </w:r>
      <w:r w:rsidRPr="00626763">
        <w:rPr>
          <w:color w:val="000000" w:themeColor="text1"/>
        </w:rPr>
        <w:t>правильный ответ на вопрос</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если правильно выполнено 90-100% заданий</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правильно выполнено 70-89% заданий</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 xml:space="preserve">«удовлетворительно» </w:t>
      </w:r>
      <w:r w:rsidRPr="00626763">
        <w:rPr>
          <w:color w:val="000000" w:themeColor="text1"/>
        </w:rPr>
        <w:t>ставится в случае, если правильно выполнено 50-69% заданий</w:t>
      </w:r>
    </w:p>
    <w:p w:rsidR="00110F86" w:rsidRPr="00626763" w:rsidRDefault="00110F86" w:rsidP="00110F86">
      <w:pPr>
        <w:ind w:firstLine="709"/>
        <w:jc w:val="both"/>
        <w:rPr>
          <w:color w:val="000000" w:themeColor="text1"/>
        </w:rPr>
      </w:pPr>
      <w:r w:rsidRPr="00626763">
        <w:rPr>
          <w:color w:val="000000" w:themeColor="text1"/>
        </w:rPr>
        <w:t xml:space="preserve"> Оценка </w:t>
      </w:r>
      <w:r w:rsidRPr="00626763">
        <w:rPr>
          <w:i/>
          <w:color w:val="000000" w:themeColor="text1"/>
        </w:rPr>
        <w:t>«неудовлетворительно»</w:t>
      </w:r>
      <w:r w:rsidRPr="00626763">
        <w:rPr>
          <w:color w:val="000000" w:themeColor="text1"/>
        </w:rPr>
        <w:t xml:space="preserve"> ставится, если правильно выполнено менее 50%  заданий</w:t>
      </w:r>
    </w:p>
    <w:p w:rsidR="00110F86" w:rsidRPr="00626763" w:rsidRDefault="00110F86" w:rsidP="00110F86">
      <w:pPr>
        <w:tabs>
          <w:tab w:val="left" w:pos="851"/>
        </w:tabs>
        <w:ind w:firstLine="709"/>
        <w:jc w:val="both"/>
        <w:rPr>
          <w:i/>
          <w:color w:val="000000" w:themeColor="text1"/>
        </w:rPr>
      </w:pPr>
    </w:p>
    <w:p w:rsidR="00110F86" w:rsidRPr="00626763" w:rsidRDefault="00110F86" w:rsidP="00110F86">
      <w:pPr>
        <w:widowControl/>
        <w:autoSpaceDE/>
        <w:autoSpaceDN/>
        <w:adjustRightInd/>
        <w:ind w:firstLine="709"/>
        <w:jc w:val="both"/>
        <w:rPr>
          <w:b/>
          <w:color w:val="000000" w:themeColor="text1"/>
        </w:rPr>
      </w:pPr>
      <w:r w:rsidRPr="00626763">
        <w:rPr>
          <w:b/>
          <w:color w:val="000000" w:themeColor="text1"/>
        </w:rPr>
        <w:t>10. Требование к письменному опросу (контрольной работе)</w:t>
      </w:r>
    </w:p>
    <w:p w:rsidR="00110F86" w:rsidRPr="00626763" w:rsidRDefault="00110F86" w:rsidP="00110F86">
      <w:pPr>
        <w:widowControl/>
        <w:autoSpaceDE/>
        <w:autoSpaceDN/>
        <w:adjustRightInd/>
        <w:ind w:firstLine="709"/>
        <w:jc w:val="both"/>
        <w:rPr>
          <w:color w:val="000000" w:themeColor="text1"/>
        </w:rPr>
      </w:pPr>
      <w:r w:rsidRPr="00626763">
        <w:rPr>
          <w:color w:val="000000" w:themeColor="text1"/>
        </w:rPr>
        <w:t xml:space="preserve"> Оценивается не только глубина знаний  поставленных вопросов, но и умение изложить письменно.</w:t>
      </w:r>
    </w:p>
    <w:p w:rsidR="00110F86" w:rsidRPr="00626763" w:rsidRDefault="00110F86" w:rsidP="00110F86">
      <w:pPr>
        <w:widowControl/>
        <w:autoSpaceDE/>
        <w:autoSpaceDN/>
        <w:adjustRightInd/>
        <w:ind w:firstLine="709"/>
        <w:jc w:val="both"/>
        <w:rPr>
          <w:color w:val="000000" w:themeColor="text1"/>
        </w:rPr>
      </w:pPr>
      <w:r w:rsidRPr="00626763">
        <w:rPr>
          <w:i/>
          <w:color w:val="000000" w:themeColor="text1"/>
        </w:rPr>
        <w:t xml:space="preserve">Критерии оценивания: </w:t>
      </w:r>
      <w:r w:rsidRPr="00626763">
        <w:rPr>
          <w:color w:val="000000" w:themeColor="text1"/>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«отличн</w:t>
      </w:r>
      <w:r w:rsidRPr="00626763">
        <w:rPr>
          <w:color w:val="000000" w:themeColor="text1"/>
        </w:rPr>
        <w:t>о» ставится в случае, когда соблюдены все критерии.</w:t>
      </w:r>
    </w:p>
    <w:p w:rsidR="00110F86" w:rsidRPr="00626763" w:rsidRDefault="00110F86" w:rsidP="00110F86">
      <w:pPr>
        <w:ind w:firstLine="709"/>
        <w:jc w:val="both"/>
        <w:rPr>
          <w:color w:val="000000" w:themeColor="text1"/>
        </w:rPr>
      </w:pPr>
      <w:r w:rsidRPr="00626763">
        <w:rPr>
          <w:color w:val="000000" w:themeColor="text1"/>
        </w:rPr>
        <w:t xml:space="preserve">Оценка </w:t>
      </w:r>
      <w:r w:rsidRPr="00626763">
        <w:rPr>
          <w:i/>
          <w:color w:val="000000" w:themeColor="text1"/>
        </w:rPr>
        <w:t>«хорошо»</w:t>
      </w:r>
      <w:r w:rsidRPr="00626763">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«удовлетворительно»</w:t>
      </w:r>
      <w:r w:rsidRPr="00626763">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0F86" w:rsidRPr="00626763" w:rsidRDefault="00110F86" w:rsidP="00110F86">
      <w:pPr>
        <w:tabs>
          <w:tab w:val="left" w:pos="851"/>
        </w:tabs>
        <w:ind w:firstLine="709"/>
        <w:jc w:val="both"/>
        <w:rPr>
          <w:color w:val="000000" w:themeColor="text1"/>
        </w:rPr>
      </w:pPr>
      <w:r w:rsidRPr="00626763">
        <w:rPr>
          <w:color w:val="000000" w:themeColor="text1"/>
        </w:rPr>
        <w:t xml:space="preserve">Оценка </w:t>
      </w:r>
      <w:r w:rsidRPr="00626763">
        <w:rPr>
          <w:i/>
          <w:color w:val="000000" w:themeColor="text1"/>
        </w:rPr>
        <w:t>«неудовлетворительно»</w:t>
      </w:r>
      <w:r w:rsidRPr="00626763">
        <w:rPr>
          <w:color w:val="000000" w:themeColor="text1"/>
        </w:rPr>
        <w:t xml:space="preserve"> ставится, если обучающийся не отвечает на поставленные вопросы.</w:t>
      </w:r>
    </w:p>
    <w:p w:rsidR="00754ED7" w:rsidRPr="00626763" w:rsidRDefault="00754ED7" w:rsidP="00B12478">
      <w:pPr>
        <w:tabs>
          <w:tab w:val="left" w:pos="851"/>
        </w:tabs>
        <w:ind w:right="-284" w:firstLine="567"/>
        <w:jc w:val="both"/>
        <w:rPr>
          <w:i/>
          <w:color w:val="000000" w:themeColor="text1"/>
        </w:rPr>
      </w:pPr>
    </w:p>
    <w:p w:rsidR="00714167" w:rsidRPr="00626763" w:rsidRDefault="00714167" w:rsidP="00F662E6">
      <w:pPr>
        <w:pStyle w:val="aa"/>
        <w:numPr>
          <w:ilvl w:val="0"/>
          <w:numId w:val="47"/>
        </w:numPr>
        <w:rPr>
          <w:b/>
          <w:i/>
          <w:color w:val="000000" w:themeColor="text1"/>
        </w:rPr>
      </w:pPr>
      <w:r w:rsidRPr="00626763">
        <w:rPr>
          <w:b/>
          <w:i/>
          <w:color w:val="000000" w:themeColor="text1"/>
        </w:rPr>
        <w:t>Перечень основной и дополнительной учебной литературы, необходимой для освоения дисциплины (модуля)</w:t>
      </w:r>
    </w:p>
    <w:p w:rsidR="009F3E1E" w:rsidRPr="00626763" w:rsidRDefault="009F3E1E" w:rsidP="00C75FDA">
      <w:pPr>
        <w:pStyle w:val="aa"/>
        <w:ind w:left="720"/>
        <w:rPr>
          <w:i/>
          <w:color w:val="000000" w:themeColor="text1"/>
        </w:rPr>
      </w:pPr>
    </w:p>
    <w:p w:rsidR="00C75FDA" w:rsidRPr="00626763" w:rsidRDefault="00F662E6" w:rsidP="00C75FDA">
      <w:pPr>
        <w:ind w:firstLine="709"/>
        <w:jc w:val="both"/>
        <w:rPr>
          <w:i/>
          <w:color w:val="000000" w:themeColor="text1"/>
        </w:rPr>
      </w:pPr>
      <w:r w:rsidRPr="00626763">
        <w:rPr>
          <w:i/>
          <w:color w:val="000000" w:themeColor="text1"/>
        </w:rPr>
        <w:t xml:space="preserve">7.1 </w:t>
      </w:r>
      <w:r w:rsidR="00C75FDA" w:rsidRPr="00626763">
        <w:rPr>
          <w:i/>
          <w:color w:val="000000" w:themeColor="text1"/>
        </w:rPr>
        <w:t xml:space="preserve">Основная </w:t>
      </w:r>
      <w:r w:rsidRPr="00626763">
        <w:rPr>
          <w:i/>
          <w:color w:val="000000" w:themeColor="text1"/>
        </w:rPr>
        <w:t xml:space="preserve">учебная </w:t>
      </w:r>
      <w:r w:rsidR="00C75FDA" w:rsidRPr="00626763">
        <w:rPr>
          <w:i/>
          <w:color w:val="000000" w:themeColor="text1"/>
        </w:rPr>
        <w:t>литература:</w:t>
      </w:r>
    </w:p>
    <w:p w:rsidR="00EA6A1F" w:rsidRPr="00626763" w:rsidRDefault="00EA6A1F" w:rsidP="004E2FEC">
      <w:pPr>
        <w:jc w:val="both"/>
        <w:rPr>
          <w:color w:val="000000" w:themeColor="text1"/>
          <w:shd w:val="clear" w:color="auto" w:fill="FFFFFF"/>
        </w:rPr>
      </w:pPr>
    </w:p>
    <w:p w:rsidR="00EA6A1F" w:rsidRPr="00626763" w:rsidRDefault="00EA6A1F" w:rsidP="00F662E6">
      <w:pPr>
        <w:pStyle w:val="aa"/>
        <w:numPr>
          <w:ilvl w:val="0"/>
          <w:numId w:val="48"/>
        </w:numPr>
        <w:rPr>
          <w:color w:val="000000" w:themeColor="text1"/>
          <w:shd w:val="clear" w:color="auto" w:fill="FFFFFF"/>
        </w:rPr>
      </w:pPr>
      <w:r w:rsidRPr="00626763">
        <w:rPr>
          <w:color w:val="000000" w:themeColor="text1"/>
          <w:shd w:val="clear" w:color="auto" w:fill="FFFFFF"/>
        </w:rPr>
        <w:t>Самойлов В.Д. Государственное управление. Теория, механизмы, правовые основы [Электронный ресурс]: учебник/ Самойлов В.Д.— Электрон. текстовые данные.— М.: ЮНИТИ-ДАНА, 2013.— 311 c.— Режим доступа: http://www.iprbookshop.ru/16411.— ЭБС «IPRbooks», по паролю</w:t>
      </w:r>
    </w:p>
    <w:p w:rsidR="00EA6A1F" w:rsidRPr="00626763" w:rsidRDefault="00EA6A1F" w:rsidP="00EA6A1F">
      <w:pPr>
        <w:jc w:val="both"/>
        <w:rPr>
          <w:color w:val="000000" w:themeColor="text1"/>
          <w:shd w:val="clear" w:color="auto" w:fill="FFFFFF"/>
        </w:rPr>
      </w:pPr>
    </w:p>
    <w:p w:rsidR="00EA6A1F" w:rsidRPr="00626763" w:rsidRDefault="00EA6A1F" w:rsidP="00F662E6">
      <w:pPr>
        <w:pStyle w:val="aa"/>
        <w:numPr>
          <w:ilvl w:val="0"/>
          <w:numId w:val="48"/>
        </w:numPr>
        <w:rPr>
          <w:color w:val="000000" w:themeColor="text1"/>
          <w:shd w:val="clear" w:color="auto" w:fill="FFFFFF"/>
        </w:rPr>
      </w:pPr>
      <w:r w:rsidRPr="00626763">
        <w:rPr>
          <w:color w:val="000000" w:themeColor="text1"/>
          <w:shd w:val="clear" w:color="auto" w:fill="FFFFFF"/>
        </w:rPr>
        <w:t xml:space="preserve">Наумов С.Ю. Основы теории государственного управления [Электронный ресурс]: учебное пособие/ Наумов С.Ю., Сергушко С.В., Подсумкова А.А.— </w:t>
      </w:r>
      <w:r w:rsidRPr="00626763">
        <w:rPr>
          <w:color w:val="000000" w:themeColor="text1"/>
          <w:shd w:val="clear" w:color="auto" w:fill="FFFFFF"/>
        </w:rPr>
        <w:lastRenderedPageBreak/>
        <w:t>Электрон. текстовые данные.— М.: Форум, 2010.— 265 c.— Режим доступа: http://www.iprbookshop.ru/1209.— ЭБС «IPRbooks», по паролю</w:t>
      </w:r>
    </w:p>
    <w:p w:rsidR="00EA6A1F" w:rsidRPr="00626763" w:rsidRDefault="00EA6A1F" w:rsidP="00EA6A1F">
      <w:pPr>
        <w:jc w:val="both"/>
        <w:rPr>
          <w:b/>
          <w:color w:val="000000" w:themeColor="text1"/>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Государственная и муниципальная служба [Электронный ресурс]: рабочая программа учебной дисциплины/ — Электрон. текстовые данные.— Саратов: Вузовское образование, 2014.— 43 c.— Режим доступа: http://www.iprbookshop.ru/19533.— ЭБС «IPRbooks»</w:t>
      </w:r>
    </w:p>
    <w:p w:rsidR="00EA6A1F" w:rsidRPr="00626763" w:rsidRDefault="00EA6A1F" w:rsidP="00EA6A1F">
      <w:pPr>
        <w:jc w:val="both"/>
        <w:rPr>
          <w:color w:val="000000" w:themeColor="text1"/>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Мухаев Р.Т. Система государственного и муниципального управления [Электронный ресурс]: учебник для студентов вузов, обучающихся по специальностям «Государственные и муниципальные финансы», «Юриспруденция», «Политология»/ Мухаев Р.Т.— Электрон. текстовые данные.— М.: ЮНИТИ-ДАНА, 2015.— 687 c.— Режим доступа: http://www.iprbookshop.ru/52058.— ЭБС «IPRbooks»</w:t>
      </w:r>
    </w:p>
    <w:p w:rsidR="00EA6A1F" w:rsidRPr="00626763" w:rsidRDefault="00EA6A1F" w:rsidP="00EA6A1F">
      <w:pPr>
        <w:jc w:val="both"/>
        <w:rPr>
          <w:color w:val="000000" w:themeColor="text1"/>
          <w:shd w:val="clear" w:color="auto" w:fill="FCFCFC"/>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Шамарова Г.М. Основы государственного и муниципального управления [Электронный ресурс]: учебник/ Шамарова Г.М.— Электрон. текстовые данные.— М.: Московский финансово-промышленный университет «Синергия», 2013.— 320 c.— Режим доступа: http://www.iprbookshop.ru/17032.— ЭБС «IPRbooks»</w:t>
      </w:r>
    </w:p>
    <w:p w:rsidR="00EA6A1F" w:rsidRPr="00626763" w:rsidRDefault="00EA6A1F" w:rsidP="00EA6A1F">
      <w:pPr>
        <w:jc w:val="both"/>
        <w:rPr>
          <w:color w:val="000000" w:themeColor="text1"/>
          <w:shd w:val="clear" w:color="auto" w:fill="FCFCFC"/>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Самойлов В.Д. Государственное управление. Теория, механизмы, правовые основы [Электронный ресурс]: учебник для студентов вузов, обучающихся по специальности «Государственное и муниципальное управление»/ Самойлов В.Д.— Электрон. текстовые данные.— М.: ЮНИТИ-ДАНА, 2015.— 311 c.— Режим доступа: http://www.iprbookshop.ru/52613.— ЭБС «IPRbooks»</w:t>
      </w:r>
    </w:p>
    <w:p w:rsidR="00EA6A1F" w:rsidRPr="00626763" w:rsidRDefault="00EA6A1F" w:rsidP="00EA6A1F">
      <w:pPr>
        <w:jc w:val="both"/>
        <w:rPr>
          <w:color w:val="000000" w:themeColor="text1"/>
          <w:shd w:val="clear" w:color="auto" w:fill="FCFCFC"/>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Пикулькин А.В. Система государственного управления (4-е издание) [Электронный ресурс]: учебник для студентов вузов, обучающихся по специальности 080504 «Государственное и муниципальное управление»/ Пикулькин А.В.— Электрон. текстовые данные.— М.: ЮНИТИ-ДАНА, 2015.— 639 c.— Режим доступа: http://www.iprbookshop.ru/52520.— ЭБС «IPRbooks»</w:t>
      </w:r>
    </w:p>
    <w:p w:rsidR="00EA6A1F" w:rsidRPr="00626763" w:rsidRDefault="00EA6A1F" w:rsidP="00EA6A1F">
      <w:pPr>
        <w:jc w:val="both"/>
        <w:rPr>
          <w:color w:val="000000" w:themeColor="text1"/>
          <w:shd w:val="clear" w:color="auto" w:fill="FCFCFC"/>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Джамалудинова М.Ю. Государственное и муниципальное управление. Введение в специальность [Электронный ресурс]: учебное пособие/ Джамалудинова М.Ю.— Электрон. текстовые данные.— М.: Русайнс, 2015.— 104 c.— Режим доступа: http://www.iprbookshop.ru/48879.— ЭБС «IPRbooks»</w:t>
      </w:r>
    </w:p>
    <w:p w:rsidR="00C75FDA" w:rsidRPr="00626763" w:rsidRDefault="00EA6A1F" w:rsidP="00EA6A1F">
      <w:pPr>
        <w:jc w:val="both"/>
        <w:rPr>
          <w:b/>
          <w:color w:val="000000" w:themeColor="text1"/>
        </w:rPr>
      </w:pPr>
      <w:r w:rsidRPr="00626763">
        <w:rPr>
          <w:color w:val="000000" w:themeColor="text1"/>
          <w:shd w:val="clear" w:color="auto" w:fill="FCFCFC"/>
        </w:rPr>
        <w:tab/>
      </w:r>
    </w:p>
    <w:p w:rsidR="00C75FDA" w:rsidRPr="00626763" w:rsidRDefault="00C75FDA" w:rsidP="00C75FDA">
      <w:pPr>
        <w:ind w:firstLine="709"/>
        <w:jc w:val="both"/>
        <w:rPr>
          <w:b/>
          <w:caps/>
          <w:color w:val="000000" w:themeColor="text1"/>
        </w:rPr>
      </w:pPr>
      <w:r w:rsidRPr="00626763">
        <w:rPr>
          <w:b/>
          <w:color w:val="000000" w:themeColor="text1"/>
        </w:rPr>
        <w:t>Дополнительная литература:</w:t>
      </w:r>
    </w:p>
    <w:p w:rsidR="00EA6A1F" w:rsidRPr="00626763" w:rsidRDefault="00EA6A1F" w:rsidP="00F662E6">
      <w:pPr>
        <w:pStyle w:val="WW-Normal"/>
        <w:numPr>
          <w:ilvl w:val="0"/>
          <w:numId w:val="48"/>
        </w:numPr>
        <w:shd w:val="clear" w:color="auto" w:fill="FFFFFF"/>
        <w:tabs>
          <w:tab w:val="left" w:pos="284"/>
        </w:tabs>
        <w:rPr>
          <w:rFonts w:cs="Times New Roman"/>
          <w:color w:val="000000" w:themeColor="text1"/>
          <w:shd w:val="clear" w:color="auto" w:fill="FFFFFF"/>
        </w:rPr>
      </w:pPr>
      <w:r w:rsidRPr="00626763">
        <w:rPr>
          <w:rFonts w:cs="Times New Roman"/>
          <w:color w:val="000000" w:themeColor="text1"/>
          <w:shd w:val="clear" w:color="auto" w:fill="FFFFFF"/>
        </w:rPr>
        <w:t>Купряшин Г.Л. Модернизация государственного управления. Институты и интересы [Электронный ресурс]: монография/ Купряшин Г.Л.— Электрон. текстовые данные.— М.: Московский государственный университет имени М.В. Ломоносова, 2012.— 312 c.— Режим доступа: http://www.iprbookshop.ru/13093.— ЭБС «IPRbooks», по паролю</w:t>
      </w:r>
    </w:p>
    <w:p w:rsidR="00EA6A1F" w:rsidRPr="00626763" w:rsidRDefault="00EA6A1F" w:rsidP="00EA6A1F">
      <w:pPr>
        <w:pStyle w:val="WW-Normal"/>
        <w:shd w:val="clear" w:color="auto" w:fill="FFFFFF"/>
        <w:tabs>
          <w:tab w:val="left" w:pos="284"/>
        </w:tabs>
        <w:ind w:left="0" w:firstLine="0"/>
        <w:rPr>
          <w:rFonts w:cs="Times New Roman"/>
          <w:color w:val="000000" w:themeColor="text1"/>
        </w:rPr>
      </w:pPr>
    </w:p>
    <w:p w:rsidR="00EA6A1F" w:rsidRPr="00626763" w:rsidRDefault="00EA6A1F" w:rsidP="00F662E6">
      <w:pPr>
        <w:pStyle w:val="WW-Normal"/>
        <w:numPr>
          <w:ilvl w:val="0"/>
          <w:numId w:val="48"/>
        </w:numPr>
        <w:shd w:val="clear" w:color="auto" w:fill="FFFFFF"/>
        <w:tabs>
          <w:tab w:val="left" w:pos="284"/>
        </w:tabs>
        <w:rPr>
          <w:rFonts w:cs="Times New Roman"/>
          <w:color w:val="000000" w:themeColor="text1"/>
          <w:shd w:val="clear" w:color="auto" w:fill="FFFFFF"/>
        </w:rPr>
      </w:pPr>
      <w:r w:rsidRPr="00626763">
        <w:rPr>
          <w:rFonts w:cs="Times New Roman"/>
          <w:color w:val="000000" w:themeColor="text1"/>
          <w:shd w:val="clear" w:color="auto" w:fill="FFFFFF"/>
        </w:rPr>
        <w:t>Самойлов В.Д. Государственное управление. Теория, механизмы, правовые основы [Электронный ресурс]: учебник/ Самойлов В.Д.— Электрон. текстовые данные.— М.: ЮНИТИ-ДАНА, 2013.— 311 c.— Режим доступа: http://www.iprbookshop.ru/16411.— ЭБС «IPRbooks», по паролю</w:t>
      </w:r>
    </w:p>
    <w:p w:rsidR="00EA6A1F" w:rsidRPr="00626763" w:rsidRDefault="00EA6A1F" w:rsidP="00EA6A1F">
      <w:pPr>
        <w:pStyle w:val="WW-Normal"/>
        <w:shd w:val="clear" w:color="auto" w:fill="FFFFFF"/>
        <w:tabs>
          <w:tab w:val="left" w:pos="284"/>
        </w:tabs>
        <w:ind w:left="0" w:firstLine="0"/>
        <w:rPr>
          <w:rFonts w:cs="Times New Roman"/>
          <w:color w:val="000000" w:themeColor="text1"/>
        </w:rPr>
      </w:pPr>
    </w:p>
    <w:p w:rsidR="00EA6A1F" w:rsidRPr="00626763" w:rsidRDefault="00EA6A1F" w:rsidP="00F662E6">
      <w:pPr>
        <w:pStyle w:val="WW-Normal"/>
        <w:numPr>
          <w:ilvl w:val="0"/>
          <w:numId w:val="48"/>
        </w:numPr>
        <w:shd w:val="clear" w:color="auto" w:fill="FFFFFF"/>
        <w:tabs>
          <w:tab w:val="left" w:pos="284"/>
        </w:tabs>
        <w:rPr>
          <w:rFonts w:cs="Times New Roman"/>
          <w:color w:val="000000" w:themeColor="text1"/>
          <w:shd w:val="clear" w:color="auto" w:fill="FFFFFF"/>
        </w:rPr>
      </w:pPr>
      <w:r w:rsidRPr="00626763">
        <w:rPr>
          <w:rFonts w:cs="Times New Roman"/>
          <w:color w:val="000000" w:themeColor="text1"/>
          <w:shd w:val="clear" w:color="auto" w:fill="FFFFFF"/>
        </w:rPr>
        <w:t xml:space="preserve">Наумов С.Ю. Основы теории государственного управления [Электронный ресурс]: учебное пособие/ Наумов С.Ю., Сергушко С.В., Подсумкова А.А.— </w:t>
      </w:r>
      <w:r w:rsidRPr="00626763">
        <w:rPr>
          <w:rFonts w:cs="Times New Roman"/>
          <w:color w:val="000000" w:themeColor="text1"/>
          <w:shd w:val="clear" w:color="auto" w:fill="FFFFFF"/>
        </w:rPr>
        <w:lastRenderedPageBreak/>
        <w:t>Электрон. текстовые данные.— М.: Форум, 2010.— 265 c.— Режим доступа: http://www.iprbookshop.ru/1209.— ЭБС «IPRbooks», по паролю</w:t>
      </w:r>
    </w:p>
    <w:p w:rsidR="00EA6A1F" w:rsidRPr="00626763" w:rsidRDefault="00EA6A1F" w:rsidP="00EA6A1F">
      <w:pPr>
        <w:pStyle w:val="WW-Normal"/>
        <w:shd w:val="clear" w:color="auto" w:fill="FFFFFF"/>
        <w:tabs>
          <w:tab w:val="left" w:pos="284"/>
        </w:tabs>
        <w:ind w:left="0" w:firstLine="0"/>
        <w:rPr>
          <w:rFonts w:cs="Times New Roman"/>
          <w:color w:val="000000" w:themeColor="text1"/>
        </w:rPr>
      </w:pPr>
    </w:p>
    <w:p w:rsidR="00EA6A1F" w:rsidRPr="00626763" w:rsidRDefault="00EA6A1F" w:rsidP="00F662E6">
      <w:pPr>
        <w:pStyle w:val="WW-Normal"/>
        <w:numPr>
          <w:ilvl w:val="0"/>
          <w:numId w:val="48"/>
        </w:numPr>
        <w:shd w:val="clear" w:color="auto" w:fill="FFFFFF"/>
        <w:tabs>
          <w:tab w:val="left" w:pos="284"/>
        </w:tabs>
        <w:rPr>
          <w:rFonts w:cs="Times New Roman"/>
          <w:color w:val="000000" w:themeColor="text1"/>
          <w:shd w:val="clear" w:color="auto" w:fill="FFFFFF"/>
        </w:rPr>
      </w:pPr>
      <w:r w:rsidRPr="00626763">
        <w:rPr>
          <w:rFonts w:cs="Times New Roman"/>
          <w:color w:val="000000" w:themeColor="text1"/>
          <w:shd w:val="clear" w:color="auto" w:fill="FFFFFF"/>
        </w:rPr>
        <w:t>Валеева Е.О. Государственное управление социально-экономическими и политическими процессами [Электронный ресурс]/ Валеева Е.О.— Электрон. текстовые данные.— Саратов: Ай Пи Эр Медиа, 2015.— 111 c.— Режим доступа: http://www.iprbookshop.ru/31935.— ЭБС «IPRbooks», по паролю</w:t>
      </w:r>
    </w:p>
    <w:p w:rsidR="00EA6A1F" w:rsidRPr="00626763" w:rsidRDefault="00EA6A1F" w:rsidP="00EA6A1F">
      <w:pPr>
        <w:pStyle w:val="WW-Normal"/>
        <w:shd w:val="clear" w:color="auto" w:fill="FFFFFF"/>
        <w:tabs>
          <w:tab w:val="left" w:pos="284"/>
        </w:tabs>
        <w:ind w:left="0" w:firstLine="0"/>
        <w:rPr>
          <w:rFonts w:cs="Times New Roman"/>
          <w:color w:val="000000" w:themeColor="text1"/>
        </w:rPr>
      </w:pPr>
    </w:p>
    <w:p w:rsidR="00C75FDA" w:rsidRPr="00626763" w:rsidRDefault="00C75FDA" w:rsidP="00F662E6">
      <w:pPr>
        <w:pStyle w:val="western"/>
        <w:numPr>
          <w:ilvl w:val="0"/>
          <w:numId w:val="48"/>
        </w:numPr>
        <w:tabs>
          <w:tab w:val="left" w:pos="284"/>
          <w:tab w:val="left" w:pos="993"/>
        </w:tabs>
        <w:spacing w:before="0" w:after="0"/>
        <w:jc w:val="both"/>
        <w:rPr>
          <w:color w:val="000000" w:themeColor="text1"/>
          <w:shd w:val="clear" w:color="auto" w:fill="FFFFFF"/>
        </w:rPr>
      </w:pPr>
      <w:r w:rsidRPr="00626763">
        <w:rPr>
          <w:color w:val="000000" w:themeColor="text1"/>
          <w:shd w:val="clear" w:color="auto" w:fill="FFFFFF"/>
        </w:rPr>
        <w:t>Захарова Л.Л. История государственного управления в России [Электронный ресурс]: учебное пособие/ Захарова Л.Л.— Электрон. текстовые данные.— Томск: Томский государственный университет систем управления и радиоэлектроники, Эль Контент, 2012.— 234 c.— Режим доступа: http://www.iprbookshop.ru/13883.— ЭБС «IPRbooks», по паролю</w:t>
      </w:r>
    </w:p>
    <w:p w:rsidR="00EA6A1F" w:rsidRPr="00626763" w:rsidRDefault="00EA6A1F" w:rsidP="00EA6A1F">
      <w:pPr>
        <w:pStyle w:val="western"/>
        <w:tabs>
          <w:tab w:val="left" w:pos="284"/>
          <w:tab w:val="left" w:pos="993"/>
        </w:tabs>
        <w:spacing w:before="0" w:after="0"/>
        <w:jc w:val="both"/>
        <w:rPr>
          <w:bCs/>
          <w:iCs/>
          <w:color w:val="000000" w:themeColor="text1"/>
        </w:rPr>
      </w:pPr>
    </w:p>
    <w:p w:rsidR="00EA6A1F" w:rsidRPr="00626763" w:rsidRDefault="00C75FDA" w:rsidP="00F662E6">
      <w:pPr>
        <w:pStyle w:val="western"/>
        <w:numPr>
          <w:ilvl w:val="0"/>
          <w:numId w:val="48"/>
        </w:numPr>
        <w:shd w:val="clear" w:color="auto" w:fill="FFFFFF" w:themeFill="background1"/>
        <w:tabs>
          <w:tab w:val="left" w:pos="284"/>
          <w:tab w:val="left" w:pos="993"/>
        </w:tabs>
        <w:spacing w:before="0" w:after="0"/>
        <w:jc w:val="both"/>
        <w:rPr>
          <w:color w:val="000000" w:themeColor="text1"/>
          <w:shd w:val="clear" w:color="auto" w:fill="FFFFFF"/>
        </w:rPr>
      </w:pPr>
      <w:r w:rsidRPr="00626763">
        <w:rPr>
          <w:color w:val="000000" w:themeColor="text1"/>
          <w:shd w:val="clear" w:color="auto" w:fill="FFFFFF"/>
        </w:rPr>
        <w:t>Максимов С.Н. Государственное управление в сфере экономической безопасности России [Электронный ресурс]: монография/ Максимов С.Н.— Электрон. текстовые данные.— М.: Московский психолого-социальный университет, 2012.— 380 c.— Режим доступа: http://www.iprbookshop.ru/21359.— ЭБС «IPRbooks», по паролю</w:t>
      </w:r>
    </w:p>
    <w:p w:rsidR="00EA6A1F" w:rsidRPr="00626763" w:rsidRDefault="00EA6A1F" w:rsidP="00EA6A1F">
      <w:pPr>
        <w:pStyle w:val="western"/>
        <w:shd w:val="clear" w:color="auto" w:fill="FFFFFF" w:themeFill="background1"/>
        <w:tabs>
          <w:tab w:val="left" w:pos="284"/>
          <w:tab w:val="left" w:pos="993"/>
        </w:tabs>
        <w:spacing w:before="0" w:after="0"/>
        <w:jc w:val="both"/>
        <w:rPr>
          <w:color w:val="000000" w:themeColor="text1"/>
          <w:shd w:val="clear" w:color="auto" w:fill="FFFFFF"/>
        </w:rPr>
      </w:pPr>
    </w:p>
    <w:p w:rsidR="00A360B8" w:rsidRPr="00626763" w:rsidRDefault="00A360B8" w:rsidP="00F662E6">
      <w:pPr>
        <w:pStyle w:val="western"/>
        <w:numPr>
          <w:ilvl w:val="0"/>
          <w:numId w:val="48"/>
        </w:numPr>
        <w:shd w:val="clear" w:color="auto" w:fill="FFFFFF" w:themeFill="background1"/>
        <w:tabs>
          <w:tab w:val="left" w:pos="284"/>
          <w:tab w:val="left" w:pos="993"/>
        </w:tabs>
        <w:spacing w:before="0" w:after="0"/>
        <w:jc w:val="both"/>
        <w:rPr>
          <w:color w:val="000000" w:themeColor="text1"/>
          <w:shd w:val="clear" w:color="auto" w:fill="FCFCFC"/>
        </w:rPr>
      </w:pPr>
      <w:r w:rsidRPr="00626763">
        <w:rPr>
          <w:color w:val="000000" w:themeColor="text1"/>
          <w:shd w:val="clear" w:color="auto" w:fill="FCFCFC"/>
        </w:rPr>
        <w:t>Местное самоуправление и муниципальное управление [Электронный ресурс]: учебник для студентов вузов, обучающихся по специальностям «Государственное и муниципальное управление» и «Юриспруденция»/ И.В. Мухачев [и др.].— Электрон. текстовые данные.— М.: ЮНИТИ-ДАНА, 2015.— 399 c.— Режим доступа: http://www.iprbookshop.ru/52047.— ЭБС «IPRbooks», по паролю</w:t>
      </w:r>
    </w:p>
    <w:p w:rsidR="00EA6A1F" w:rsidRPr="00626763" w:rsidRDefault="00EA6A1F" w:rsidP="00EA6A1F">
      <w:pPr>
        <w:pStyle w:val="western"/>
        <w:shd w:val="clear" w:color="auto" w:fill="FFFFFF" w:themeFill="background1"/>
        <w:tabs>
          <w:tab w:val="left" w:pos="284"/>
          <w:tab w:val="left" w:pos="993"/>
        </w:tabs>
        <w:spacing w:before="0" w:after="0"/>
        <w:jc w:val="both"/>
        <w:rPr>
          <w:bCs/>
          <w:iCs/>
          <w:color w:val="000000" w:themeColor="text1"/>
        </w:rPr>
      </w:pPr>
    </w:p>
    <w:p w:rsidR="00A360B8" w:rsidRPr="00626763" w:rsidRDefault="00A360B8" w:rsidP="00F662E6">
      <w:pPr>
        <w:pStyle w:val="aa"/>
        <w:numPr>
          <w:ilvl w:val="0"/>
          <w:numId w:val="48"/>
        </w:numPr>
        <w:shd w:val="clear" w:color="auto" w:fill="FFFFFF" w:themeFill="background1"/>
        <w:rPr>
          <w:color w:val="000000" w:themeColor="text1"/>
        </w:rPr>
      </w:pPr>
      <w:r w:rsidRPr="00626763">
        <w:rPr>
          <w:color w:val="000000" w:themeColor="text1"/>
          <w:shd w:val="clear" w:color="auto" w:fill="FCFCFC"/>
        </w:rPr>
        <w:t>Лапаева М.Г. Теории пространственного и регионального развития [Электронный ресурс]: учебное пособие/ Лапаева М.Г., Лапаев С.П., Кузаева Т.В.— Электрон. текстовые данные.— Оренбург: Оренбургский государственный университет, ЭБС АСВ, 2015.— 141 c.— Режим доступа: http://www.iprbookshop.ru/54163.— ЭБС «IPRbooks», по паролю</w:t>
      </w:r>
    </w:p>
    <w:p w:rsidR="00C75FDA" w:rsidRPr="00626763" w:rsidRDefault="00C75FDA" w:rsidP="000B2EB5">
      <w:pPr>
        <w:pStyle w:val="aa"/>
        <w:shd w:val="clear" w:color="auto" w:fill="FFFFFF" w:themeFill="background1"/>
        <w:rPr>
          <w:b/>
          <w:i/>
          <w:color w:val="000000" w:themeColor="text1"/>
        </w:rPr>
      </w:pPr>
    </w:p>
    <w:p w:rsidR="00EA6A1F" w:rsidRPr="00626763" w:rsidRDefault="00EA6A1F" w:rsidP="00F662E6">
      <w:pPr>
        <w:pStyle w:val="aa"/>
        <w:numPr>
          <w:ilvl w:val="0"/>
          <w:numId w:val="48"/>
        </w:numPr>
        <w:rPr>
          <w:b/>
          <w:color w:val="000000" w:themeColor="text1"/>
        </w:rPr>
      </w:pPr>
      <w:r w:rsidRPr="00626763">
        <w:rPr>
          <w:color w:val="000000" w:themeColor="text1"/>
          <w:shd w:val="clear" w:color="auto" w:fill="FCFCFC"/>
        </w:rPr>
        <w:t>Упоров И.В. Муниципальное право Российской Федерации [Электронный ресурс]: учебник для студентов вузов, обучающихся по направлению подготовки «Юриспруденция»/ Упоров И.В., Старков О.В.— Электрон. текстовые данные.— М.: ЮНИТИ-ДАНА, 2015.— 519 c.— Режим доступа: http://www.iprbookshop.ru/34481.— ЭБС «IPRbooks»</w:t>
      </w:r>
    </w:p>
    <w:p w:rsidR="00EA6A1F" w:rsidRPr="00626763" w:rsidRDefault="00EA6A1F" w:rsidP="000B2EB5">
      <w:pPr>
        <w:pStyle w:val="aa"/>
        <w:shd w:val="clear" w:color="auto" w:fill="FFFFFF" w:themeFill="background1"/>
        <w:rPr>
          <w:b/>
          <w:i/>
          <w:color w:val="000000" w:themeColor="text1"/>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Волкова В.В. Государственная служба [Электронный ресурс]: учебное пособие для студентов вузов, обучающихся по специальностям «Государственное и муниципальное управление» и «Юриспруденция»/ Волкова В.В., Сапфирова А.А.— Электрон. текстовые данные.— М.: ЮНИТИ-ДАНА, 2015.— 207 c.— Режим доступа: http://www.iprbookshop.ru/52453.— ЭБС «IPRbooks»</w:t>
      </w:r>
    </w:p>
    <w:p w:rsidR="00EA6A1F" w:rsidRPr="00626763" w:rsidRDefault="00EA6A1F" w:rsidP="000B2EB5">
      <w:pPr>
        <w:pStyle w:val="aa"/>
        <w:shd w:val="clear" w:color="auto" w:fill="FFFFFF" w:themeFill="background1"/>
        <w:rPr>
          <w:color w:val="000000" w:themeColor="text1"/>
        </w:rPr>
      </w:pPr>
    </w:p>
    <w:p w:rsidR="00EA6A1F" w:rsidRPr="00626763" w:rsidRDefault="00EA6A1F" w:rsidP="00F662E6">
      <w:pPr>
        <w:pStyle w:val="aa"/>
        <w:numPr>
          <w:ilvl w:val="0"/>
          <w:numId w:val="48"/>
        </w:numPr>
        <w:rPr>
          <w:color w:val="000000" w:themeColor="text1"/>
          <w:shd w:val="clear" w:color="auto" w:fill="FCFCFC"/>
        </w:rPr>
      </w:pPr>
      <w:r w:rsidRPr="00626763">
        <w:rPr>
          <w:color w:val="000000" w:themeColor="text1"/>
          <w:shd w:val="clear" w:color="auto" w:fill="FCFCFC"/>
        </w:rPr>
        <w:t>Подсумкова А.А. История государственного и муниципального управления [Электронный ресурс]: учебное пособие/ Подсумкова А.А., Барышкова К.В.— Электрон. текстовые данные.— Саратов: Ай Пи Эр Медиа, 2011.— 219 c.— Режим доступа: http://www.iprbookshop.ru/1204.— ЭБС «IPRbooks»</w:t>
      </w:r>
    </w:p>
    <w:p w:rsidR="00EA6A1F" w:rsidRPr="00626763" w:rsidRDefault="00EA6A1F" w:rsidP="000B2EB5">
      <w:pPr>
        <w:pStyle w:val="aa"/>
        <w:shd w:val="clear" w:color="auto" w:fill="FFFFFF" w:themeFill="background1"/>
        <w:rPr>
          <w:b/>
          <w:i/>
          <w:color w:val="000000" w:themeColor="text1"/>
        </w:rPr>
      </w:pPr>
    </w:p>
    <w:p w:rsidR="00C75FDA" w:rsidRPr="00626763" w:rsidRDefault="00C75FDA" w:rsidP="0083346A">
      <w:pPr>
        <w:tabs>
          <w:tab w:val="left" w:pos="1701"/>
        </w:tabs>
        <w:rPr>
          <w:i/>
          <w:color w:val="000000" w:themeColor="text1"/>
        </w:rPr>
      </w:pPr>
    </w:p>
    <w:p w:rsidR="00D97E32" w:rsidRPr="00626763" w:rsidRDefault="009B77B4" w:rsidP="00754ED7">
      <w:pPr>
        <w:tabs>
          <w:tab w:val="left" w:pos="1701"/>
        </w:tabs>
        <w:ind w:left="851" w:firstLine="490"/>
        <w:rPr>
          <w:i/>
          <w:color w:val="000000" w:themeColor="text1"/>
        </w:rPr>
      </w:pPr>
      <w:r w:rsidRPr="00626763">
        <w:rPr>
          <w:i/>
          <w:color w:val="000000" w:themeColor="text1"/>
        </w:rPr>
        <w:t>7.3.Периодиче</w:t>
      </w:r>
      <w:r w:rsidR="00F662E6" w:rsidRPr="00626763">
        <w:rPr>
          <w:i/>
          <w:color w:val="000000" w:themeColor="text1"/>
        </w:rPr>
        <w:t>с</w:t>
      </w:r>
      <w:r w:rsidRPr="00626763">
        <w:rPr>
          <w:i/>
          <w:color w:val="000000" w:themeColor="text1"/>
        </w:rPr>
        <w:t>кие издания</w:t>
      </w:r>
    </w:p>
    <w:p w:rsidR="00D97E32" w:rsidRPr="00626763" w:rsidRDefault="00D97E32" w:rsidP="00D97E32">
      <w:pPr>
        <w:tabs>
          <w:tab w:val="left" w:pos="1701"/>
        </w:tabs>
        <w:rPr>
          <w:color w:val="000000" w:themeColor="text1"/>
        </w:rPr>
      </w:pPr>
    </w:p>
    <w:p w:rsidR="00D97E32" w:rsidRPr="00626763" w:rsidRDefault="00D97E32" w:rsidP="00D97E32">
      <w:pPr>
        <w:rPr>
          <w:color w:val="000000" w:themeColor="text1"/>
        </w:rPr>
      </w:pPr>
      <w:r w:rsidRPr="00626763">
        <w:rPr>
          <w:color w:val="000000" w:themeColor="text1"/>
        </w:rPr>
        <w:t>1. Практика муниципального управления. Москва, издатель: ООО «Акцион группаГлавбух»</w:t>
      </w:r>
    </w:p>
    <w:p w:rsidR="00D97E32" w:rsidRPr="00626763" w:rsidRDefault="00D97E32" w:rsidP="00D97E32">
      <w:pPr>
        <w:rPr>
          <w:color w:val="000000" w:themeColor="text1"/>
        </w:rPr>
      </w:pPr>
      <w:r w:rsidRPr="00626763">
        <w:rPr>
          <w:color w:val="000000" w:themeColor="text1"/>
        </w:rPr>
        <w:t>2.Ars administrandi. Искусство управления.</w:t>
      </w:r>
      <w:r w:rsidRPr="00626763">
        <w:rPr>
          <w:bCs/>
          <w:color w:val="000000" w:themeColor="text1"/>
        </w:rPr>
        <w:t xml:space="preserve"> Пермь.- ISSN</w:t>
      </w:r>
      <w:r w:rsidRPr="00626763">
        <w:rPr>
          <w:b/>
          <w:bCs/>
          <w:color w:val="000000" w:themeColor="text1"/>
        </w:rPr>
        <w:t>:</w:t>
      </w:r>
      <w:r w:rsidRPr="00626763">
        <w:rPr>
          <w:color w:val="000000" w:themeColor="text1"/>
        </w:rPr>
        <w:t>2218-9173.— ЭБС «IPRbooks», по паролю</w:t>
      </w:r>
    </w:p>
    <w:p w:rsidR="00D97E32" w:rsidRPr="00626763" w:rsidRDefault="00D97E32" w:rsidP="00D97E32">
      <w:pPr>
        <w:rPr>
          <w:color w:val="000000" w:themeColor="text1"/>
        </w:rPr>
      </w:pPr>
      <w:r w:rsidRPr="00626763">
        <w:rPr>
          <w:color w:val="000000" w:themeColor="text1"/>
        </w:rPr>
        <w:t>3. В</w:t>
      </w:r>
      <w:r w:rsidRPr="00626763">
        <w:rPr>
          <w:bCs/>
          <w:color w:val="000000" w:themeColor="text1"/>
        </w:rPr>
        <w:t>естник Московского университета. Серия 21. Управление (государство и общество).</w:t>
      </w:r>
      <w:r w:rsidRPr="00626763">
        <w:rPr>
          <w:color w:val="000000" w:themeColor="text1"/>
        </w:rPr>
        <w:t xml:space="preserve"> Москва.- </w:t>
      </w:r>
      <w:r w:rsidRPr="00626763">
        <w:rPr>
          <w:b/>
          <w:bCs/>
          <w:color w:val="000000" w:themeColor="text1"/>
        </w:rPr>
        <w:t>ISSN:</w:t>
      </w:r>
      <w:r w:rsidRPr="00626763">
        <w:rPr>
          <w:color w:val="000000" w:themeColor="text1"/>
        </w:rPr>
        <w:t>2073-2643.— ЭБС «IPRbooks», по паролю</w:t>
      </w:r>
    </w:p>
    <w:p w:rsidR="00D97E32" w:rsidRPr="00626763" w:rsidRDefault="00D97E32" w:rsidP="00D97E32">
      <w:pPr>
        <w:rPr>
          <w:color w:val="000000" w:themeColor="text1"/>
        </w:rPr>
      </w:pPr>
      <w:r w:rsidRPr="00626763">
        <w:rPr>
          <w:color w:val="000000" w:themeColor="text1"/>
        </w:rPr>
        <w:t xml:space="preserve">4. Менеджмент и бизнес-администрирование. Москва.- </w:t>
      </w:r>
      <w:r w:rsidRPr="00626763">
        <w:rPr>
          <w:bCs/>
          <w:color w:val="000000" w:themeColor="text1"/>
        </w:rPr>
        <w:t>ISSN:</w:t>
      </w:r>
      <w:r w:rsidRPr="00626763">
        <w:rPr>
          <w:color w:val="000000" w:themeColor="text1"/>
        </w:rPr>
        <w:t>2075-1826.— ЭБС «IPRbooks», по паролю</w:t>
      </w:r>
    </w:p>
    <w:p w:rsidR="00D97E32" w:rsidRPr="00626763" w:rsidRDefault="00D97E32" w:rsidP="00D97E32">
      <w:pPr>
        <w:rPr>
          <w:color w:val="000000" w:themeColor="text1"/>
        </w:rPr>
      </w:pPr>
      <w:r w:rsidRPr="00626763">
        <w:rPr>
          <w:color w:val="000000" w:themeColor="text1"/>
        </w:rPr>
        <w:t xml:space="preserve">5. </w:t>
      </w:r>
      <w:hyperlink r:id="rId10" w:tgtFrame="_blank" w:history="1">
        <w:r w:rsidRPr="00626763">
          <w:rPr>
            <w:color w:val="000000" w:themeColor="text1"/>
          </w:rPr>
          <w:t>Проблемы управления</w:t>
        </w:r>
      </w:hyperlink>
      <w:r w:rsidRPr="00626763">
        <w:rPr>
          <w:color w:val="000000" w:themeColor="text1"/>
        </w:rPr>
        <w:t>. Москва.-</w:t>
      </w:r>
      <w:r w:rsidRPr="00626763">
        <w:rPr>
          <w:bCs/>
          <w:color w:val="000000" w:themeColor="text1"/>
        </w:rPr>
        <w:t xml:space="preserve"> ISSN: 1819-3161</w:t>
      </w:r>
      <w:r w:rsidRPr="00626763">
        <w:rPr>
          <w:color w:val="000000" w:themeColor="text1"/>
        </w:rPr>
        <w:t>.— ЭБС «IPRbooks», по паролю</w:t>
      </w:r>
    </w:p>
    <w:p w:rsidR="00D97E32" w:rsidRPr="00626763" w:rsidRDefault="00D97E32" w:rsidP="00D97E32">
      <w:pPr>
        <w:rPr>
          <w:color w:val="000000" w:themeColor="text1"/>
        </w:rPr>
      </w:pPr>
      <w:r w:rsidRPr="00626763">
        <w:rPr>
          <w:color w:val="000000" w:themeColor="text1"/>
        </w:rPr>
        <w:t>6.Вестник Российского университета дружбы народов. Серия Государственное и муниципальное управление. Москва.-</w:t>
      </w:r>
      <w:r w:rsidRPr="00626763">
        <w:rPr>
          <w:b/>
          <w:bCs/>
          <w:color w:val="000000" w:themeColor="text1"/>
        </w:rPr>
        <w:t xml:space="preserve"> ISSN:</w:t>
      </w:r>
      <w:r w:rsidRPr="00626763">
        <w:rPr>
          <w:color w:val="000000" w:themeColor="text1"/>
        </w:rPr>
        <w:t>2312-8313— ЭБС «IPRbooks», по паролю</w:t>
      </w:r>
    </w:p>
    <w:p w:rsidR="009B77B4" w:rsidRPr="00626763" w:rsidRDefault="009B77B4" w:rsidP="009B77B4">
      <w:pPr>
        <w:tabs>
          <w:tab w:val="left" w:pos="1701"/>
        </w:tabs>
        <w:ind w:left="851" w:firstLine="490"/>
        <w:jc w:val="both"/>
        <w:rPr>
          <w:color w:val="000000" w:themeColor="text1"/>
        </w:rPr>
      </w:pPr>
    </w:p>
    <w:p w:rsidR="00BE3F9F" w:rsidRPr="00626763" w:rsidRDefault="00BE3F9F" w:rsidP="002A294F">
      <w:pPr>
        <w:tabs>
          <w:tab w:val="left" w:pos="1701"/>
        </w:tabs>
        <w:ind w:left="851" w:firstLine="490"/>
        <w:rPr>
          <w:color w:val="000000" w:themeColor="text1"/>
        </w:rPr>
      </w:pPr>
    </w:p>
    <w:p w:rsidR="001012D2" w:rsidRPr="00626763" w:rsidRDefault="009F3E1E" w:rsidP="00F662E6">
      <w:pPr>
        <w:pStyle w:val="aa"/>
        <w:numPr>
          <w:ilvl w:val="0"/>
          <w:numId w:val="47"/>
        </w:numPr>
        <w:rPr>
          <w:b/>
          <w:i/>
          <w:color w:val="000000" w:themeColor="text1"/>
        </w:rPr>
      </w:pPr>
      <w:r w:rsidRPr="00626763">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626763" w:rsidRDefault="00BC5377" w:rsidP="00A360B8">
      <w:pPr>
        <w:pStyle w:val="aa"/>
        <w:ind w:left="720"/>
        <w:rPr>
          <w:i/>
          <w:color w:val="000000" w:themeColor="text1"/>
        </w:rPr>
      </w:pPr>
    </w:p>
    <w:p w:rsidR="00344E00" w:rsidRPr="00626763" w:rsidRDefault="00344E00" w:rsidP="00F662E6">
      <w:pPr>
        <w:pStyle w:val="aa"/>
        <w:numPr>
          <w:ilvl w:val="0"/>
          <w:numId w:val="49"/>
        </w:numPr>
        <w:ind w:left="0" w:firstLine="709"/>
        <w:rPr>
          <w:color w:val="000000" w:themeColor="text1"/>
        </w:rPr>
      </w:pPr>
      <w:r w:rsidRPr="00626763">
        <w:rPr>
          <w:color w:val="000000" w:themeColor="text1"/>
          <w:shd w:val="clear" w:color="auto" w:fill="FFFFFF"/>
        </w:rPr>
        <w:t>www.iprbookshop.ru</w:t>
      </w:r>
    </w:p>
    <w:p w:rsidR="00A80F07" w:rsidRPr="00626763" w:rsidRDefault="00A80F07" w:rsidP="00F662E6">
      <w:pPr>
        <w:pStyle w:val="aa"/>
        <w:numPr>
          <w:ilvl w:val="0"/>
          <w:numId w:val="49"/>
        </w:numPr>
        <w:ind w:left="0" w:firstLine="709"/>
        <w:rPr>
          <w:color w:val="000000" w:themeColor="text1"/>
        </w:rPr>
      </w:pPr>
      <w:r w:rsidRPr="00626763">
        <w:rPr>
          <w:color w:val="000000" w:themeColor="text1"/>
        </w:rPr>
        <w:t>www.zipsites.ru –бесплатная электронная Интернет библиотека.</w:t>
      </w:r>
    </w:p>
    <w:p w:rsidR="00A80F07" w:rsidRPr="00626763" w:rsidRDefault="00A80F07" w:rsidP="00F662E6">
      <w:pPr>
        <w:pStyle w:val="aa"/>
        <w:numPr>
          <w:ilvl w:val="0"/>
          <w:numId w:val="49"/>
        </w:numPr>
        <w:ind w:left="0" w:firstLine="709"/>
        <w:rPr>
          <w:color w:val="000000" w:themeColor="text1"/>
        </w:rPr>
      </w:pPr>
      <w:r w:rsidRPr="00626763">
        <w:rPr>
          <w:color w:val="000000" w:themeColor="text1"/>
        </w:rPr>
        <w:t>www.elibrar</w:t>
      </w:r>
      <w:r w:rsidR="00F662E6" w:rsidRPr="00626763">
        <w:rPr>
          <w:color w:val="000000" w:themeColor="text1"/>
          <w:lang w:val="en-US"/>
        </w:rPr>
        <w:t>y</w:t>
      </w:r>
      <w:r w:rsidRPr="00626763">
        <w:rPr>
          <w:color w:val="000000" w:themeColor="text1"/>
        </w:rPr>
        <w:t>.ru</w:t>
      </w:r>
      <w:r w:rsidR="00BD11A4" w:rsidRPr="00626763">
        <w:rPr>
          <w:color w:val="000000" w:themeColor="text1"/>
        </w:rPr>
        <w:t xml:space="preserve"> – </w:t>
      </w:r>
      <w:r w:rsidRPr="00626763">
        <w:rPr>
          <w:color w:val="000000" w:themeColor="text1"/>
        </w:rPr>
        <w:t xml:space="preserve">бесплатная электронная Интернет библиотека. </w:t>
      </w:r>
    </w:p>
    <w:p w:rsidR="00304207" w:rsidRPr="00626763" w:rsidRDefault="00F662E6" w:rsidP="00F662E6">
      <w:pPr>
        <w:pStyle w:val="aa"/>
        <w:numPr>
          <w:ilvl w:val="0"/>
          <w:numId w:val="49"/>
        </w:numPr>
        <w:ind w:left="0" w:firstLine="709"/>
        <w:rPr>
          <w:color w:val="000000" w:themeColor="text1"/>
        </w:rPr>
      </w:pPr>
      <w:r w:rsidRPr="00626763">
        <w:rPr>
          <w:color w:val="000000" w:themeColor="text1"/>
        </w:rPr>
        <w:t>www.big.librar</w:t>
      </w:r>
      <w:r w:rsidRPr="00626763">
        <w:rPr>
          <w:color w:val="000000" w:themeColor="text1"/>
          <w:lang w:val="en-US"/>
        </w:rPr>
        <w:t>y</w:t>
      </w:r>
      <w:r w:rsidR="00A80F07" w:rsidRPr="00626763">
        <w:rPr>
          <w:color w:val="000000" w:themeColor="text1"/>
        </w:rPr>
        <w:t>.info</w:t>
      </w:r>
      <w:r w:rsidR="00BD11A4" w:rsidRPr="00626763">
        <w:rPr>
          <w:color w:val="000000" w:themeColor="text1"/>
        </w:rPr>
        <w:t xml:space="preserve"> – </w:t>
      </w:r>
      <w:r w:rsidR="00A80F07" w:rsidRPr="00626763">
        <w:rPr>
          <w:color w:val="000000" w:themeColor="text1"/>
        </w:rPr>
        <w:t>большая  электронная библиотека</w:t>
      </w:r>
      <w:r w:rsidR="00BD11A4" w:rsidRPr="00626763">
        <w:rPr>
          <w:color w:val="000000" w:themeColor="text1"/>
        </w:rPr>
        <w:t>.</w:t>
      </w:r>
    </w:p>
    <w:p w:rsidR="00A80F07" w:rsidRPr="00626763" w:rsidRDefault="00861244" w:rsidP="00F662E6">
      <w:pPr>
        <w:pStyle w:val="aa"/>
        <w:numPr>
          <w:ilvl w:val="0"/>
          <w:numId w:val="49"/>
        </w:numPr>
        <w:ind w:left="0" w:firstLine="709"/>
        <w:rPr>
          <w:color w:val="000000" w:themeColor="text1"/>
        </w:rPr>
      </w:pPr>
      <w:r w:rsidRPr="00626763">
        <w:rPr>
          <w:color w:val="000000" w:themeColor="text1"/>
        </w:rPr>
        <w:t>КонсультантПлюс</w:t>
      </w:r>
    </w:p>
    <w:p w:rsidR="009F3E1E" w:rsidRPr="00626763" w:rsidRDefault="009F3E1E" w:rsidP="00A360B8">
      <w:pPr>
        <w:pStyle w:val="aa"/>
        <w:ind w:left="720"/>
        <w:rPr>
          <w:color w:val="000000" w:themeColor="text1"/>
        </w:rPr>
      </w:pPr>
    </w:p>
    <w:p w:rsidR="00414FBA" w:rsidRPr="00626763" w:rsidRDefault="00C275E1" w:rsidP="00F662E6">
      <w:pPr>
        <w:pStyle w:val="aa"/>
        <w:numPr>
          <w:ilvl w:val="0"/>
          <w:numId w:val="47"/>
        </w:numPr>
        <w:rPr>
          <w:b/>
          <w:i/>
          <w:color w:val="000000" w:themeColor="text1"/>
        </w:rPr>
      </w:pPr>
      <w:r w:rsidRPr="00626763">
        <w:rPr>
          <w:b/>
          <w:i/>
          <w:color w:val="000000" w:themeColor="text1"/>
        </w:rPr>
        <w:t>Методические указания для обучающихся по освоению дисциплины (модуля)</w:t>
      </w:r>
    </w:p>
    <w:p w:rsidR="00A47639" w:rsidRPr="00626763" w:rsidRDefault="00A47639" w:rsidP="00A360B8">
      <w:pPr>
        <w:pStyle w:val="aa"/>
        <w:ind w:left="720"/>
        <w:rPr>
          <w:color w:val="000000" w:themeColor="text1"/>
        </w:rPr>
      </w:pPr>
    </w:p>
    <w:p w:rsidR="003B153D" w:rsidRPr="00626763" w:rsidRDefault="003B153D" w:rsidP="003B153D">
      <w:pPr>
        <w:pStyle w:val="ConsPlusNormal"/>
        <w:widowControl/>
        <w:ind w:firstLine="708"/>
        <w:jc w:val="both"/>
        <w:rPr>
          <w:color w:val="000000" w:themeColor="text1"/>
          <w:sz w:val="24"/>
          <w:szCs w:val="24"/>
        </w:rPr>
      </w:pPr>
      <w:r w:rsidRPr="00626763">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626763" w:rsidRDefault="003B153D" w:rsidP="003B153D">
      <w:pPr>
        <w:pStyle w:val="ConsPlusNormal"/>
        <w:widowControl/>
        <w:ind w:firstLine="360"/>
        <w:jc w:val="both"/>
        <w:rPr>
          <w:color w:val="000000" w:themeColor="text1"/>
          <w:sz w:val="24"/>
          <w:szCs w:val="24"/>
        </w:rPr>
      </w:pPr>
      <w:r w:rsidRPr="00626763">
        <w:rPr>
          <w:color w:val="000000" w:themeColor="text1"/>
          <w:sz w:val="24"/>
          <w:szCs w:val="24"/>
        </w:rPr>
        <w:t>Самостоятельная работа студентов складывается из следующих составляющих:</w:t>
      </w:r>
    </w:p>
    <w:p w:rsidR="003B153D" w:rsidRPr="00626763" w:rsidRDefault="003B153D" w:rsidP="005F461E">
      <w:pPr>
        <w:pStyle w:val="ConsPlusNormal"/>
        <w:widowControl/>
        <w:numPr>
          <w:ilvl w:val="0"/>
          <w:numId w:val="2"/>
        </w:numPr>
        <w:adjustRightInd w:val="0"/>
        <w:jc w:val="both"/>
        <w:rPr>
          <w:color w:val="000000" w:themeColor="text1"/>
          <w:sz w:val="24"/>
          <w:szCs w:val="24"/>
        </w:rPr>
      </w:pPr>
      <w:r w:rsidRPr="00626763">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626763" w:rsidRDefault="003B153D" w:rsidP="005F461E">
      <w:pPr>
        <w:pStyle w:val="ConsPlusNormal"/>
        <w:widowControl/>
        <w:numPr>
          <w:ilvl w:val="0"/>
          <w:numId w:val="2"/>
        </w:numPr>
        <w:adjustRightInd w:val="0"/>
        <w:jc w:val="both"/>
        <w:rPr>
          <w:color w:val="000000" w:themeColor="text1"/>
          <w:sz w:val="24"/>
          <w:szCs w:val="24"/>
        </w:rPr>
      </w:pPr>
      <w:r w:rsidRPr="00626763">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626763" w:rsidRDefault="003B153D" w:rsidP="005F461E">
      <w:pPr>
        <w:pStyle w:val="ConsPlusNormal"/>
        <w:widowControl/>
        <w:numPr>
          <w:ilvl w:val="0"/>
          <w:numId w:val="2"/>
        </w:numPr>
        <w:adjustRightInd w:val="0"/>
        <w:jc w:val="both"/>
        <w:rPr>
          <w:color w:val="000000" w:themeColor="text1"/>
          <w:sz w:val="24"/>
          <w:szCs w:val="24"/>
        </w:rPr>
      </w:pPr>
      <w:r w:rsidRPr="00626763">
        <w:rPr>
          <w:color w:val="000000" w:themeColor="text1"/>
          <w:sz w:val="24"/>
          <w:szCs w:val="24"/>
        </w:rPr>
        <w:t>выполнение самостоятельных практических работ;</w:t>
      </w:r>
    </w:p>
    <w:p w:rsidR="003B153D" w:rsidRPr="00626763" w:rsidRDefault="003B153D" w:rsidP="005F461E">
      <w:pPr>
        <w:pStyle w:val="ConsPlusNormal"/>
        <w:widowControl/>
        <w:numPr>
          <w:ilvl w:val="0"/>
          <w:numId w:val="2"/>
        </w:numPr>
        <w:adjustRightInd w:val="0"/>
        <w:jc w:val="both"/>
        <w:rPr>
          <w:color w:val="000000" w:themeColor="text1"/>
          <w:sz w:val="24"/>
          <w:szCs w:val="24"/>
        </w:rPr>
      </w:pPr>
      <w:r w:rsidRPr="00626763">
        <w:rPr>
          <w:color w:val="000000" w:themeColor="text1"/>
          <w:sz w:val="24"/>
          <w:szCs w:val="24"/>
        </w:rPr>
        <w:t>подготовка к  экзаменам (зачетам)  непосредственно перед ними.</w:t>
      </w:r>
    </w:p>
    <w:p w:rsidR="003B153D" w:rsidRPr="00626763" w:rsidRDefault="003B153D" w:rsidP="003B153D">
      <w:pPr>
        <w:ind w:firstLine="720"/>
        <w:jc w:val="both"/>
        <w:rPr>
          <w:color w:val="000000" w:themeColor="text1"/>
        </w:rPr>
      </w:pPr>
      <w:r w:rsidRPr="00626763">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626763">
        <w:rPr>
          <w:color w:val="000000" w:themeColor="text1"/>
        </w:rPr>
        <w:t>(проекты)</w:t>
      </w:r>
      <w:r w:rsidRPr="00626763">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626763" w:rsidRDefault="003B153D" w:rsidP="003B153D">
      <w:pPr>
        <w:pStyle w:val="ConsPlusNormal"/>
        <w:widowControl/>
        <w:ind w:firstLine="360"/>
        <w:jc w:val="both"/>
        <w:rPr>
          <w:color w:val="000000" w:themeColor="text1"/>
          <w:sz w:val="24"/>
          <w:szCs w:val="24"/>
        </w:rPr>
      </w:pPr>
      <w:r w:rsidRPr="00626763">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626763" w:rsidRDefault="003B153D" w:rsidP="003B153D">
      <w:pPr>
        <w:pStyle w:val="ConsPlusNormal"/>
        <w:widowControl/>
        <w:ind w:firstLine="360"/>
        <w:jc w:val="both"/>
        <w:rPr>
          <w:color w:val="000000" w:themeColor="text1"/>
          <w:sz w:val="24"/>
          <w:szCs w:val="24"/>
        </w:rPr>
      </w:pPr>
      <w:r w:rsidRPr="00626763">
        <w:rPr>
          <w:color w:val="000000" w:themeColor="text1"/>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626763" w:rsidRDefault="003B153D" w:rsidP="00304207">
      <w:pPr>
        <w:pStyle w:val="ConsPlusNormal"/>
        <w:widowControl/>
        <w:ind w:firstLine="360"/>
        <w:jc w:val="both"/>
        <w:rPr>
          <w:color w:val="000000" w:themeColor="text1"/>
          <w:sz w:val="24"/>
          <w:szCs w:val="24"/>
        </w:rPr>
      </w:pPr>
      <w:r w:rsidRPr="00626763">
        <w:rPr>
          <w:color w:val="000000" w:themeColor="text1"/>
          <w:sz w:val="24"/>
          <w:szCs w:val="24"/>
        </w:rPr>
        <w:t>Для успешной сдачи  экзамена рекомендуется соблюдать следующие правила:</w:t>
      </w:r>
    </w:p>
    <w:p w:rsidR="003B153D" w:rsidRPr="00626763" w:rsidRDefault="003B153D" w:rsidP="005F461E">
      <w:pPr>
        <w:pStyle w:val="ConsPlusNormal"/>
        <w:widowControl/>
        <w:numPr>
          <w:ilvl w:val="0"/>
          <w:numId w:val="3"/>
        </w:numPr>
        <w:adjustRightInd w:val="0"/>
        <w:jc w:val="both"/>
        <w:rPr>
          <w:color w:val="000000" w:themeColor="text1"/>
          <w:sz w:val="24"/>
          <w:szCs w:val="24"/>
        </w:rPr>
      </w:pPr>
      <w:r w:rsidRPr="00626763">
        <w:rPr>
          <w:color w:val="000000" w:themeColor="text1"/>
          <w:sz w:val="24"/>
          <w:szCs w:val="24"/>
        </w:rPr>
        <w:t>Подготовка к экзамену должна проводиться систематически, в течение всего семестра.</w:t>
      </w:r>
    </w:p>
    <w:p w:rsidR="003B153D" w:rsidRPr="00626763" w:rsidRDefault="003B153D" w:rsidP="005F461E">
      <w:pPr>
        <w:pStyle w:val="ConsPlusNormal"/>
        <w:widowControl/>
        <w:numPr>
          <w:ilvl w:val="0"/>
          <w:numId w:val="3"/>
        </w:numPr>
        <w:adjustRightInd w:val="0"/>
        <w:jc w:val="both"/>
        <w:rPr>
          <w:color w:val="000000" w:themeColor="text1"/>
          <w:sz w:val="24"/>
          <w:szCs w:val="24"/>
        </w:rPr>
      </w:pPr>
      <w:r w:rsidRPr="00626763">
        <w:rPr>
          <w:color w:val="000000" w:themeColor="text1"/>
          <w:sz w:val="24"/>
          <w:szCs w:val="24"/>
        </w:rPr>
        <w:t xml:space="preserve">Интенсивная подготовка должна начаться не позднее, чем за месяц до экзамена. </w:t>
      </w:r>
    </w:p>
    <w:p w:rsidR="003B153D" w:rsidRPr="00626763" w:rsidRDefault="003B153D" w:rsidP="005F461E">
      <w:pPr>
        <w:pStyle w:val="ConsPlusNormal"/>
        <w:widowControl/>
        <w:numPr>
          <w:ilvl w:val="0"/>
          <w:numId w:val="3"/>
        </w:numPr>
        <w:adjustRightInd w:val="0"/>
        <w:jc w:val="both"/>
        <w:rPr>
          <w:color w:val="000000" w:themeColor="text1"/>
          <w:sz w:val="24"/>
          <w:szCs w:val="24"/>
        </w:rPr>
      </w:pPr>
      <w:r w:rsidRPr="00626763">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626763" w:rsidRDefault="003B153D" w:rsidP="003B153D">
      <w:pPr>
        <w:pStyle w:val="ConsPlusNormal"/>
        <w:widowControl/>
        <w:ind w:firstLine="360"/>
        <w:jc w:val="both"/>
        <w:rPr>
          <w:color w:val="000000" w:themeColor="text1"/>
          <w:sz w:val="24"/>
          <w:szCs w:val="24"/>
        </w:rPr>
      </w:pPr>
      <w:r w:rsidRPr="00626763">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626763" w:rsidRDefault="003B153D" w:rsidP="003B153D">
      <w:pPr>
        <w:pStyle w:val="ConsPlusNormal"/>
        <w:widowControl/>
        <w:ind w:firstLine="360"/>
        <w:jc w:val="both"/>
        <w:rPr>
          <w:color w:val="000000" w:themeColor="text1"/>
          <w:sz w:val="24"/>
          <w:szCs w:val="24"/>
        </w:rPr>
      </w:pPr>
      <w:r w:rsidRPr="00626763">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75FDA" w:rsidRPr="00626763" w:rsidRDefault="00C75FDA" w:rsidP="003B153D">
      <w:pPr>
        <w:pStyle w:val="ConsPlusNormal"/>
        <w:widowControl/>
        <w:ind w:firstLine="360"/>
        <w:jc w:val="both"/>
        <w:rPr>
          <w:color w:val="000000" w:themeColor="text1"/>
          <w:sz w:val="24"/>
          <w:szCs w:val="24"/>
        </w:rPr>
      </w:pPr>
    </w:p>
    <w:p w:rsidR="00EA3226" w:rsidRPr="00626763" w:rsidRDefault="00EA3226" w:rsidP="00EA3226">
      <w:pPr>
        <w:pStyle w:val="ConsPlusNormal"/>
        <w:widowControl/>
        <w:ind w:firstLine="360"/>
        <w:jc w:val="both"/>
        <w:rPr>
          <w:color w:val="000000" w:themeColor="text1"/>
          <w:sz w:val="24"/>
          <w:szCs w:val="24"/>
        </w:rPr>
      </w:pPr>
      <w:r w:rsidRPr="00626763">
        <w:rPr>
          <w:color w:val="000000" w:themeColor="text1"/>
          <w:sz w:val="24"/>
          <w:szCs w:val="24"/>
        </w:rPr>
        <w:t>Подробные методические указания для обучающихся  см. в  учебно-методическом пособии:  Фарафонтова И.А.,  Павлова</w:t>
      </w:r>
      <w:r w:rsidR="00A2420E" w:rsidRPr="00626763">
        <w:rPr>
          <w:color w:val="000000" w:themeColor="text1"/>
          <w:sz w:val="24"/>
          <w:szCs w:val="24"/>
        </w:rPr>
        <w:t xml:space="preserve"> </w:t>
      </w:r>
      <w:r w:rsidRPr="00626763">
        <w:rPr>
          <w:color w:val="000000" w:themeColor="text1"/>
          <w:sz w:val="24"/>
          <w:szCs w:val="24"/>
        </w:rPr>
        <w:t>С.А.  «</w:t>
      </w:r>
      <w:r w:rsidRPr="00626763">
        <w:rPr>
          <w:b/>
          <w:i/>
          <w:color w:val="000000" w:themeColor="text1"/>
          <w:sz w:val="24"/>
          <w:szCs w:val="24"/>
        </w:rPr>
        <w:t>Методические указания для обучающихся по освоению дисциплин»</w:t>
      </w:r>
      <w:r w:rsidR="00960B59" w:rsidRPr="00626763">
        <w:rPr>
          <w:b/>
          <w:i/>
          <w:color w:val="000000" w:themeColor="text1"/>
          <w:sz w:val="24"/>
          <w:szCs w:val="24"/>
        </w:rPr>
        <w:t>.</w:t>
      </w:r>
    </w:p>
    <w:p w:rsidR="003B153D" w:rsidRPr="00626763" w:rsidRDefault="003B153D" w:rsidP="00F03DD4">
      <w:pPr>
        <w:ind w:firstLine="709"/>
        <w:jc w:val="both"/>
        <w:rPr>
          <w:b/>
          <w:i/>
          <w:color w:val="000000" w:themeColor="text1"/>
        </w:rPr>
      </w:pPr>
    </w:p>
    <w:p w:rsidR="00414FBA" w:rsidRPr="00626763" w:rsidRDefault="00C275E1" w:rsidP="00F03DD4">
      <w:pPr>
        <w:pStyle w:val="aa"/>
        <w:numPr>
          <w:ilvl w:val="0"/>
          <w:numId w:val="47"/>
        </w:numPr>
        <w:ind w:left="0" w:firstLine="709"/>
        <w:rPr>
          <w:b/>
          <w:i/>
          <w:color w:val="000000" w:themeColor="text1"/>
        </w:rPr>
      </w:pPr>
      <w:r w:rsidRPr="00626763">
        <w:rPr>
          <w:b/>
          <w:i/>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626763" w:rsidRDefault="00C275E1" w:rsidP="00C75FDA">
      <w:pPr>
        <w:pStyle w:val="aa"/>
        <w:ind w:left="720"/>
        <w:rPr>
          <w:color w:val="000000" w:themeColor="text1"/>
        </w:rPr>
      </w:pPr>
    </w:p>
    <w:p w:rsidR="00304207" w:rsidRPr="00626763" w:rsidRDefault="00304207" w:rsidP="00C75FDA">
      <w:pPr>
        <w:pStyle w:val="aa"/>
        <w:ind w:left="720"/>
        <w:rPr>
          <w:color w:val="000000" w:themeColor="text1"/>
        </w:rPr>
      </w:pPr>
      <w:r w:rsidRPr="00626763">
        <w:rPr>
          <w:color w:val="000000" w:themeColor="text1"/>
        </w:rPr>
        <w:t xml:space="preserve">1.Операционная система Windows. </w:t>
      </w:r>
    </w:p>
    <w:p w:rsidR="00304207" w:rsidRPr="00626763" w:rsidRDefault="00304207" w:rsidP="00C75FDA">
      <w:pPr>
        <w:pStyle w:val="aa"/>
        <w:ind w:left="720"/>
        <w:rPr>
          <w:color w:val="000000" w:themeColor="text1"/>
        </w:rPr>
      </w:pPr>
      <w:r w:rsidRPr="00626763">
        <w:rPr>
          <w:color w:val="000000" w:themeColor="text1"/>
        </w:rPr>
        <w:t>2. Интернет-браузер Internet</w:t>
      </w:r>
      <w:r w:rsidR="00960B59" w:rsidRPr="00626763">
        <w:rPr>
          <w:color w:val="000000" w:themeColor="text1"/>
        </w:rPr>
        <w:t xml:space="preserve"> </w:t>
      </w:r>
      <w:r w:rsidRPr="00626763">
        <w:rPr>
          <w:color w:val="000000" w:themeColor="text1"/>
        </w:rPr>
        <w:t xml:space="preserve">Explorer (или любой другой). </w:t>
      </w:r>
    </w:p>
    <w:p w:rsidR="00A47639" w:rsidRPr="00626763" w:rsidRDefault="00304207" w:rsidP="00A71941">
      <w:pPr>
        <w:pStyle w:val="aa"/>
        <w:ind w:left="720"/>
        <w:rPr>
          <w:color w:val="000000" w:themeColor="text1"/>
        </w:rPr>
      </w:pPr>
      <w:r w:rsidRPr="00626763">
        <w:rPr>
          <w:color w:val="000000" w:themeColor="text1"/>
        </w:rPr>
        <w:t>3. Офисный пакет Microsoft</w:t>
      </w:r>
      <w:r w:rsidR="00960B59" w:rsidRPr="00626763">
        <w:rPr>
          <w:color w:val="000000" w:themeColor="text1"/>
        </w:rPr>
        <w:t xml:space="preserve"> </w:t>
      </w:r>
      <w:r w:rsidRPr="00626763">
        <w:rPr>
          <w:color w:val="000000" w:themeColor="text1"/>
        </w:rPr>
        <w:t xml:space="preserve">Office 2007 и выше. </w:t>
      </w:r>
    </w:p>
    <w:p w:rsidR="00BC5377" w:rsidRPr="00626763" w:rsidRDefault="00A71941" w:rsidP="00BC5377">
      <w:pPr>
        <w:ind w:firstLine="708"/>
        <w:rPr>
          <w:color w:val="000000" w:themeColor="text1"/>
        </w:rPr>
      </w:pPr>
      <w:r w:rsidRPr="00626763">
        <w:rPr>
          <w:color w:val="000000" w:themeColor="text1"/>
        </w:rPr>
        <w:t>4</w:t>
      </w:r>
      <w:r w:rsidR="00304207" w:rsidRPr="00626763">
        <w:rPr>
          <w:color w:val="000000" w:themeColor="text1"/>
        </w:rPr>
        <w:t xml:space="preserve">.Электронная библиотечная система </w:t>
      </w:r>
      <w:hyperlink r:id="rId11" w:history="1">
        <w:r w:rsidR="00BC5377" w:rsidRPr="00626763">
          <w:rPr>
            <w:rStyle w:val="ae"/>
            <w:color w:val="000000" w:themeColor="text1"/>
            <w:shd w:val="clear" w:color="auto" w:fill="FFFFFF"/>
          </w:rPr>
          <w:t>www.iprbookshop.ru</w:t>
        </w:r>
      </w:hyperlink>
    </w:p>
    <w:p w:rsidR="006375EA" w:rsidRPr="00626763" w:rsidRDefault="00A71941" w:rsidP="006375EA">
      <w:pPr>
        <w:ind w:firstLine="708"/>
        <w:rPr>
          <w:color w:val="000000" w:themeColor="text1"/>
        </w:rPr>
      </w:pPr>
      <w:r w:rsidRPr="00626763">
        <w:rPr>
          <w:color w:val="000000" w:themeColor="text1"/>
        </w:rPr>
        <w:t>5</w:t>
      </w:r>
      <w:r w:rsidR="006375EA" w:rsidRPr="00626763">
        <w:rPr>
          <w:color w:val="000000" w:themeColor="text1"/>
        </w:rPr>
        <w:t>. Информационно-справочные системы Консультант</w:t>
      </w:r>
      <w:r w:rsidR="00960B59" w:rsidRPr="00626763">
        <w:rPr>
          <w:color w:val="000000" w:themeColor="text1"/>
        </w:rPr>
        <w:t xml:space="preserve"> </w:t>
      </w:r>
      <w:r w:rsidR="006375EA" w:rsidRPr="00626763">
        <w:rPr>
          <w:color w:val="000000" w:themeColor="text1"/>
        </w:rPr>
        <w:t>Плюс</w:t>
      </w:r>
    </w:p>
    <w:p w:rsidR="00304207" w:rsidRPr="00626763" w:rsidRDefault="00304207" w:rsidP="00BC5377">
      <w:pPr>
        <w:rPr>
          <w:color w:val="000000" w:themeColor="text1"/>
        </w:rPr>
      </w:pPr>
    </w:p>
    <w:p w:rsidR="00960B59" w:rsidRPr="00626763" w:rsidRDefault="00960B59" w:rsidP="00BC5377">
      <w:pPr>
        <w:rPr>
          <w:color w:val="000000" w:themeColor="text1"/>
        </w:rPr>
      </w:pPr>
    </w:p>
    <w:p w:rsidR="00C275E1" w:rsidRPr="00626763" w:rsidRDefault="00C275E1" w:rsidP="00F03DD4">
      <w:pPr>
        <w:pStyle w:val="aa"/>
        <w:numPr>
          <w:ilvl w:val="0"/>
          <w:numId w:val="47"/>
        </w:numPr>
        <w:ind w:left="0" w:firstLine="709"/>
        <w:jc w:val="center"/>
        <w:rPr>
          <w:b/>
          <w:i/>
          <w:color w:val="000000" w:themeColor="text1"/>
        </w:rPr>
      </w:pPr>
      <w:r w:rsidRPr="00626763">
        <w:rPr>
          <w:b/>
          <w:i/>
          <w:color w:val="000000" w:themeColor="text1"/>
        </w:rPr>
        <w:t>Описание материально-технической базы, необходимой для осуществления образовательного процесса по дисциплине (модулю)</w:t>
      </w:r>
    </w:p>
    <w:p w:rsidR="00BC5377" w:rsidRPr="00626763" w:rsidRDefault="00BC5377" w:rsidP="00590255">
      <w:pPr>
        <w:pStyle w:val="aa"/>
        <w:ind w:left="786"/>
        <w:rPr>
          <w:color w:val="000000" w:themeColor="text1"/>
        </w:rPr>
      </w:pPr>
    </w:p>
    <w:p w:rsidR="00861244" w:rsidRPr="00626763" w:rsidRDefault="00861244" w:rsidP="00590255">
      <w:pPr>
        <w:pStyle w:val="aa"/>
        <w:ind w:left="786"/>
        <w:rPr>
          <w:color w:val="000000" w:themeColor="text1"/>
        </w:rPr>
      </w:pPr>
      <w:r w:rsidRPr="00626763">
        <w:rPr>
          <w:color w:val="000000" w:themeColor="text1"/>
        </w:rPr>
        <w:t xml:space="preserve">1.Компьютер мультимедиа </w:t>
      </w:r>
    </w:p>
    <w:p w:rsidR="00861244" w:rsidRPr="00626763" w:rsidRDefault="00861244" w:rsidP="00590255">
      <w:pPr>
        <w:ind w:left="360"/>
        <w:rPr>
          <w:color w:val="000000" w:themeColor="text1"/>
        </w:rPr>
      </w:pPr>
      <w:r w:rsidRPr="00626763">
        <w:rPr>
          <w:color w:val="000000" w:themeColor="text1"/>
        </w:rPr>
        <w:t>2.Прикладное программное обеспечение</w:t>
      </w:r>
    </w:p>
    <w:p w:rsidR="00861244" w:rsidRPr="00626763" w:rsidRDefault="00861244" w:rsidP="00590255">
      <w:pPr>
        <w:pStyle w:val="aa"/>
        <w:ind w:left="786"/>
        <w:rPr>
          <w:color w:val="000000" w:themeColor="text1"/>
        </w:rPr>
      </w:pPr>
      <w:r w:rsidRPr="00626763">
        <w:rPr>
          <w:color w:val="000000" w:themeColor="text1"/>
        </w:rPr>
        <w:t xml:space="preserve">3.Проектор. </w:t>
      </w:r>
    </w:p>
    <w:p w:rsidR="00861244" w:rsidRPr="00626763" w:rsidRDefault="00861244" w:rsidP="00590255">
      <w:pPr>
        <w:pStyle w:val="aa"/>
        <w:ind w:left="786"/>
        <w:rPr>
          <w:color w:val="000000" w:themeColor="text1"/>
        </w:rPr>
      </w:pPr>
      <w:r w:rsidRPr="00626763">
        <w:rPr>
          <w:color w:val="000000" w:themeColor="text1"/>
        </w:rPr>
        <w:t>4.Колонки</w:t>
      </w:r>
    </w:p>
    <w:p w:rsidR="009E6D98" w:rsidRPr="00626763" w:rsidRDefault="009E6D98" w:rsidP="009E6D98">
      <w:pPr>
        <w:rPr>
          <w:color w:val="000000" w:themeColor="text1"/>
        </w:rPr>
      </w:pPr>
    </w:p>
    <w:p w:rsidR="00BC5377" w:rsidRPr="00626763" w:rsidRDefault="001869EF" w:rsidP="00F03DD4">
      <w:pPr>
        <w:pStyle w:val="aa"/>
        <w:numPr>
          <w:ilvl w:val="0"/>
          <w:numId w:val="47"/>
        </w:numPr>
        <w:rPr>
          <w:b/>
          <w:i/>
          <w:color w:val="000000" w:themeColor="text1"/>
        </w:rPr>
      </w:pPr>
      <w:r w:rsidRPr="00626763">
        <w:rPr>
          <w:b/>
          <w:i/>
          <w:color w:val="000000" w:themeColor="text1"/>
        </w:rPr>
        <w:t>Образовательные технологии, используемые при освоении дисциплины</w:t>
      </w:r>
    </w:p>
    <w:p w:rsidR="001869EF" w:rsidRPr="00626763" w:rsidRDefault="001869EF" w:rsidP="00CE1EB2">
      <w:pPr>
        <w:pStyle w:val="aa"/>
        <w:ind w:firstLine="709"/>
        <w:rPr>
          <w:color w:val="000000" w:themeColor="text1"/>
        </w:rPr>
      </w:pPr>
    </w:p>
    <w:p w:rsidR="001869EF" w:rsidRPr="00626763" w:rsidRDefault="001869EF" w:rsidP="00CE1EB2">
      <w:pPr>
        <w:tabs>
          <w:tab w:val="center" w:pos="4536"/>
          <w:tab w:val="right" w:pos="9072"/>
        </w:tabs>
        <w:ind w:firstLine="709"/>
        <w:jc w:val="both"/>
        <w:rPr>
          <w:rStyle w:val="FontStyle156"/>
          <w:color w:val="000000" w:themeColor="text1"/>
          <w:sz w:val="24"/>
          <w:szCs w:val="24"/>
        </w:rPr>
      </w:pPr>
      <w:r w:rsidRPr="00626763">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626763">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26763">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626763" w:rsidRDefault="001869EF" w:rsidP="00CE1EB2">
      <w:pPr>
        <w:ind w:firstLine="709"/>
        <w:jc w:val="both"/>
        <w:rPr>
          <w:rStyle w:val="FontStyle156"/>
          <w:color w:val="000000" w:themeColor="text1"/>
          <w:sz w:val="24"/>
          <w:szCs w:val="24"/>
        </w:rPr>
      </w:pPr>
      <w:r w:rsidRPr="00626763">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626763" w:rsidRDefault="001869EF" w:rsidP="00CE1EB2">
      <w:pPr>
        <w:ind w:firstLine="709"/>
        <w:jc w:val="both"/>
        <w:rPr>
          <w:color w:val="000000" w:themeColor="text1"/>
        </w:rPr>
      </w:pPr>
    </w:p>
    <w:p w:rsidR="001869EF" w:rsidRPr="00626763" w:rsidRDefault="00F03DD4" w:rsidP="00CE1EB2">
      <w:pPr>
        <w:tabs>
          <w:tab w:val="center" w:pos="4536"/>
          <w:tab w:val="right" w:pos="9072"/>
        </w:tabs>
        <w:ind w:firstLine="709"/>
        <w:jc w:val="both"/>
        <w:rPr>
          <w:b/>
          <w:color w:val="000000" w:themeColor="text1"/>
        </w:rPr>
      </w:pPr>
      <w:r w:rsidRPr="00626763">
        <w:rPr>
          <w:b/>
          <w:color w:val="000000" w:themeColor="text1"/>
        </w:rPr>
        <w:lastRenderedPageBreak/>
        <w:t xml:space="preserve">12.1 </w:t>
      </w:r>
      <w:r w:rsidR="001869EF" w:rsidRPr="00626763">
        <w:rPr>
          <w:b/>
          <w:color w:val="000000" w:themeColor="text1"/>
        </w:rPr>
        <w:t>В освоении учебной дисциплины  используются следующие традиционные образовательные технологии:</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xml:space="preserve">- чтение проблемно-информационных лекций с использованием доски </w:t>
      </w:r>
      <w:r w:rsidR="0019746F" w:rsidRPr="00626763">
        <w:rPr>
          <w:color w:val="000000" w:themeColor="text1"/>
        </w:rPr>
        <w:t>и видеоматериалов</w:t>
      </w:r>
      <w:r w:rsidRPr="00626763">
        <w:rPr>
          <w:color w:val="000000" w:themeColor="text1"/>
        </w:rPr>
        <w:t>;</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семинарские занятия для обсуждения, дискуссий и обмена мнениями;</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контрольные опросы;</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консультации;</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самостоятельная работа студентов с учебной литературой и нормативно-правовыми актами;</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подготовка и обсуждение рефератов, презентаций (научно-исследовательская работа);</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тестирование по основным темам дисциплины;</w:t>
      </w:r>
    </w:p>
    <w:p w:rsidR="001869EF" w:rsidRPr="00626763" w:rsidRDefault="001869EF" w:rsidP="00CE1EB2">
      <w:pPr>
        <w:tabs>
          <w:tab w:val="center" w:pos="4536"/>
          <w:tab w:val="right" w:pos="9072"/>
        </w:tabs>
        <w:ind w:firstLine="709"/>
        <w:rPr>
          <w:color w:val="000000" w:themeColor="text1"/>
        </w:rPr>
      </w:pPr>
      <w:r w:rsidRPr="00626763">
        <w:rPr>
          <w:color w:val="000000" w:themeColor="text1"/>
        </w:rPr>
        <w:t>- экзамен.</w:t>
      </w:r>
    </w:p>
    <w:p w:rsidR="001869EF" w:rsidRPr="00626763" w:rsidRDefault="001869EF" w:rsidP="00CE1EB2">
      <w:pPr>
        <w:tabs>
          <w:tab w:val="center" w:pos="4536"/>
          <w:tab w:val="right" w:pos="9072"/>
        </w:tabs>
        <w:ind w:firstLine="709"/>
        <w:rPr>
          <w:b/>
          <w:color w:val="000000" w:themeColor="text1"/>
        </w:rPr>
      </w:pPr>
    </w:p>
    <w:p w:rsidR="001869EF" w:rsidRPr="00626763" w:rsidRDefault="00F03DD4" w:rsidP="00CE1EB2">
      <w:pPr>
        <w:tabs>
          <w:tab w:val="center" w:pos="4536"/>
          <w:tab w:val="right" w:pos="9072"/>
        </w:tabs>
        <w:ind w:firstLine="709"/>
        <w:rPr>
          <w:b/>
          <w:color w:val="000000" w:themeColor="text1"/>
        </w:rPr>
      </w:pPr>
      <w:r w:rsidRPr="00626763">
        <w:rPr>
          <w:b/>
          <w:color w:val="000000" w:themeColor="text1"/>
        </w:rPr>
        <w:t xml:space="preserve">12.2 </w:t>
      </w:r>
      <w:r w:rsidR="001869EF" w:rsidRPr="00626763">
        <w:rPr>
          <w:b/>
          <w:color w:val="000000" w:themeColor="text1"/>
        </w:rPr>
        <w:t>Активные и интерактивные  методы и формы обучения</w:t>
      </w:r>
    </w:p>
    <w:p w:rsidR="001869EF" w:rsidRPr="00626763" w:rsidRDefault="001869EF" w:rsidP="00CE1EB2">
      <w:pPr>
        <w:tabs>
          <w:tab w:val="center" w:pos="4536"/>
          <w:tab w:val="right" w:pos="9072"/>
        </w:tabs>
        <w:ind w:firstLine="709"/>
        <w:jc w:val="both"/>
        <w:rPr>
          <w:color w:val="000000" w:themeColor="text1"/>
        </w:rPr>
      </w:pPr>
      <w:r w:rsidRPr="00626763">
        <w:rPr>
          <w:color w:val="000000" w:themeColor="text1"/>
        </w:rPr>
        <w:t>Из перечня видов: («</w:t>
      </w:r>
      <w:r w:rsidRPr="00626763">
        <w:rPr>
          <w:i/>
          <w:color w:val="000000" w:themeColor="text1"/>
        </w:rPr>
        <w:t>мозговой штурм», анализ НПА,</w:t>
      </w:r>
      <w:r w:rsidR="00AF0EA6" w:rsidRPr="00626763">
        <w:rPr>
          <w:i/>
          <w:color w:val="000000" w:themeColor="text1"/>
        </w:rPr>
        <w:t xml:space="preserve"> </w:t>
      </w:r>
      <w:r w:rsidRPr="00626763">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26763">
        <w:rPr>
          <w:color w:val="000000" w:themeColor="text1"/>
        </w:rPr>
        <w:t>) используются следующие:</w:t>
      </w:r>
    </w:p>
    <w:p w:rsidR="001869EF" w:rsidRPr="00626763" w:rsidRDefault="001869EF" w:rsidP="00CE1EB2">
      <w:pPr>
        <w:tabs>
          <w:tab w:val="center" w:pos="4536"/>
          <w:tab w:val="right" w:pos="9072"/>
        </w:tabs>
        <w:ind w:firstLine="709"/>
        <w:jc w:val="both"/>
        <w:rPr>
          <w:color w:val="000000" w:themeColor="text1"/>
        </w:rPr>
      </w:pPr>
      <w:r w:rsidRPr="00626763">
        <w:rPr>
          <w:i/>
          <w:color w:val="000000" w:themeColor="text1"/>
        </w:rPr>
        <w:t>- диспут</w:t>
      </w:r>
    </w:p>
    <w:p w:rsidR="001869EF" w:rsidRPr="00626763" w:rsidRDefault="001869EF" w:rsidP="00CE1EB2">
      <w:pPr>
        <w:tabs>
          <w:tab w:val="center" w:pos="4536"/>
          <w:tab w:val="right" w:pos="9072"/>
        </w:tabs>
        <w:ind w:firstLine="709"/>
        <w:rPr>
          <w:i/>
          <w:color w:val="000000" w:themeColor="text1"/>
        </w:rPr>
      </w:pPr>
      <w:r w:rsidRPr="00626763">
        <w:rPr>
          <w:i/>
          <w:color w:val="000000" w:themeColor="text1"/>
        </w:rPr>
        <w:t>- анализ проблемных, творческих заданий, ситуационных задач</w:t>
      </w:r>
    </w:p>
    <w:p w:rsidR="001869EF" w:rsidRPr="00626763" w:rsidRDefault="001869EF" w:rsidP="00CE1EB2">
      <w:pPr>
        <w:tabs>
          <w:tab w:val="center" w:pos="4536"/>
          <w:tab w:val="right" w:pos="9072"/>
        </w:tabs>
        <w:rPr>
          <w:color w:val="000000" w:themeColor="text1"/>
        </w:rPr>
      </w:pPr>
      <w:r w:rsidRPr="00626763">
        <w:rPr>
          <w:i/>
          <w:color w:val="000000" w:themeColor="text1"/>
        </w:rPr>
        <w:t>- ролевая игра;</w:t>
      </w:r>
    </w:p>
    <w:p w:rsidR="001869EF" w:rsidRPr="00626763" w:rsidRDefault="001869EF" w:rsidP="00CE1EB2">
      <w:pPr>
        <w:tabs>
          <w:tab w:val="center" w:pos="4536"/>
          <w:tab w:val="right" w:pos="9072"/>
        </w:tabs>
        <w:rPr>
          <w:i/>
          <w:color w:val="000000" w:themeColor="text1"/>
        </w:rPr>
      </w:pPr>
      <w:r w:rsidRPr="00626763">
        <w:rPr>
          <w:i/>
          <w:color w:val="000000" w:themeColor="text1"/>
        </w:rPr>
        <w:t>- круглый стол;</w:t>
      </w:r>
    </w:p>
    <w:p w:rsidR="001869EF" w:rsidRPr="00626763" w:rsidRDefault="001869EF" w:rsidP="00CE1EB2">
      <w:pPr>
        <w:tabs>
          <w:tab w:val="center" w:pos="4536"/>
          <w:tab w:val="right" w:pos="9072"/>
        </w:tabs>
        <w:rPr>
          <w:i/>
          <w:color w:val="000000" w:themeColor="text1"/>
        </w:rPr>
      </w:pPr>
      <w:r w:rsidRPr="00626763">
        <w:rPr>
          <w:i/>
          <w:color w:val="000000" w:themeColor="text1"/>
        </w:rPr>
        <w:t>- мини-конференция</w:t>
      </w:r>
    </w:p>
    <w:p w:rsidR="001869EF" w:rsidRPr="00626763" w:rsidRDefault="001869EF" w:rsidP="00CE1EB2">
      <w:pPr>
        <w:tabs>
          <w:tab w:val="center" w:pos="4536"/>
          <w:tab w:val="right" w:pos="9072"/>
        </w:tabs>
        <w:jc w:val="both"/>
        <w:rPr>
          <w:i/>
          <w:color w:val="000000" w:themeColor="text1"/>
        </w:rPr>
      </w:pPr>
      <w:r w:rsidRPr="00626763">
        <w:rPr>
          <w:i/>
          <w:color w:val="000000" w:themeColor="text1"/>
        </w:rPr>
        <w:t xml:space="preserve">-дискуссия </w:t>
      </w:r>
    </w:p>
    <w:p w:rsidR="00D0289B" w:rsidRPr="00626763" w:rsidRDefault="001869EF" w:rsidP="00CE1EB2">
      <w:pPr>
        <w:tabs>
          <w:tab w:val="center" w:pos="4536"/>
          <w:tab w:val="right" w:pos="9072"/>
        </w:tabs>
        <w:rPr>
          <w:i/>
          <w:color w:val="000000" w:themeColor="text1"/>
        </w:rPr>
      </w:pPr>
      <w:r w:rsidRPr="00626763">
        <w:rPr>
          <w:i/>
          <w:color w:val="000000" w:themeColor="text1"/>
        </w:rPr>
        <w:t>- беседа</w:t>
      </w:r>
      <w:r w:rsidR="00D0289B" w:rsidRPr="00626763">
        <w:rPr>
          <w:i/>
          <w:color w:val="000000" w:themeColor="text1"/>
        </w:rPr>
        <w:t>,</w:t>
      </w:r>
    </w:p>
    <w:p w:rsidR="001869EF" w:rsidRPr="00626763" w:rsidRDefault="00D0289B" w:rsidP="00CE1EB2">
      <w:pPr>
        <w:tabs>
          <w:tab w:val="center" w:pos="4536"/>
          <w:tab w:val="right" w:pos="9072"/>
        </w:tabs>
        <w:rPr>
          <w:i/>
          <w:color w:val="000000" w:themeColor="text1"/>
        </w:rPr>
      </w:pPr>
      <w:r w:rsidRPr="00626763">
        <w:rPr>
          <w:i/>
          <w:color w:val="000000" w:themeColor="text1"/>
        </w:rPr>
        <w:t>-написание и обсуждение эссе</w:t>
      </w:r>
      <w:r w:rsidR="001869EF" w:rsidRPr="00626763">
        <w:rPr>
          <w:i/>
          <w:color w:val="000000" w:themeColor="text1"/>
        </w:rPr>
        <w:t>.</w:t>
      </w:r>
    </w:p>
    <w:p w:rsidR="001869EF" w:rsidRPr="00626763" w:rsidRDefault="001869EF" w:rsidP="00CE1EB2">
      <w:pPr>
        <w:tabs>
          <w:tab w:val="center" w:pos="4536"/>
          <w:tab w:val="right" w:pos="9072"/>
        </w:tabs>
        <w:rPr>
          <w:i/>
          <w:color w:val="000000" w:themeColor="text1"/>
        </w:rPr>
      </w:pPr>
    </w:p>
    <w:p w:rsidR="001869EF" w:rsidRPr="00626763" w:rsidRDefault="001869EF" w:rsidP="009E6D98">
      <w:pPr>
        <w:rPr>
          <w:color w:val="000000" w:themeColor="text1"/>
        </w:rPr>
      </w:pPr>
    </w:p>
    <w:p w:rsidR="00C75FDA" w:rsidRPr="00626763" w:rsidRDefault="00C75FDA">
      <w:pPr>
        <w:rPr>
          <w:color w:val="000000" w:themeColor="text1"/>
        </w:rPr>
      </w:pPr>
    </w:p>
    <w:sectPr w:rsidR="00C75FDA" w:rsidRPr="00626763" w:rsidSect="00F662E6">
      <w:footerReference w:type="default" r:id="rId12"/>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43A" w:rsidRDefault="0030543A" w:rsidP="00700678">
      <w:r>
        <w:separator/>
      </w:r>
    </w:p>
  </w:endnote>
  <w:endnote w:type="continuationSeparator" w:id="0">
    <w:p w:rsidR="0030543A" w:rsidRDefault="0030543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4FD" w:rsidRDefault="001E24FD">
    <w:pPr>
      <w:pStyle w:val="a7"/>
      <w:jc w:val="center"/>
    </w:pPr>
  </w:p>
  <w:p w:rsidR="001E24FD" w:rsidRDefault="001E24F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43A" w:rsidRDefault="0030543A" w:rsidP="00700678">
      <w:r>
        <w:separator/>
      </w:r>
    </w:p>
  </w:footnote>
  <w:footnote w:type="continuationSeparator" w:id="0">
    <w:p w:rsidR="0030543A" w:rsidRDefault="0030543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0D"/>
    <w:multiLevelType w:val="multilevel"/>
    <w:tmpl w:val="0000000D"/>
    <w:name w:val="WW8Num2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F"/>
    <w:multiLevelType w:val="multilevel"/>
    <w:tmpl w:val="0000000F"/>
    <w:name w:val="WW8Num15"/>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654400"/>
    <w:multiLevelType w:val="hybridMultilevel"/>
    <w:tmpl w:val="FA682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0655669"/>
    <w:multiLevelType w:val="hybridMultilevel"/>
    <w:tmpl w:val="8034B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155F4"/>
    <w:multiLevelType w:val="hybridMultilevel"/>
    <w:tmpl w:val="761EC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0FE2F05"/>
    <w:multiLevelType w:val="hybridMultilevel"/>
    <w:tmpl w:val="1C286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1303105"/>
    <w:multiLevelType w:val="hybridMultilevel"/>
    <w:tmpl w:val="ABB60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18458FD"/>
    <w:multiLevelType w:val="hybridMultilevel"/>
    <w:tmpl w:val="4BC42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4B37D52"/>
    <w:multiLevelType w:val="hybridMultilevel"/>
    <w:tmpl w:val="598A5A0C"/>
    <w:lvl w:ilvl="0" w:tplc="FB20AAE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4C35151"/>
    <w:multiLevelType w:val="hybridMultilevel"/>
    <w:tmpl w:val="972CFCD0"/>
    <w:lvl w:ilvl="0" w:tplc="0419000F">
      <w:start w:val="1"/>
      <w:numFmt w:val="decimal"/>
      <w:lvlText w:val="%1."/>
      <w:lvlJc w:val="left"/>
      <w:pPr>
        <w:ind w:left="755"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11">
    <w:nsid w:val="05F8279F"/>
    <w:multiLevelType w:val="hybridMultilevel"/>
    <w:tmpl w:val="70001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6CC5DA6"/>
    <w:multiLevelType w:val="hybridMultilevel"/>
    <w:tmpl w:val="DCF4148E"/>
    <w:lvl w:ilvl="0" w:tplc="CBB2E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073E12B1"/>
    <w:multiLevelType w:val="hybridMultilevel"/>
    <w:tmpl w:val="6996299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4">
    <w:nsid w:val="084A2BCE"/>
    <w:multiLevelType w:val="hybridMultilevel"/>
    <w:tmpl w:val="7C789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0D458F3"/>
    <w:multiLevelType w:val="hybridMultilevel"/>
    <w:tmpl w:val="41C80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25045F7"/>
    <w:multiLevelType w:val="hybridMultilevel"/>
    <w:tmpl w:val="8CD2D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75466A"/>
    <w:multiLevelType w:val="hybridMultilevel"/>
    <w:tmpl w:val="253E1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28F2958"/>
    <w:multiLevelType w:val="hybridMultilevel"/>
    <w:tmpl w:val="7B0AB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096AF0"/>
    <w:multiLevelType w:val="hybridMultilevel"/>
    <w:tmpl w:val="99223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B902215"/>
    <w:multiLevelType w:val="hybridMultilevel"/>
    <w:tmpl w:val="6F2EBF32"/>
    <w:lvl w:ilvl="0" w:tplc="0419000F">
      <w:start w:val="1"/>
      <w:numFmt w:val="decimal"/>
      <w:lvlText w:val="%1."/>
      <w:lvlJc w:val="left"/>
      <w:pPr>
        <w:ind w:left="1094" w:hanging="360"/>
      </w:pPr>
      <w:rPr>
        <w:rFonts w:hint="default"/>
      </w:rPr>
    </w:lvl>
    <w:lvl w:ilvl="1" w:tplc="04190019" w:tentative="1">
      <w:start w:val="1"/>
      <w:numFmt w:val="lowerLetter"/>
      <w:lvlText w:val="%2."/>
      <w:lvlJc w:val="left"/>
      <w:pPr>
        <w:ind w:left="1814" w:hanging="360"/>
      </w:pPr>
    </w:lvl>
    <w:lvl w:ilvl="2" w:tplc="0419001B" w:tentative="1">
      <w:start w:val="1"/>
      <w:numFmt w:val="lowerRoman"/>
      <w:lvlText w:val="%3."/>
      <w:lvlJc w:val="right"/>
      <w:pPr>
        <w:ind w:left="2534" w:hanging="180"/>
      </w:pPr>
    </w:lvl>
    <w:lvl w:ilvl="3" w:tplc="0419000F" w:tentative="1">
      <w:start w:val="1"/>
      <w:numFmt w:val="decimal"/>
      <w:lvlText w:val="%4."/>
      <w:lvlJc w:val="left"/>
      <w:pPr>
        <w:ind w:left="3254" w:hanging="360"/>
      </w:pPr>
    </w:lvl>
    <w:lvl w:ilvl="4" w:tplc="04190019" w:tentative="1">
      <w:start w:val="1"/>
      <w:numFmt w:val="lowerLetter"/>
      <w:lvlText w:val="%5."/>
      <w:lvlJc w:val="left"/>
      <w:pPr>
        <w:ind w:left="3974" w:hanging="360"/>
      </w:pPr>
    </w:lvl>
    <w:lvl w:ilvl="5" w:tplc="0419001B" w:tentative="1">
      <w:start w:val="1"/>
      <w:numFmt w:val="lowerRoman"/>
      <w:lvlText w:val="%6."/>
      <w:lvlJc w:val="right"/>
      <w:pPr>
        <w:ind w:left="4694" w:hanging="180"/>
      </w:pPr>
    </w:lvl>
    <w:lvl w:ilvl="6" w:tplc="0419000F" w:tentative="1">
      <w:start w:val="1"/>
      <w:numFmt w:val="decimal"/>
      <w:lvlText w:val="%7."/>
      <w:lvlJc w:val="left"/>
      <w:pPr>
        <w:ind w:left="5414" w:hanging="360"/>
      </w:pPr>
    </w:lvl>
    <w:lvl w:ilvl="7" w:tplc="04190019" w:tentative="1">
      <w:start w:val="1"/>
      <w:numFmt w:val="lowerLetter"/>
      <w:lvlText w:val="%8."/>
      <w:lvlJc w:val="left"/>
      <w:pPr>
        <w:ind w:left="6134" w:hanging="360"/>
      </w:pPr>
    </w:lvl>
    <w:lvl w:ilvl="8" w:tplc="0419001B" w:tentative="1">
      <w:start w:val="1"/>
      <w:numFmt w:val="lowerRoman"/>
      <w:lvlText w:val="%9."/>
      <w:lvlJc w:val="right"/>
      <w:pPr>
        <w:ind w:left="6854" w:hanging="180"/>
      </w:pPr>
    </w:lvl>
  </w:abstractNum>
  <w:abstractNum w:abstractNumId="22">
    <w:nsid w:val="20DB2C71"/>
    <w:multiLevelType w:val="hybridMultilevel"/>
    <w:tmpl w:val="38CEB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F32941"/>
    <w:multiLevelType w:val="hybridMultilevel"/>
    <w:tmpl w:val="3C3C132E"/>
    <w:lvl w:ilvl="0" w:tplc="04190013">
      <w:start w:val="1"/>
      <w:numFmt w:val="upperRoman"/>
      <w:lvlText w:val="%1."/>
      <w:lvlJc w:val="right"/>
      <w:pPr>
        <w:ind w:left="786"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3B3617"/>
    <w:multiLevelType w:val="hybridMultilevel"/>
    <w:tmpl w:val="A48AA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C9217B1"/>
    <w:multiLevelType w:val="hybridMultilevel"/>
    <w:tmpl w:val="10E20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883F5B"/>
    <w:multiLevelType w:val="hybridMultilevel"/>
    <w:tmpl w:val="87122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FEE09CC"/>
    <w:multiLevelType w:val="hybridMultilevel"/>
    <w:tmpl w:val="28DCC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365CB5"/>
    <w:multiLevelType w:val="hybridMultilevel"/>
    <w:tmpl w:val="C7524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C7A4CF8"/>
    <w:multiLevelType w:val="hybridMultilevel"/>
    <w:tmpl w:val="079C2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CD27A42"/>
    <w:multiLevelType w:val="hybridMultilevel"/>
    <w:tmpl w:val="AE9C2690"/>
    <w:lvl w:ilvl="0" w:tplc="FF1200DE">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3E8B1F7E"/>
    <w:multiLevelType w:val="hybridMultilevel"/>
    <w:tmpl w:val="C09CB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476C30"/>
    <w:multiLevelType w:val="hybridMultilevel"/>
    <w:tmpl w:val="8C680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BF5849"/>
    <w:multiLevelType w:val="hybridMultilevel"/>
    <w:tmpl w:val="6F907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0F183F"/>
    <w:multiLevelType w:val="hybridMultilevel"/>
    <w:tmpl w:val="B0AAE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F72606"/>
    <w:multiLevelType w:val="hybridMultilevel"/>
    <w:tmpl w:val="BDDAE282"/>
    <w:lvl w:ilvl="0" w:tplc="0419000F">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8">
    <w:nsid w:val="476521C7"/>
    <w:multiLevelType w:val="hybridMultilevel"/>
    <w:tmpl w:val="04741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8F5EF2"/>
    <w:multiLevelType w:val="hybridMultilevel"/>
    <w:tmpl w:val="680C288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0">
    <w:nsid w:val="5A204239"/>
    <w:multiLevelType w:val="hybridMultilevel"/>
    <w:tmpl w:val="E0C6B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363C8A"/>
    <w:multiLevelType w:val="hybridMultilevel"/>
    <w:tmpl w:val="57E453C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2">
    <w:nsid w:val="6A1E453F"/>
    <w:multiLevelType w:val="hybridMultilevel"/>
    <w:tmpl w:val="6FA0C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B420D2C"/>
    <w:multiLevelType w:val="hybridMultilevel"/>
    <w:tmpl w:val="04047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D203708"/>
    <w:multiLevelType w:val="hybridMultilevel"/>
    <w:tmpl w:val="FC760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AA2CC0"/>
    <w:multiLevelType w:val="hybridMultilevel"/>
    <w:tmpl w:val="10201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0F403C"/>
    <w:multiLevelType w:val="hybridMultilevel"/>
    <w:tmpl w:val="E73C9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2F0260"/>
    <w:multiLevelType w:val="hybridMultilevel"/>
    <w:tmpl w:val="3C3C132E"/>
    <w:lvl w:ilvl="0" w:tplc="04190013">
      <w:start w:val="1"/>
      <w:numFmt w:val="upperRoman"/>
      <w:lvlText w:val="%1."/>
      <w:lvlJc w:val="right"/>
      <w:pPr>
        <w:ind w:left="786"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C0740F"/>
    <w:multiLevelType w:val="hybridMultilevel"/>
    <w:tmpl w:val="5FFCC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26391C"/>
    <w:multiLevelType w:val="hybridMultilevel"/>
    <w:tmpl w:val="6B3C564E"/>
    <w:lvl w:ilvl="0" w:tplc="3DCC167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2F7BA0"/>
    <w:multiLevelType w:val="hybridMultilevel"/>
    <w:tmpl w:val="0B54D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51"/>
  </w:num>
  <w:num w:numId="4">
    <w:abstractNumId w:val="32"/>
  </w:num>
  <w:num w:numId="5">
    <w:abstractNumId w:val="47"/>
  </w:num>
  <w:num w:numId="6">
    <w:abstractNumId w:val="33"/>
  </w:num>
  <w:num w:numId="7">
    <w:abstractNumId w:val="7"/>
  </w:num>
  <w:num w:numId="8">
    <w:abstractNumId w:val="44"/>
  </w:num>
  <w:num w:numId="9">
    <w:abstractNumId w:val="29"/>
  </w:num>
  <w:num w:numId="10">
    <w:abstractNumId w:val="37"/>
  </w:num>
  <w:num w:numId="11">
    <w:abstractNumId w:val="17"/>
  </w:num>
  <w:num w:numId="12">
    <w:abstractNumId w:val="42"/>
  </w:num>
  <w:num w:numId="13">
    <w:abstractNumId w:val="5"/>
  </w:num>
  <w:num w:numId="14">
    <w:abstractNumId w:val="35"/>
  </w:num>
  <w:num w:numId="15">
    <w:abstractNumId w:val="26"/>
  </w:num>
  <w:num w:numId="16">
    <w:abstractNumId w:val="14"/>
  </w:num>
  <w:num w:numId="17">
    <w:abstractNumId w:val="15"/>
  </w:num>
  <w:num w:numId="18">
    <w:abstractNumId w:val="24"/>
  </w:num>
  <w:num w:numId="19">
    <w:abstractNumId w:val="46"/>
  </w:num>
  <w:num w:numId="20">
    <w:abstractNumId w:val="10"/>
  </w:num>
  <w:num w:numId="21">
    <w:abstractNumId w:val="34"/>
  </w:num>
  <w:num w:numId="22">
    <w:abstractNumId w:val="50"/>
  </w:num>
  <w:num w:numId="23">
    <w:abstractNumId w:val="8"/>
  </w:num>
  <w:num w:numId="24">
    <w:abstractNumId w:val="27"/>
  </w:num>
  <w:num w:numId="25">
    <w:abstractNumId w:val="36"/>
  </w:num>
  <w:num w:numId="26">
    <w:abstractNumId w:val="22"/>
  </w:num>
  <w:num w:numId="27">
    <w:abstractNumId w:val="19"/>
  </w:num>
  <w:num w:numId="28">
    <w:abstractNumId w:val="13"/>
  </w:num>
  <w:num w:numId="29">
    <w:abstractNumId w:val="3"/>
  </w:num>
  <w:num w:numId="30">
    <w:abstractNumId w:val="41"/>
  </w:num>
  <w:num w:numId="31">
    <w:abstractNumId w:val="39"/>
  </w:num>
  <w:num w:numId="32">
    <w:abstractNumId w:val="4"/>
  </w:num>
  <w:num w:numId="33">
    <w:abstractNumId w:val="20"/>
  </w:num>
  <w:num w:numId="34">
    <w:abstractNumId w:val="45"/>
  </w:num>
  <w:num w:numId="35">
    <w:abstractNumId w:val="18"/>
  </w:num>
  <w:num w:numId="36">
    <w:abstractNumId w:val="28"/>
  </w:num>
  <w:num w:numId="37">
    <w:abstractNumId w:val="30"/>
  </w:num>
  <w:num w:numId="38">
    <w:abstractNumId w:val="6"/>
  </w:num>
  <w:num w:numId="39">
    <w:abstractNumId w:val="43"/>
  </w:num>
  <w:num w:numId="40">
    <w:abstractNumId w:val="21"/>
  </w:num>
  <w:num w:numId="41">
    <w:abstractNumId w:val="11"/>
  </w:num>
  <w:num w:numId="42">
    <w:abstractNumId w:val="38"/>
  </w:num>
  <w:num w:numId="43">
    <w:abstractNumId w:val="48"/>
  </w:num>
  <w:num w:numId="44">
    <w:abstractNumId w:val="23"/>
  </w:num>
  <w:num w:numId="45">
    <w:abstractNumId w:val="40"/>
  </w:num>
  <w:num w:numId="46">
    <w:abstractNumId w:val="31"/>
  </w:num>
  <w:num w:numId="47">
    <w:abstractNumId w:val="49"/>
  </w:num>
  <w:num w:numId="48">
    <w:abstractNumId w:val="9"/>
  </w:num>
  <w:num w:numId="49">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204"/>
    <w:rsid w:val="00011598"/>
    <w:rsid w:val="00011E46"/>
    <w:rsid w:val="00013DB0"/>
    <w:rsid w:val="00020ABC"/>
    <w:rsid w:val="000240D7"/>
    <w:rsid w:val="00030353"/>
    <w:rsid w:val="00030968"/>
    <w:rsid w:val="00030980"/>
    <w:rsid w:val="0003772B"/>
    <w:rsid w:val="0004001F"/>
    <w:rsid w:val="00045ECC"/>
    <w:rsid w:val="000465A8"/>
    <w:rsid w:val="000553D0"/>
    <w:rsid w:val="000652F9"/>
    <w:rsid w:val="00077442"/>
    <w:rsid w:val="00080AF9"/>
    <w:rsid w:val="000A4ACE"/>
    <w:rsid w:val="000B2EB5"/>
    <w:rsid w:val="000C1ECD"/>
    <w:rsid w:val="000C504A"/>
    <w:rsid w:val="000C6839"/>
    <w:rsid w:val="000C72FB"/>
    <w:rsid w:val="000D125C"/>
    <w:rsid w:val="000D1B10"/>
    <w:rsid w:val="000D58AC"/>
    <w:rsid w:val="000E175B"/>
    <w:rsid w:val="000E3F4D"/>
    <w:rsid w:val="000E4156"/>
    <w:rsid w:val="000F1B6F"/>
    <w:rsid w:val="000F76BF"/>
    <w:rsid w:val="001012D2"/>
    <w:rsid w:val="001016D7"/>
    <w:rsid w:val="00110D0A"/>
    <w:rsid w:val="00110F86"/>
    <w:rsid w:val="00112CBB"/>
    <w:rsid w:val="00115B56"/>
    <w:rsid w:val="00131556"/>
    <w:rsid w:val="00132EA8"/>
    <w:rsid w:val="0013373A"/>
    <w:rsid w:val="00134A61"/>
    <w:rsid w:val="001415AF"/>
    <w:rsid w:val="00141E08"/>
    <w:rsid w:val="001434F2"/>
    <w:rsid w:val="00147CE7"/>
    <w:rsid w:val="0015090A"/>
    <w:rsid w:val="001614DF"/>
    <w:rsid w:val="00162CA2"/>
    <w:rsid w:val="001707C4"/>
    <w:rsid w:val="00171AC3"/>
    <w:rsid w:val="00171C93"/>
    <w:rsid w:val="001766C1"/>
    <w:rsid w:val="001869EF"/>
    <w:rsid w:val="00194E65"/>
    <w:rsid w:val="0019746F"/>
    <w:rsid w:val="001A5EC7"/>
    <w:rsid w:val="001B0D4D"/>
    <w:rsid w:val="001B6009"/>
    <w:rsid w:val="001B75FA"/>
    <w:rsid w:val="001C7EF1"/>
    <w:rsid w:val="001D024D"/>
    <w:rsid w:val="001E24FD"/>
    <w:rsid w:val="001E6FDF"/>
    <w:rsid w:val="001F2060"/>
    <w:rsid w:val="001F49B0"/>
    <w:rsid w:val="001F798C"/>
    <w:rsid w:val="00200F2A"/>
    <w:rsid w:val="00202008"/>
    <w:rsid w:val="00212854"/>
    <w:rsid w:val="00213C0C"/>
    <w:rsid w:val="00213E0A"/>
    <w:rsid w:val="00214A8C"/>
    <w:rsid w:val="00221C19"/>
    <w:rsid w:val="00222481"/>
    <w:rsid w:val="00227664"/>
    <w:rsid w:val="00230AD2"/>
    <w:rsid w:val="00233F87"/>
    <w:rsid w:val="0023689D"/>
    <w:rsid w:val="0024151B"/>
    <w:rsid w:val="00241B71"/>
    <w:rsid w:val="00243AD7"/>
    <w:rsid w:val="002475E5"/>
    <w:rsid w:val="00252E2E"/>
    <w:rsid w:val="00257287"/>
    <w:rsid w:val="002610BF"/>
    <w:rsid w:val="00261AB9"/>
    <w:rsid w:val="002672F1"/>
    <w:rsid w:val="00270752"/>
    <w:rsid w:val="0027621E"/>
    <w:rsid w:val="00277F81"/>
    <w:rsid w:val="0028319D"/>
    <w:rsid w:val="00283C23"/>
    <w:rsid w:val="00284D8F"/>
    <w:rsid w:val="002908A4"/>
    <w:rsid w:val="00297B3D"/>
    <w:rsid w:val="002A021B"/>
    <w:rsid w:val="002A294F"/>
    <w:rsid w:val="002A44D8"/>
    <w:rsid w:val="002B1738"/>
    <w:rsid w:val="002B3489"/>
    <w:rsid w:val="002B3864"/>
    <w:rsid w:val="002C008D"/>
    <w:rsid w:val="002C6645"/>
    <w:rsid w:val="002C7721"/>
    <w:rsid w:val="002D097D"/>
    <w:rsid w:val="002D4C59"/>
    <w:rsid w:val="002D62C5"/>
    <w:rsid w:val="002E380B"/>
    <w:rsid w:val="002F0597"/>
    <w:rsid w:val="002F5DC2"/>
    <w:rsid w:val="002F6ACD"/>
    <w:rsid w:val="00302624"/>
    <w:rsid w:val="003037DC"/>
    <w:rsid w:val="003041E5"/>
    <w:rsid w:val="00304207"/>
    <w:rsid w:val="0030543A"/>
    <w:rsid w:val="0031138B"/>
    <w:rsid w:val="003159DB"/>
    <w:rsid w:val="00322547"/>
    <w:rsid w:val="0032662C"/>
    <w:rsid w:val="00327063"/>
    <w:rsid w:val="00332F6F"/>
    <w:rsid w:val="003349A5"/>
    <w:rsid w:val="00344E00"/>
    <w:rsid w:val="00345342"/>
    <w:rsid w:val="00351845"/>
    <w:rsid w:val="00353395"/>
    <w:rsid w:val="0035744B"/>
    <w:rsid w:val="00360625"/>
    <w:rsid w:val="003627A4"/>
    <w:rsid w:val="00362E90"/>
    <w:rsid w:val="0037016A"/>
    <w:rsid w:val="00370E47"/>
    <w:rsid w:val="00372AEA"/>
    <w:rsid w:val="00374821"/>
    <w:rsid w:val="0037517B"/>
    <w:rsid w:val="00385EDD"/>
    <w:rsid w:val="00386403"/>
    <w:rsid w:val="00392CFD"/>
    <w:rsid w:val="003933F4"/>
    <w:rsid w:val="003977B5"/>
    <w:rsid w:val="00397B36"/>
    <w:rsid w:val="003A7D8B"/>
    <w:rsid w:val="003B1392"/>
    <w:rsid w:val="003B153D"/>
    <w:rsid w:val="003B1D69"/>
    <w:rsid w:val="003B6565"/>
    <w:rsid w:val="003B698A"/>
    <w:rsid w:val="003C19F5"/>
    <w:rsid w:val="003C7E9C"/>
    <w:rsid w:val="003D1782"/>
    <w:rsid w:val="003D690F"/>
    <w:rsid w:val="003E213F"/>
    <w:rsid w:val="003E3221"/>
    <w:rsid w:val="003F1ED1"/>
    <w:rsid w:val="003F384A"/>
    <w:rsid w:val="003F397B"/>
    <w:rsid w:val="003F665A"/>
    <w:rsid w:val="00414FBA"/>
    <w:rsid w:val="00420999"/>
    <w:rsid w:val="00430D7E"/>
    <w:rsid w:val="00442551"/>
    <w:rsid w:val="00442C63"/>
    <w:rsid w:val="00446781"/>
    <w:rsid w:val="00446E62"/>
    <w:rsid w:val="0045213D"/>
    <w:rsid w:val="004526C9"/>
    <w:rsid w:val="00454A2D"/>
    <w:rsid w:val="0046459D"/>
    <w:rsid w:val="00471973"/>
    <w:rsid w:val="0047259A"/>
    <w:rsid w:val="004835A0"/>
    <w:rsid w:val="00485A35"/>
    <w:rsid w:val="004875BD"/>
    <w:rsid w:val="0049263C"/>
    <w:rsid w:val="00494DA2"/>
    <w:rsid w:val="00494F10"/>
    <w:rsid w:val="004A605F"/>
    <w:rsid w:val="004C5A92"/>
    <w:rsid w:val="004C6BDD"/>
    <w:rsid w:val="004D09DB"/>
    <w:rsid w:val="004D5B47"/>
    <w:rsid w:val="004E2FEC"/>
    <w:rsid w:val="005036F8"/>
    <w:rsid w:val="005060E0"/>
    <w:rsid w:val="005072A6"/>
    <w:rsid w:val="00514D83"/>
    <w:rsid w:val="00526772"/>
    <w:rsid w:val="00530F7B"/>
    <w:rsid w:val="005312F7"/>
    <w:rsid w:val="00535C95"/>
    <w:rsid w:val="00537C55"/>
    <w:rsid w:val="005447F2"/>
    <w:rsid w:val="00551C4A"/>
    <w:rsid w:val="00554544"/>
    <w:rsid w:val="005568D2"/>
    <w:rsid w:val="005615C8"/>
    <w:rsid w:val="0056334D"/>
    <w:rsid w:val="00565438"/>
    <w:rsid w:val="00566296"/>
    <w:rsid w:val="00567B84"/>
    <w:rsid w:val="00574225"/>
    <w:rsid w:val="005743B6"/>
    <w:rsid w:val="00590255"/>
    <w:rsid w:val="00594CAA"/>
    <w:rsid w:val="005A2644"/>
    <w:rsid w:val="005A73F2"/>
    <w:rsid w:val="005A756A"/>
    <w:rsid w:val="005B6447"/>
    <w:rsid w:val="005C74BB"/>
    <w:rsid w:val="005D3BA0"/>
    <w:rsid w:val="005D41FC"/>
    <w:rsid w:val="005D4A6A"/>
    <w:rsid w:val="005E21F4"/>
    <w:rsid w:val="005E454B"/>
    <w:rsid w:val="005E4E00"/>
    <w:rsid w:val="005E7756"/>
    <w:rsid w:val="005F320E"/>
    <w:rsid w:val="005F461E"/>
    <w:rsid w:val="005F68CB"/>
    <w:rsid w:val="006032A1"/>
    <w:rsid w:val="006065D2"/>
    <w:rsid w:val="00607C09"/>
    <w:rsid w:val="00612E06"/>
    <w:rsid w:val="00614E13"/>
    <w:rsid w:val="00615433"/>
    <w:rsid w:val="00621A10"/>
    <w:rsid w:val="00623C59"/>
    <w:rsid w:val="00624892"/>
    <w:rsid w:val="00626763"/>
    <w:rsid w:val="00626851"/>
    <w:rsid w:val="00631BCF"/>
    <w:rsid w:val="00635FFA"/>
    <w:rsid w:val="006375EA"/>
    <w:rsid w:val="0064372F"/>
    <w:rsid w:val="00644814"/>
    <w:rsid w:val="00651AE3"/>
    <w:rsid w:val="0065540C"/>
    <w:rsid w:val="00655615"/>
    <w:rsid w:val="00655DBC"/>
    <w:rsid w:val="00657532"/>
    <w:rsid w:val="006625A8"/>
    <w:rsid w:val="0066776F"/>
    <w:rsid w:val="00676D2E"/>
    <w:rsid w:val="006859DC"/>
    <w:rsid w:val="00690BD4"/>
    <w:rsid w:val="006A35DA"/>
    <w:rsid w:val="006A4D5B"/>
    <w:rsid w:val="006B05B3"/>
    <w:rsid w:val="006B25E5"/>
    <w:rsid w:val="006C0906"/>
    <w:rsid w:val="006D0458"/>
    <w:rsid w:val="006D1485"/>
    <w:rsid w:val="006E42B1"/>
    <w:rsid w:val="006E51A0"/>
    <w:rsid w:val="006E6CB7"/>
    <w:rsid w:val="007003B7"/>
    <w:rsid w:val="00700678"/>
    <w:rsid w:val="00704371"/>
    <w:rsid w:val="00711D46"/>
    <w:rsid w:val="00713483"/>
    <w:rsid w:val="00714167"/>
    <w:rsid w:val="00721113"/>
    <w:rsid w:val="00721371"/>
    <w:rsid w:val="007240F4"/>
    <w:rsid w:val="007260C0"/>
    <w:rsid w:val="0072631A"/>
    <w:rsid w:val="00732AF5"/>
    <w:rsid w:val="007335BC"/>
    <w:rsid w:val="0073410B"/>
    <w:rsid w:val="00735CC9"/>
    <w:rsid w:val="00736E32"/>
    <w:rsid w:val="00737D95"/>
    <w:rsid w:val="00743C9A"/>
    <w:rsid w:val="00743DED"/>
    <w:rsid w:val="00752817"/>
    <w:rsid w:val="00754ED7"/>
    <w:rsid w:val="00755047"/>
    <w:rsid w:val="00756008"/>
    <w:rsid w:val="0077371C"/>
    <w:rsid w:val="00773DBC"/>
    <w:rsid w:val="00784F70"/>
    <w:rsid w:val="00793A14"/>
    <w:rsid w:val="007A0C8E"/>
    <w:rsid w:val="007A5ECF"/>
    <w:rsid w:val="007A644D"/>
    <w:rsid w:val="007B555C"/>
    <w:rsid w:val="007C3286"/>
    <w:rsid w:val="007D1EF5"/>
    <w:rsid w:val="007D1F4C"/>
    <w:rsid w:val="007D4864"/>
    <w:rsid w:val="007D57B4"/>
    <w:rsid w:val="007E60CA"/>
    <w:rsid w:val="007E69CF"/>
    <w:rsid w:val="007E73C9"/>
    <w:rsid w:val="007F6D04"/>
    <w:rsid w:val="00800A93"/>
    <w:rsid w:val="00800C3F"/>
    <w:rsid w:val="00806C42"/>
    <w:rsid w:val="0081285A"/>
    <w:rsid w:val="008129F9"/>
    <w:rsid w:val="00817EB9"/>
    <w:rsid w:val="0083240B"/>
    <w:rsid w:val="008328DD"/>
    <w:rsid w:val="0083346A"/>
    <w:rsid w:val="008377EB"/>
    <w:rsid w:val="00844E16"/>
    <w:rsid w:val="00846129"/>
    <w:rsid w:val="008467ED"/>
    <w:rsid w:val="00847297"/>
    <w:rsid w:val="0085217C"/>
    <w:rsid w:val="00854005"/>
    <w:rsid w:val="00854CE4"/>
    <w:rsid w:val="00856CA9"/>
    <w:rsid w:val="00857431"/>
    <w:rsid w:val="00861244"/>
    <w:rsid w:val="008629C1"/>
    <w:rsid w:val="00866D79"/>
    <w:rsid w:val="00872587"/>
    <w:rsid w:val="00873DDD"/>
    <w:rsid w:val="00876E89"/>
    <w:rsid w:val="00877963"/>
    <w:rsid w:val="0088272F"/>
    <w:rsid w:val="0088550C"/>
    <w:rsid w:val="00887995"/>
    <w:rsid w:val="00890748"/>
    <w:rsid w:val="00890C12"/>
    <w:rsid w:val="008930A8"/>
    <w:rsid w:val="00893920"/>
    <w:rsid w:val="00895865"/>
    <w:rsid w:val="008A6325"/>
    <w:rsid w:val="008B64D2"/>
    <w:rsid w:val="008C162A"/>
    <w:rsid w:val="008C29B1"/>
    <w:rsid w:val="008D1601"/>
    <w:rsid w:val="008D5AD2"/>
    <w:rsid w:val="008D699A"/>
    <w:rsid w:val="008E4ED9"/>
    <w:rsid w:val="008F45BC"/>
    <w:rsid w:val="008F6E8D"/>
    <w:rsid w:val="00902708"/>
    <w:rsid w:val="00925104"/>
    <w:rsid w:val="00925B91"/>
    <w:rsid w:val="0093633B"/>
    <w:rsid w:val="00936C9F"/>
    <w:rsid w:val="0093724C"/>
    <w:rsid w:val="00937296"/>
    <w:rsid w:val="009372B4"/>
    <w:rsid w:val="00941ED4"/>
    <w:rsid w:val="00942724"/>
    <w:rsid w:val="0095508D"/>
    <w:rsid w:val="00956890"/>
    <w:rsid w:val="00960B59"/>
    <w:rsid w:val="00963AEA"/>
    <w:rsid w:val="009742FA"/>
    <w:rsid w:val="0097452B"/>
    <w:rsid w:val="009867AC"/>
    <w:rsid w:val="0098691C"/>
    <w:rsid w:val="00990845"/>
    <w:rsid w:val="009A2CCA"/>
    <w:rsid w:val="009B52DD"/>
    <w:rsid w:val="009B77B4"/>
    <w:rsid w:val="009C4AE1"/>
    <w:rsid w:val="009D47CF"/>
    <w:rsid w:val="009E0041"/>
    <w:rsid w:val="009E37AF"/>
    <w:rsid w:val="009E40B0"/>
    <w:rsid w:val="009E69A1"/>
    <w:rsid w:val="009E6D98"/>
    <w:rsid w:val="009E7E29"/>
    <w:rsid w:val="009F0018"/>
    <w:rsid w:val="009F241B"/>
    <w:rsid w:val="009F2437"/>
    <w:rsid w:val="009F2FAF"/>
    <w:rsid w:val="009F3E1E"/>
    <w:rsid w:val="009F3FA0"/>
    <w:rsid w:val="00A035CF"/>
    <w:rsid w:val="00A05DC7"/>
    <w:rsid w:val="00A22089"/>
    <w:rsid w:val="00A2420E"/>
    <w:rsid w:val="00A24220"/>
    <w:rsid w:val="00A27D53"/>
    <w:rsid w:val="00A32F52"/>
    <w:rsid w:val="00A35248"/>
    <w:rsid w:val="00A360B8"/>
    <w:rsid w:val="00A47639"/>
    <w:rsid w:val="00A522A3"/>
    <w:rsid w:val="00A53881"/>
    <w:rsid w:val="00A57021"/>
    <w:rsid w:val="00A60F0F"/>
    <w:rsid w:val="00A622DC"/>
    <w:rsid w:val="00A71941"/>
    <w:rsid w:val="00A7551C"/>
    <w:rsid w:val="00A7657A"/>
    <w:rsid w:val="00A77AB5"/>
    <w:rsid w:val="00A80B03"/>
    <w:rsid w:val="00A80F07"/>
    <w:rsid w:val="00A833BC"/>
    <w:rsid w:val="00A84957"/>
    <w:rsid w:val="00A85892"/>
    <w:rsid w:val="00A8617E"/>
    <w:rsid w:val="00A946DA"/>
    <w:rsid w:val="00AB33B8"/>
    <w:rsid w:val="00AB4A2C"/>
    <w:rsid w:val="00AB6E76"/>
    <w:rsid w:val="00AB7E92"/>
    <w:rsid w:val="00AC19EE"/>
    <w:rsid w:val="00AC5996"/>
    <w:rsid w:val="00AD11D7"/>
    <w:rsid w:val="00AD2DAD"/>
    <w:rsid w:val="00AE754D"/>
    <w:rsid w:val="00AE7E60"/>
    <w:rsid w:val="00AF0EA6"/>
    <w:rsid w:val="00AF2B69"/>
    <w:rsid w:val="00AF2FBD"/>
    <w:rsid w:val="00B0190F"/>
    <w:rsid w:val="00B01C3D"/>
    <w:rsid w:val="00B04476"/>
    <w:rsid w:val="00B12478"/>
    <w:rsid w:val="00B16304"/>
    <w:rsid w:val="00B21132"/>
    <w:rsid w:val="00B2233C"/>
    <w:rsid w:val="00B25E96"/>
    <w:rsid w:val="00B26D18"/>
    <w:rsid w:val="00B31452"/>
    <w:rsid w:val="00B35DE8"/>
    <w:rsid w:val="00B437AF"/>
    <w:rsid w:val="00B45972"/>
    <w:rsid w:val="00B45EAD"/>
    <w:rsid w:val="00B46A79"/>
    <w:rsid w:val="00B60AB1"/>
    <w:rsid w:val="00B65308"/>
    <w:rsid w:val="00B6570E"/>
    <w:rsid w:val="00B6700D"/>
    <w:rsid w:val="00B71DA5"/>
    <w:rsid w:val="00B73950"/>
    <w:rsid w:val="00B73E6C"/>
    <w:rsid w:val="00B80AA5"/>
    <w:rsid w:val="00B905A4"/>
    <w:rsid w:val="00B9122A"/>
    <w:rsid w:val="00B91EF8"/>
    <w:rsid w:val="00B92504"/>
    <w:rsid w:val="00B936C1"/>
    <w:rsid w:val="00BA085B"/>
    <w:rsid w:val="00BA0F05"/>
    <w:rsid w:val="00BA3462"/>
    <w:rsid w:val="00BB4B7E"/>
    <w:rsid w:val="00BC1411"/>
    <w:rsid w:val="00BC5377"/>
    <w:rsid w:val="00BD11A4"/>
    <w:rsid w:val="00BD3F9C"/>
    <w:rsid w:val="00BE3F9F"/>
    <w:rsid w:val="00BE6095"/>
    <w:rsid w:val="00BE6AD7"/>
    <w:rsid w:val="00BF0CF2"/>
    <w:rsid w:val="00BF356E"/>
    <w:rsid w:val="00BF407F"/>
    <w:rsid w:val="00BF7025"/>
    <w:rsid w:val="00C01124"/>
    <w:rsid w:val="00C021E3"/>
    <w:rsid w:val="00C06957"/>
    <w:rsid w:val="00C262F3"/>
    <w:rsid w:val="00C275E1"/>
    <w:rsid w:val="00C3069E"/>
    <w:rsid w:val="00C37266"/>
    <w:rsid w:val="00C469AE"/>
    <w:rsid w:val="00C47857"/>
    <w:rsid w:val="00C50E26"/>
    <w:rsid w:val="00C56D9C"/>
    <w:rsid w:val="00C653FA"/>
    <w:rsid w:val="00C70693"/>
    <w:rsid w:val="00C75FDA"/>
    <w:rsid w:val="00C83404"/>
    <w:rsid w:val="00C91FE8"/>
    <w:rsid w:val="00CA0360"/>
    <w:rsid w:val="00CB1067"/>
    <w:rsid w:val="00CB38D1"/>
    <w:rsid w:val="00CB3C70"/>
    <w:rsid w:val="00CC0383"/>
    <w:rsid w:val="00CC38E8"/>
    <w:rsid w:val="00CC6DBA"/>
    <w:rsid w:val="00CD2326"/>
    <w:rsid w:val="00CE1EB2"/>
    <w:rsid w:val="00D0289B"/>
    <w:rsid w:val="00D06028"/>
    <w:rsid w:val="00D07CAF"/>
    <w:rsid w:val="00D10F5F"/>
    <w:rsid w:val="00D12528"/>
    <w:rsid w:val="00D24D89"/>
    <w:rsid w:val="00D34C1D"/>
    <w:rsid w:val="00D37E73"/>
    <w:rsid w:val="00D418A6"/>
    <w:rsid w:val="00D42BED"/>
    <w:rsid w:val="00D502F4"/>
    <w:rsid w:val="00D50442"/>
    <w:rsid w:val="00D509F1"/>
    <w:rsid w:val="00D50A0F"/>
    <w:rsid w:val="00D510DA"/>
    <w:rsid w:val="00D540CC"/>
    <w:rsid w:val="00D64F88"/>
    <w:rsid w:val="00D66027"/>
    <w:rsid w:val="00D677F4"/>
    <w:rsid w:val="00D67AF5"/>
    <w:rsid w:val="00D75B31"/>
    <w:rsid w:val="00D76037"/>
    <w:rsid w:val="00D83CEA"/>
    <w:rsid w:val="00D87978"/>
    <w:rsid w:val="00D879D4"/>
    <w:rsid w:val="00D91F64"/>
    <w:rsid w:val="00D97E32"/>
    <w:rsid w:val="00DA0C42"/>
    <w:rsid w:val="00DA3C4B"/>
    <w:rsid w:val="00DB4F00"/>
    <w:rsid w:val="00DB77A2"/>
    <w:rsid w:val="00DC0B31"/>
    <w:rsid w:val="00DC272C"/>
    <w:rsid w:val="00DC6F94"/>
    <w:rsid w:val="00DD6E36"/>
    <w:rsid w:val="00DE36EB"/>
    <w:rsid w:val="00E05591"/>
    <w:rsid w:val="00E12A7E"/>
    <w:rsid w:val="00E16BF4"/>
    <w:rsid w:val="00E25BB8"/>
    <w:rsid w:val="00E33D43"/>
    <w:rsid w:val="00E42920"/>
    <w:rsid w:val="00E4475E"/>
    <w:rsid w:val="00E477CA"/>
    <w:rsid w:val="00E5078C"/>
    <w:rsid w:val="00E5286A"/>
    <w:rsid w:val="00E554B2"/>
    <w:rsid w:val="00E6274F"/>
    <w:rsid w:val="00E77251"/>
    <w:rsid w:val="00E826B9"/>
    <w:rsid w:val="00E85924"/>
    <w:rsid w:val="00E8790F"/>
    <w:rsid w:val="00E90E2B"/>
    <w:rsid w:val="00E9261F"/>
    <w:rsid w:val="00E92F0F"/>
    <w:rsid w:val="00E97EAE"/>
    <w:rsid w:val="00EA1567"/>
    <w:rsid w:val="00EA3226"/>
    <w:rsid w:val="00EA6A1F"/>
    <w:rsid w:val="00EB3A07"/>
    <w:rsid w:val="00EC43A2"/>
    <w:rsid w:val="00EC6A67"/>
    <w:rsid w:val="00ED05AB"/>
    <w:rsid w:val="00ED4274"/>
    <w:rsid w:val="00EE2F4A"/>
    <w:rsid w:val="00EE4163"/>
    <w:rsid w:val="00EF617E"/>
    <w:rsid w:val="00EF63D5"/>
    <w:rsid w:val="00EF7F91"/>
    <w:rsid w:val="00F03DD4"/>
    <w:rsid w:val="00F10668"/>
    <w:rsid w:val="00F306A6"/>
    <w:rsid w:val="00F3722B"/>
    <w:rsid w:val="00F45429"/>
    <w:rsid w:val="00F50FCF"/>
    <w:rsid w:val="00F548AD"/>
    <w:rsid w:val="00F55AA5"/>
    <w:rsid w:val="00F630F1"/>
    <w:rsid w:val="00F662E6"/>
    <w:rsid w:val="00F706C4"/>
    <w:rsid w:val="00F82AD5"/>
    <w:rsid w:val="00F92564"/>
    <w:rsid w:val="00FA250B"/>
    <w:rsid w:val="00FA2D42"/>
    <w:rsid w:val="00FA4264"/>
    <w:rsid w:val="00FA5C98"/>
    <w:rsid w:val="00FB519E"/>
    <w:rsid w:val="00FD64D8"/>
    <w:rsid w:val="00FE02F0"/>
    <w:rsid w:val="00FE568E"/>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332F6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755047"/>
    <w:pPr>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0">
    <w:name w:val="а Список маркированный"/>
    <w:basedOn w:val="a1"/>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32662C"/>
    <w:pPr>
      <w:autoSpaceDE w:val="0"/>
      <w:autoSpaceDN w:val="0"/>
      <w:adjustRightInd w:val="0"/>
    </w:pPr>
    <w:rPr>
      <w:color w:val="000000"/>
      <w:sz w:val="24"/>
      <w:szCs w:val="24"/>
    </w:rPr>
  </w:style>
  <w:style w:type="character" w:customStyle="1" w:styleId="12">
    <w:name w:val="Основной текст1"/>
    <w:basedOn w:val="ad"/>
    <w:rsid w:val="002A44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1"/>
    <w:rsid w:val="002A44D8"/>
    <w:pPr>
      <w:shd w:val="clear" w:color="auto" w:fill="FFFFFF"/>
      <w:autoSpaceDE/>
      <w:autoSpaceDN/>
      <w:adjustRightInd/>
      <w:spacing w:line="274" w:lineRule="exact"/>
      <w:ind w:hanging="2080"/>
      <w:jc w:val="center"/>
    </w:pPr>
    <w:rPr>
      <w:color w:val="000000"/>
      <w:sz w:val="21"/>
      <w:szCs w:val="21"/>
    </w:rPr>
  </w:style>
  <w:style w:type="paragraph" w:customStyle="1" w:styleId="310">
    <w:name w:val="Основной текст с отступом 31"/>
    <w:basedOn w:val="a1"/>
    <w:rsid w:val="002B3489"/>
    <w:pPr>
      <w:autoSpaceDN/>
      <w:adjustRightInd/>
      <w:ind w:firstLine="500"/>
      <w:jc w:val="both"/>
    </w:pPr>
    <w:rPr>
      <w:sz w:val="28"/>
      <w:szCs w:val="20"/>
      <w:lang w:eastAsia="ar-SA"/>
    </w:rPr>
  </w:style>
  <w:style w:type="paragraph" w:customStyle="1" w:styleId="51">
    <w:name w:val="Основной текст5"/>
    <w:basedOn w:val="a1"/>
    <w:rsid w:val="001B0D4D"/>
    <w:pPr>
      <w:shd w:val="clear" w:color="auto" w:fill="FFFFFF"/>
      <w:autoSpaceDE/>
      <w:autoSpaceDN/>
      <w:adjustRightInd/>
      <w:spacing w:before="1380" w:line="322" w:lineRule="exact"/>
      <w:ind w:hanging="360"/>
    </w:pPr>
    <w:rPr>
      <w:sz w:val="27"/>
      <w:szCs w:val="27"/>
    </w:rPr>
  </w:style>
  <w:style w:type="paragraph" w:styleId="34">
    <w:name w:val="Body Text Indent 3"/>
    <w:basedOn w:val="a1"/>
    <w:link w:val="35"/>
    <w:rsid w:val="001B0D4D"/>
    <w:pPr>
      <w:ind w:firstLine="500"/>
      <w:jc w:val="both"/>
    </w:pPr>
    <w:rPr>
      <w:sz w:val="28"/>
      <w:szCs w:val="20"/>
    </w:rPr>
  </w:style>
  <w:style w:type="character" w:customStyle="1" w:styleId="35">
    <w:name w:val="Основной текст с отступом 3 Знак"/>
    <w:basedOn w:val="a2"/>
    <w:link w:val="34"/>
    <w:rsid w:val="001B0D4D"/>
    <w:rPr>
      <w:sz w:val="28"/>
    </w:rPr>
  </w:style>
  <w:style w:type="paragraph" w:styleId="afc">
    <w:name w:val="Body Text Indent"/>
    <w:basedOn w:val="a1"/>
    <w:link w:val="afd"/>
    <w:uiPriority w:val="99"/>
    <w:semiHidden/>
    <w:unhideWhenUsed/>
    <w:rsid w:val="00302624"/>
    <w:pPr>
      <w:spacing w:after="120"/>
      <w:ind w:left="283"/>
    </w:pPr>
  </w:style>
  <w:style w:type="character" w:customStyle="1" w:styleId="afd">
    <w:name w:val="Основной текст с отступом Знак"/>
    <w:basedOn w:val="a2"/>
    <w:link w:val="afc"/>
    <w:uiPriority w:val="99"/>
    <w:semiHidden/>
    <w:rsid w:val="00302624"/>
    <w:rPr>
      <w:sz w:val="24"/>
      <w:szCs w:val="24"/>
    </w:rPr>
  </w:style>
  <w:style w:type="paragraph" w:customStyle="1" w:styleId="WW-Normal">
    <w:name w:val="WW-Normal"/>
    <w:rsid w:val="00C75FDA"/>
    <w:pPr>
      <w:suppressAutoHyphens/>
      <w:autoSpaceDE w:val="0"/>
      <w:ind w:left="-533" w:firstLine="142"/>
      <w:jc w:val="both"/>
    </w:pPr>
    <w:rPr>
      <w:rFonts w:cs="Calibri"/>
      <w:color w:val="000000"/>
      <w:sz w:val="24"/>
      <w:szCs w:val="24"/>
      <w:lang w:eastAsia="zh-CN"/>
    </w:rPr>
  </w:style>
  <w:style w:type="paragraph" w:customStyle="1" w:styleId="western">
    <w:name w:val="western"/>
    <w:basedOn w:val="a1"/>
    <w:rsid w:val="00C75FDA"/>
    <w:pPr>
      <w:widowControl/>
      <w:autoSpaceDE/>
      <w:autoSpaceDN/>
      <w:adjustRightInd/>
      <w:spacing w:before="280" w:after="280"/>
    </w:pPr>
    <w:rPr>
      <w:lang w:eastAsia="ar-SA"/>
    </w:rPr>
  </w:style>
  <w:style w:type="table" w:customStyle="1" w:styleId="13">
    <w:name w:val="Сетка таблицы1"/>
    <w:basedOn w:val="a3"/>
    <w:next w:val="a9"/>
    <w:uiPriority w:val="59"/>
    <w:rsid w:val="001F49B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писок с точками"/>
    <w:basedOn w:val="a1"/>
    <w:uiPriority w:val="99"/>
    <w:rsid w:val="005F461E"/>
    <w:pPr>
      <w:widowControl/>
      <w:numPr>
        <w:numId w:val="46"/>
      </w:numPr>
      <w:autoSpaceDE/>
      <w:autoSpaceDN/>
      <w:adjustRightInd/>
      <w:spacing w:line="312" w:lineRule="auto"/>
      <w:jc w:val="both"/>
    </w:pPr>
    <w:rPr>
      <w:bCs/>
      <w:iCs/>
    </w:rPr>
  </w:style>
  <w:style w:type="paragraph" w:customStyle="1" w:styleId="consplusnormal0">
    <w:name w:val="consplusnormal"/>
    <w:basedOn w:val="a1"/>
    <w:rsid w:val="009372B4"/>
    <w:pPr>
      <w:widowControl/>
      <w:autoSpaceDE/>
      <w:autoSpaceDN/>
      <w:adjustRightInd/>
      <w:spacing w:before="100" w:beforeAutospacing="1" w:after="100" w:afterAutospacing="1"/>
    </w:pPr>
  </w:style>
  <w:style w:type="paragraph" w:customStyle="1" w:styleId="Style5">
    <w:name w:val="Style5"/>
    <w:basedOn w:val="a1"/>
    <w:rsid w:val="00EC6A67"/>
    <w:pPr>
      <w:spacing w:line="645" w:lineRule="exact"/>
      <w:jc w:val="center"/>
    </w:pPr>
  </w:style>
  <w:style w:type="character" w:customStyle="1" w:styleId="10">
    <w:name w:val="Заголовок 1 Знак"/>
    <w:basedOn w:val="a2"/>
    <w:link w:val="1"/>
    <w:uiPriority w:val="9"/>
    <w:rsid w:val="00332F6F"/>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97944">
      <w:bodyDiv w:val="1"/>
      <w:marLeft w:val="0"/>
      <w:marRight w:val="0"/>
      <w:marTop w:val="0"/>
      <w:marBottom w:val="0"/>
      <w:divBdr>
        <w:top w:val="none" w:sz="0" w:space="0" w:color="auto"/>
        <w:left w:val="none" w:sz="0" w:space="0" w:color="auto"/>
        <w:bottom w:val="none" w:sz="0" w:space="0" w:color="auto"/>
        <w:right w:val="none" w:sz="0" w:space="0" w:color="auto"/>
      </w:divBdr>
    </w:div>
    <w:div w:id="275410446">
      <w:bodyDiv w:val="1"/>
      <w:marLeft w:val="0"/>
      <w:marRight w:val="0"/>
      <w:marTop w:val="0"/>
      <w:marBottom w:val="0"/>
      <w:divBdr>
        <w:top w:val="none" w:sz="0" w:space="0" w:color="auto"/>
        <w:left w:val="none" w:sz="0" w:space="0" w:color="auto"/>
        <w:bottom w:val="none" w:sz="0" w:space="0" w:color="auto"/>
        <w:right w:val="none" w:sz="0" w:space="0" w:color="auto"/>
      </w:divBdr>
    </w:div>
    <w:div w:id="332102818">
      <w:bodyDiv w:val="1"/>
      <w:marLeft w:val="0"/>
      <w:marRight w:val="0"/>
      <w:marTop w:val="0"/>
      <w:marBottom w:val="0"/>
      <w:divBdr>
        <w:top w:val="none" w:sz="0" w:space="0" w:color="auto"/>
        <w:left w:val="none" w:sz="0" w:space="0" w:color="auto"/>
        <w:bottom w:val="none" w:sz="0" w:space="0" w:color="auto"/>
        <w:right w:val="none" w:sz="0" w:space="0" w:color="auto"/>
      </w:divBdr>
    </w:div>
    <w:div w:id="435639959">
      <w:bodyDiv w:val="1"/>
      <w:marLeft w:val="0"/>
      <w:marRight w:val="0"/>
      <w:marTop w:val="0"/>
      <w:marBottom w:val="0"/>
      <w:divBdr>
        <w:top w:val="none" w:sz="0" w:space="0" w:color="auto"/>
        <w:left w:val="none" w:sz="0" w:space="0" w:color="auto"/>
        <w:bottom w:val="none" w:sz="0" w:space="0" w:color="auto"/>
        <w:right w:val="none" w:sz="0" w:space="0" w:color="auto"/>
      </w:divBdr>
    </w:div>
    <w:div w:id="685524103">
      <w:bodyDiv w:val="1"/>
      <w:marLeft w:val="0"/>
      <w:marRight w:val="0"/>
      <w:marTop w:val="0"/>
      <w:marBottom w:val="0"/>
      <w:divBdr>
        <w:top w:val="none" w:sz="0" w:space="0" w:color="auto"/>
        <w:left w:val="none" w:sz="0" w:space="0" w:color="auto"/>
        <w:bottom w:val="none" w:sz="0" w:space="0" w:color="auto"/>
        <w:right w:val="none" w:sz="0" w:space="0" w:color="auto"/>
      </w:divBdr>
    </w:div>
    <w:div w:id="8527614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76872017">
      <w:bodyDiv w:val="1"/>
      <w:marLeft w:val="0"/>
      <w:marRight w:val="0"/>
      <w:marTop w:val="0"/>
      <w:marBottom w:val="0"/>
      <w:divBdr>
        <w:top w:val="none" w:sz="0" w:space="0" w:color="auto"/>
        <w:left w:val="none" w:sz="0" w:space="0" w:color="auto"/>
        <w:bottom w:val="none" w:sz="0" w:space="0" w:color="auto"/>
        <w:right w:val="none" w:sz="0" w:space="0" w:color="auto"/>
      </w:divBdr>
    </w:div>
    <w:div w:id="155492280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0423449">
      <w:bodyDiv w:val="1"/>
      <w:marLeft w:val="0"/>
      <w:marRight w:val="0"/>
      <w:marTop w:val="0"/>
      <w:marBottom w:val="0"/>
      <w:divBdr>
        <w:top w:val="none" w:sz="0" w:space="0" w:color="auto"/>
        <w:left w:val="none" w:sz="0" w:space="0" w:color="auto"/>
        <w:bottom w:val="none" w:sz="0" w:space="0" w:color="auto"/>
        <w:right w:val="none" w:sz="0" w:space="0" w:color="auto"/>
      </w:divBdr>
    </w:div>
    <w:div w:id="1749034946">
      <w:bodyDiv w:val="1"/>
      <w:marLeft w:val="0"/>
      <w:marRight w:val="0"/>
      <w:marTop w:val="0"/>
      <w:marBottom w:val="0"/>
      <w:divBdr>
        <w:top w:val="none" w:sz="0" w:space="0" w:color="auto"/>
        <w:left w:val="none" w:sz="0" w:space="0" w:color="auto"/>
        <w:bottom w:val="none" w:sz="0" w:space="0" w:color="auto"/>
        <w:right w:val="none" w:sz="0" w:space="0" w:color="auto"/>
      </w:divBdr>
    </w:div>
    <w:div w:id="1818036194">
      <w:bodyDiv w:val="1"/>
      <w:marLeft w:val="0"/>
      <w:marRight w:val="0"/>
      <w:marTop w:val="0"/>
      <w:marBottom w:val="0"/>
      <w:divBdr>
        <w:top w:val="none" w:sz="0" w:space="0" w:color="auto"/>
        <w:left w:val="none" w:sz="0" w:space="0" w:color="auto"/>
        <w:bottom w:val="none" w:sz="0" w:space="0" w:color="auto"/>
        <w:right w:val="none" w:sz="0" w:space="0" w:color="auto"/>
      </w:divBdr>
    </w:div>
    <w:div w:id="209088099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www.iprbookshop.ru/8533.html" TargetMode="External"/><Relationship Id="rId4" Type="http://schemas.microsoft.com/office/2007/relationships/stylesWithEffects" Target="stylesWithEffects.xml"/><Relationship Id="rId9" Type="http://schemas.openxmlformats.org/officeDocument/2006/relationships/hyperlink" Target="http://ru.wikipedia.org/wiki/%D0%9C%D0%B5%D1%81%D0%BE%D0%BF%D0%BE%D1%82%D0%B0%D0%BC%D0%B8%D1%8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D4992-7317-457D-B143-35818045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66</Pages>
  <Words>20495</Words>
  <Characters>116825</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cp:revision>
  <cp:lastPrinted>2017-12-27T10:42:00Z</cp:lastPrinted>
  <dcterms:created xsi:type="dcterms:W3CDTF">2017-12-27T10:41:00Z</dcterms:created>
  <dcterms:modified xsi:type="dcterms:W3CDTF">2022-09-07T08:22:00Z</dcterms:modified>
</cp:coreProperties>
</file>